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E4E24D1">
      <w:pPr>
        <w:spacing w:after="120"/>
        <w:sectPr>
          <w:headerReference r:id="rId7" w:type="first"/>
          <w:footerReference r:id="rId10" w:type="first"/>
          <w:headerReference r:id="rId5" w:type="default"/>
          <w:footerReference r:id="rId8" w:type="default"/>
          <w:headerReference r:id="rId6" w:type="even"/>
          <w:footerReference r:id="rId9" w:type="even"/>
          <w:pgSz w:w="11907" w:h="16839"/>
          <w:pgMar w:top="1134" w:right="1134" w:bottom="1134" w:left="1134" w:header="709" w:footer="709" w:gutter="0"/>
          <w:pgNumType w:fmt="upperRoman" w:start="1"/>
          <w:cols w:space="708" w:num="1"/>
          <w:docGrid w:linePitch="360" w:charSpace="0"/>
        </w:sectPr>
      </w:pPr>
      <w:r>
        <w:rPr>
          <w:rFonts w:cs="Calibri" w:asciiTheme="minorHAnsi" w:hAnsiTheme="minorHAnsi"/>
        </w:rPr>
        <mc:AlternateContent>
          <mc:Choice Requires="wps">
            <w:drawing>
              <wp:anchor distT="0" distB="0" distL="114300" distR="114300" simplePos="0" relativeHeight="251660288" behindDoc="0" locked="0" layoutInCell="1" allowOverlap="1">
                <wp:simplePos x="0" y="0"/>
                <wp:positionH relativeFrom="column">
                  <wp:posOffset>-453390</wp:posOffset>
                </wp:positionH>
                <wp:positionV relativeFrom="paragraph">
                  <wp:posOffset>5361305</wp:posOffset>
                </wp:positionV>
                <wp:extent cx="7915275" cy="2438400"/>
                <wp:effectExtent l="0" t="0" r="0" b="0"/>
                <wp:wrapNone/>
                <wp:docPr id="2776" name="文本框 2776"/>
                <wp:cNvGraphicFramePr/>
                <a:graphic xmlns:a="http://schemas.openxmlformats.org/drawingml/2006/main">
                  <a:graphicData uri="http://schemas.microsoft.com/office/word/2010/wordprocessingShape">
                    <wps:wsp>
                      <wps:cNvSpPr txBox="1"/>
                      <wps:spPr>
                        <a:xfrm>
                          <a:off x="0" y="0"/>
                          <a:ext cx="7915275" cy="2438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9CF2F90">
                            <w:pPr>
                              <w:jc w:val="center"/>
                              <w:rPr>
                                <w:rFonts w:hint="eastAsia" w:cstheme="minorHAnsi"/>
                                <w:b/>
                                <w:sz w:val="36"/>
                                <w:szCs w:val="36"/>
                                <w:lang w:val="en-US" w:eastAsia="zh-CN"/>
                              </w:rPr>
                            </w:pPr>
                            <w:r>
                              <w:rPr>
                                <w:rFonts w:hint="eastAsia" w:cstheme="minorHAnsi"/>
                                <w:b/>
                                <w:sz w:val="36"/>
                                <w:szCs w:val="36"/>
                              </w:rPr>
                              <w:t>How to upgrade 4G09</w:t>
                            </w:r>
                            <w:r>
                              <w:rPr>
                                <w:rFonts w:hint="eastAsia" w:cstheme="minorHAnsi"/>
                                <w:b/>
                                <w:sz w:val="36"/>
                                <w:szCs w:val="36"/>
                                <w:lang w:val="en-US" w:eastAsia="zh-CN"/>
                              </w:rPr>
                              <w:t>V2.0</w:t>
                            </w:r>
                            <w:r>
                              <w:rPr>
                                <w:rFonts w:hint="eastAsia" w:cstheme="minorHAnsi"/>
                                <w:b/>
                                <w:sz w:val="36"/>
                                <w:szCs w:val="36"/>
                              </w:rPr>
                              <w:t xml:space="preserve"> firmware and modules</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5.7pt;margin-top:422.15pt;height:192pt;width:623.25pt;z-index:251660288;mso-width-relative:page;mso-height-relative:page;" filled="f" stroked="f" coordsize="21600,21600" o:gfxdata="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61WKXd0AAAANAQAADwAAAAAA&#10;AAABACAAAAAiAAAAZHJzL2Rvd25yZXYueG1sUEsBAhQAFAAAAAgAh07iQCAawd1HAgAAewQAAA4A&#10;AAAAAAAAAQAgAAAALAEAAGRycy9lMm9Eb2MueG1sUEsFBgAAAAAGAAYAWQEAAOUFAAAAAA==&#10;">
                <v:fill on="f" focussize="0,0"/>
                <v:stroke on="f" weight="0.5pt"/>
                <v:imagedata o:title=""/>
                <o:lock v:ext="edit" aspectratio="f"/>
                <v:textbox>
                  <w:txbxContent>
                    <w:p w14:paraId="09CF2F90">
                      <w:pPr>
                        <w:jc w:val="center"/>
                        <w:rPr>
                          <w:rFonts w:hint="eastAsia" w:cstheme="minorHAnsi"/>
                          <w:b/>
                          <w:sz w:val="36"/>
                          <w:szCs w:val="36"/>
                          <w:lang w:val="en-US" w:eastAsia="zh-CN"/>
                        </w:rPr>
                      </w:pPr>
                      <w:r>
                        <w:rPr>
                          <w:rFonts w:hint="eastAsia" w:cstheme="minorHAnsi"/>
                          <w:b/>
                          <w:sz w:val="36"/>
                          <w:szCs w:val="36"/>
                        </w:rPr>
                        <w:t>How to upgrade 4G09</w:t>
                      </w:r>
                      <w:r>
                        <w:rPr>
                          <w:rFonts w:hint="eastAsia" w:cstheme="minorHAnsi"/>
                          <w:b/>
                          <w:sz w:val="36"/>
                          <w:szCs w:val="36"/>
                          <w:lang w:val="en-US" w:eastAsia="zh-CN"/>
                        </w:rPr>
                        <w:t>V2.0</w:t>
                      </w:r>
                      <w:r>
                        <w:rPr>
                          <w:rFonts w:hint="eastAsia" w:cstheme="minorHAnsi"/>
                          <w:b/>
                          <w:sz w:val="36"/>
                          <w:szCs w:val="36"/>
                        </w:rPr>
                        <w:t xml:space="preserve"> firmware and modules</w:t>
                      </w:r>
                    </w:p>
                  </w:txbxContent>
                </v:textbox>
              </v:shape>
            </w:pict>
          </mc:Fallback>
        </mc:AlternateContent>
      </w:r>
      <w:r>
        <w:rPr>
          <w:rFonts w:cs="Calibri" w:asciiTheme="minorHAnsi" w:hAnsiTheme="minorHAnsi"/>
        </w:rPr>
        <w:drawing>
          <wp:anchor distT="0" distB="0" distL="114300" distR="114300" simplePos="0" relativeHeight="251659264" behindDoc="1" locked="0" layoutInCell="1" allowOverlap="1">
            <wp:simplePos x="0" y="0"/>
            <wp:positionH relativeFrom="column">
              <wp:posOffset>-720090</wp:posOffset>
            </wp:positionH>
            <wp:positionV relativeFrom="paragraph">
              <wp:posOffset>-720090</wp:posOffset>
            </wp:positionV>
            <wp:extent cx="7581900" cy="10959465"/>
            <wp:effectExtent l="0" t="0" r="0" b="0"/>
            <wp:wrapNone/>
            <wp:docPr id="2927" name="图片 2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7" name="图片 2927"/>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581900" cy="10959465"/>
                    </a:xfrm>
                    <a:prstGeom prst="rect">
                      <a:avLst/>
                    </a:prstGeom>
                  </pic:spPr>
                </pic:pic>
              </a:graphicData>
            </a:graphic>
          </wp:anchor>
        </w:drawing>
      </w:r>
    </w:p>
    <w:p w14:paraId="7FE40BF5">
      <w:pPr>
        <w:pStyle w:val="5"/>
        <w:numPr>
          <w:ilvl w:val="2"/>
          <w:numId w:val="0"/>
        </w:numPr>
        <w:spacing w:after="120"/>
        <w:ind w:leftChars="0"/>
        <w:rPr>
          <w:rFonts w:hint="eastAsia" w:eastAsia="思源黑体 CN Regular"/>
          <w:b w:val="0"/>
          <w:bCs/>
          <w:sz w:val="28"/>
          <w:szCs w:val="28"/>
          <w:lang w:val="en-US" w:eastAsia="zh-CN"/>
        </w:rPr>
      </w:pPr>
      <w:bookmarkStart w:id="0" w:name="_DHCP_reservation"/>
      <w:bookmarkEnd w:id="0"/>
      <w:bookmarkStart w:id="1" w:name="_LAN_settings"/>
      <w:bookmarkEnd w:id="1"/>
      <w:bookmarkStart w:id="2" w:name="_Upgrade_firmware"/>
      <w:bookmarkEnd w:id="2"/>
      <w:bookmarkStart w:id="3" w:name="_Login_password"/>
      <w:bookmarkEnd w:id="3"/>
      <w:bookmarkStart w:id="4" w:name="_Time_settings"/>
      <w:bookmarkEnd w:id="4"/>
      <w:bookmarkStart w:id="5" w:name="_WAN_settings_(wireless"/>
      <w:bookmarkEnd w:id="5"/>
      <w:bookmarkStart w:id="6" w:name="_Reboot_and_reset"/>
      <w:bookmarkEnd w:id="6"/>
      <w:bookmarkStart w:id="7" w:name="_Toc109823405"/>
      <w:r>
        <w:rPr>
          <w:rFonts w:hint="eastAsia"/>
          <w:b w:val="0"/>
          <w:bCs/>
          <w:sz w:val="28"/>
          <w:szCs w:val="28"/>
        </w:rPr>
        <w:t>You can try to upgrade the firmware of the 4G09V2.0 router first, and then upgrade the module</w:t>
      </w:r>
      <w:r>
        <w:rPr>
          <w:rFonts w:hint="eastAsia"/>
          <w:b w:val="0"/>
          <w:bCs/>
          <w:sz w:val="28"/>
          <w:szCs w:val="28"/>
          <w:lang w:val="en-US" w:eastAsia="zh-CN"/>
        </w:rPr>
        <w:t>.For details about how to upgrade a module, see page 3.</w:t>
      </w:r>
    </w:p>
    <w:p w14:paraId="3DCDF11D">
      <w:pPr>
        <w:pStyle w:val="5"/>
        <w:numPr>
          <w:ilvl w:val="2"/>
          <w:numId w:val="0"/>
        </w:numPr>
        <w:spacing w:after="120"/>
        <w:ind w:leftChars="0"/>
      </w:pPr>
      <w:r>
        <w:t>L</w:t>
      </w:r>
      <w:r>
        <w:rPr>
          <w:rFonts w:hint="eastAsia"/>
        </w:rPr>
        <w:t xml:space="preserve">ocal </w:t>
      </w:r>
      <w:r>
        <w:rPr>
          <w:rFonts w:hint="eastAsia"/>
          <w:lang w:val="en-US" w:eastAsia="zh-CN"/>
        </w:rPr>
        <w:t>U</w:t>
      </w:r>
      <w:r>
        <w:rPr>
          <w:rFonts w:hint="eastAsia"/>
        </w:rPr>
        <w:t>pgrade</w:t>
      </w:r>
      <w:bookmarkEnd w:id="7"/>
      <w:bookmarkStart w:id="10" w:name="_GoBack"/>
      <w:bookmarkEnd w:id="10"/>
    </w:p>
    <w:p w14:paraId="4A3804A5">
      <w:pPr>
        <w:pStyle w:val="116"/>
        <w:spacing w:after="120"/>
      </w:pPr>
      <w:r>
        <w:rPr>
          <w:rFonts w:hint="eastAsia"/>
        </w:rPr>
        <w:t xml:space="preserve"> </w:t>
      </w:r>
    </w:p>
    <w:p w14:paraId="71883925">
      <w:pPr>
        <w:pStyle w:val="329"/>
        <w:keepNext/>
        <w:spacing w:after="120"/>
        <w:ind w:left="1008"/>
        <w:rPr>
          <w:sz w:val="21"/>
        </w:rPr>
      </w:pPr>
      <w:r>
        <w:rPr>
          <w:sz w:val="21"/>
        </w:rPr>
        <w:t>In order to prevent the router from being damaged:</w:t>
      </w:r>
    </w:p>
    <w:p w14:paraId="2DA488CA">
      <w:pPr>
        <w:pStyle w:val="141"/>
        <w:spacing w:after="120"/>
        <w:ind w:left="1273" w:hanging="313"/>
        <w:rPr>
          <w:rFonts w:hint="default" w:eastAsia="思源黑体 CN Regular"/>
          <w:lang w:val="en-US" w:eastAsia="zh-CN"/>
        </w:rPr>
      </w:pPr>
      <w:r>
        <w:rPr>
          <w:rFonts w:hint="eastAsia"/>
          <w:lang w:val="en-US" w:eastAsia="zh-CN"/>
        </w:rPr>
        <w:t>Upgrading is not allowed between different products.Please e</w:t>
      </w:r>
      <w:r>
        <w:t>nsure that the firmware is applicable to the router.</w:t>
      </w:r>
    </w:p>
    <w:p w14:paraId="69473183">
      <w:pPr>
        <w:pStyle w:val="141"/>
        <w:spacing w:after="120"/>
        <w:ind w:left="1273" w:hanging="313"/>
      </w:pPr>
      <w:r>
        <w:t xml:space="preserve">When you are upgrading </w:t>
      </w:r>
      <w:r>
        <w:rPr>
          <w:rFonts w:hint="eastAsia"/>
        </w:rPr>
        <w:t>the</w:t>
      </w:r>
      <w:r>
        <w:t xml:space="preserve"> firmware, do not power off the router.</w:t>
      </w:r>
    </w:p>
    <w:p w14:paraId="05B470AD">
      <w:pPr>
        <w:pStyle w:val="111"/>
        <w:numPr>
          <w:ilvl w:val="0"/>
          <w:numId w:val="32"/>
        </w:numPr>
        <w:spacing w:after="120"/>
        <w:rPr>
          <w:rFonts w:eastAsia="Microsoft YaHei UI"/>
        </w:rPr>
      </w:pPr>
      <w:bookmarkStart w:id="8" w:name="OLE_LINK600"/>
      <w:bookmarkStart w:id="9" w:name="OLE_LINK601"/>
      <w:r>
        <w:rPr>
          <w:rFonts w:hint="eastAsia"/>
        </w:rPr>
        <w:t xml:space="preserve">Start a web </w:t>
      </w:r>
      <w:r>
        <w:t>browser</w:t>
      </w:r>
      <w:r>
        <w:rPr>
          <w:rFonts w:hint="eastAsia"/>
        </w:rPr>
        <w:t xml:space="preserve"> on a device connected to the router and visit </w:t>
      </w:r>
      <w:r>
        <w:rPr>
          <w:rFonts w:hint="eastAsia"/>
          <w:b/>
        </w:rPr>
        <w:t xml:space="preserve">tendawifi.com </w:t>
      </w:r>
      <w:r>
        <w:rPr>
          <w:rFonts w:hint="eastAsia"/>
        </w:rPr>
        <w:t>to log in to the web UI of the router.</w:t>
      </w:r>
    </w:p>
    <w:p w14:paraId="53579513">
      <w:pPr>
        <w:pStyle w:val="111"/>
        <w:numPr>
          <w:ilvl w:val="0"/>
          <w:numId w:val="32"/>
        </w:numPr>
        <w:spacing w:after="120"/>
      </w:pPr>
      <w:r>
        <w:t>C</w:t>
      </w:r>
      <w:r>
        <w:rPr>
          <w:rFonts w:hint="eastAsia"/>
        </w:rPr>
        <w:t xml:space="preserve">hoose </w:t>
      </w:r>
      <w:r>
        <w:rPr>
          <w:rFonts w:hint="eastAsia"/>
          <w:b/>
          <w:bCs/>
        </w:rPr>
        <w:t>System Settings</w:t>
      </w:r>
      <w:r>
        <w:rPr>
          <w:rFonts w:hint="eastAsia"/>
        </w:rPr>
        <w:t xml:space="preserve"> &gt; </w:t>
      </w:r>
      <w:r>
        <w:rPr>
          <w:rFonts w:hint="eastAsia"/>
          <w:b/>
          <w:bCs/>
        </w:rPr>
        <w:t>Firmware Upgrade</w:t>
      </w:r>
      <w:r>
        <w:rPr>
          <w:b/>
          <w:bCs/>
        </w:rPr>
        <w:t>.</w:t>
      </w:r>
      <w:r>
        <w:t xml:space="preserve"> </w:t>
      </w:r>
    </w:p>
    <w:bookmarkEnd w:id="8"/>
    <w:bookmarkEnd w:id="9"/>
    <w:p w14:paraId="1B95A873">
      <w:pPr>
        <w:pStyle w:val="111"/>
        <w:numPr>
          <w:ilvl w:val="0"/>
          <w:numId w:val="32"/>
        </w:numPr>
        <w:spacing w:after="120"/>
      </w:pPr>
      <w:r>
        <w:t xml:space="preserve">Select </w:t>
      </w:r>
      <w:r>
        <w:rPr>
          <w:rFonts w:hint="eastAsia"/>
          <w:b/>
          <w:bCs/>
        </w:rPr>
        <w:t>Local Upgrade</w:t>
      </w:r>
      <w:r>
        <w:rPr>
          <w:b/>
          <w:bCs/>
        </w:rPr>
        <w:t xml:space="preserve"> </w:t>
      </w:r>
      <w:r>
        <w:rPr>
          <w:bCs/>
        </w:rPr>
        <w:t xml:space="preserve">for </w:t>
      </w:r>
      <w:r>
        <w:rPr>
          <w:b/>
          <w:bCs/>
        </w:rPr>
        <w:t>Upgrade Type</w:t>
      </w:r>
      <w:r>
        <w:rPr>
          <w:rFonts w:hint="eastAsia"/>
        </w:rPr>
        <w:t>.</w:t>
      </w:r>
    </w:p>
    <w:p w14:paraId="56D32C83">
      <w:pPr>
        <w:pStyle w:val="111"/>
        <w:numPr>
          <w:ilvl w:val="0"/>
          <w:numId w:val="32"/>
        </w:numPr>
        <w:spacing w:after="120"/>
        <w:textAlignment w:val="center"/>
      </w:pPr>
      <w:r>
        <w:t>C</w:t>
      </w:r>
      <w:r>
        <w:rPr>
          <w:rFonts w:hint="eastAsia"/>
        </w:rPr>
        <w:t xml:space="preserve">lick </w:t>
      </w:r>
      <w:r>
        <w:drawing>
          <wp:inline distT="0" distB="0" distL="0" distR="0">
            <wp:extent cx="828675" cy="254000"/>
            <wp:effectExtent l="0" t="0" r="0" b="0"/>
            <wp:docPr id="1021198" name="图片 1021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1198" name="图片 1021198"/>
                    <pic:cNvPicPr>
                      <a:picLocks noChangeAspect="1"/>
                    </pic:cNvPicPr>
                  </pic:nvPicPr>
                  <pic:blipFill>
                    <a:blip r:embed="rId15"/>
                    <a:stretch>
                      <a:fillRect/>
                    </a:stretch>
                  </pic:blipFill>
                  <pic:spPr>
                    <a:xfrm>
                      <a:off x="0" y="0"/>
                      <a:ext cx="838779" cy="257578"/>
                    </a:xfrm>
                    <a:prstGeom prst="rect">
                      <a:avLst/>
                    </a:prstGeom>
                  </pic:spPr>
                </pic:pic>
              </a:graphicData>
            </a:graphic>
          </wp:inline>
        </w:drawing>
      </w:r>
      <w:r>
        <w:rPr>
          <w:rFonts w:hint="eastAsia"/>
        </w:rPr>
        <w:t>.</w:t>
      </w:r>
    </w:p>
    <w:p w14:paraId="4D2C4D41">
      <w:pPr>
        <w:pStyle w:val="168"/>
        <w:spacing w:before="120" w:after="120"/>
        <w:ind w:left="1058"/>
      </w:pPr>
      <w:r>
        <w:drawing>
          <wp:inline distT="0" distB="0" distL="0" distR="0">
            <wp:extent cx="4967605" cy="2021840"/>
            <wp:effectExtent l="57150" t="57150" r="118745" b="111760"/>
            <wp:docPr id="1021199" name="图片 1021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1199" name="图片 1021199"/>
                    <pic:cNvPicPr>
                      <a:picLocks noChangeAspect="1"/>
                    </pic:cNvPicPr>
                  </pic:nvPicPr>
                  <pic:blipFill>
                    <a:blip r:embed="rId16"/>
                    <a:stretch>
                      <a:fillRect/>
                    </a:stretch>
                  </pic:blipFill>
                  <pic:spPr>
                    <a:xfrm>
                      <a:off x="0" y="0"/>
                      <a:ext cx="4983044" cy="2028061"/>
                    </a:xfrm>
                    <a:prstGeom prst="rect">
                      <a:avLst/>
                    </a:prstGeom>
                    <a:noFill/>
                    <a:ln w="0">
                      <a:solidFill>
                        <a:schemeClr val="bg1">
                          <a:lumMod val="85000"/>
                        </a:schemeClr>
                      </a:solidFill>
                    </a:ln>
                    <a:effectLst>
                      <a:outerShdw blurRad="50800" dist="38100" dir="2700000" algn="tl" rotWithShape="0">
                        <a:prstClr val="black">
                          <a:alpha val="40000"/>
                        </a:prstClr>
                      </a:outerShdw>
                    </a:effectLst>
                  </pic:spPr>
                </pic:pic>
              </a:graphicData>
            </a:graphic>
          </wp:inline>
        </w:drawing>
      </w:r>
    </w:p>
    <w:p w14:paraId="405852F6">
      <w:pPr>
        <w:pStyle w:val="111"/>
        <w:numPr>
          <w:ilvl w:val="0"/>
          <w:numId w:val="12"/>
        </w:numPr>
        <w:spacing w:after="120"/>
      </w:pPr>
      <w:r>
        <w:t>T</w:t>
      </w:r>
      <w:r>
        <w:rPr>
          <w:rFonts w:hint="eastAsia"/>
        </w:rPr>
        <w:t xml:space="preserve">arget the firmware file downloaded previously (extension: bin), and click </w:t>
      </w:r>
      <w:r>
        <w:rPr>
          <w:rFonts w:hint="eastAsia"/>
          <w:b/>
          <w:bCs/>
        </w:rPr>
        <w:t>Open.</w:t>
      </w:r>
    </w:p>
    <w:p w14:paraId="086F184E">
      <w:pPr>
        <w:pStyle w:val="168"/>
        <w:spacing w:before="120" w:after="120"/>
        <w:ind w:left="1058"/>
      </w:pPr>
      <w:r>
        <w:drawing>
          <wp:inline distT="0" distB="0" distL="0" distR="0">
            <wp:extent cx="5104130" cy="2838450"/>
            <wp:effectExtent l="57150" t="57150" r="115570" b="114300"/>
            <wp:docPr id="1021200" name="图片 102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1200" name="图片 1021200"/>
                    <pic:cNvPicPr>
                      <a:picLocks noChangeAspect="1"/>
                    </pic:cNvPicPr>
                  </pic:nvPicPr>
                  <pic:blipFill>
                    <a:blip r:embed="rId17"/>
                    <a:stretch>
                      <a:fillRect/>
                    </a:stretch>
                  </pic:blipFill>
                  <pic:spPr>
                    <a:xfrm>
                      <a:off x="0" y="0"/>
                      <a:ext cx="5128922" cy="2852062"/>
                    </a:xfrm>
                    <a:prstGeom prst="rect">
                      <a:avLst/>
                    </a:prstGeom>
                    <a:noFill/>
                    <a:ln w="0">
                      <a:solidFill>
                        <a:schemeClr val="bg1">
                          <a:lumMod val="85000"/>
                        </a:schemeClr>
                      </a:solidFill>
                    </a:ln>
                    <a:effectLst>
                      <a:outerShdw blurRad="50800" dist="38100" dir="2700000" algn="tl" rotWithShape="0">
                        <a:prstClr val="black">
                          <a:alpha val="40000"/>
                        </a:prstClr>
                      </a:outerShdw>
                    </a:effectLst>
                  </pic:spPr>
                </pic:pic>
              </a:graphicData>
            </a:graphic>
          </wp:inline>
        </w:drawing>
      </w:r>
    </w:p>
    <w:p w14:paraId="7631E99F">
      <w:pPr>
        <w:pStyle w:val="111"/>
        <w:numPr>
          <w:ilvl w:val="0"/>
          <w:numId w:val="12"/>
        </w:numPr>
        <w:spacing w:after="120"/>
      </w:pPr>
      <w:r>
        <w:t>Click</w:t>
      </w:r>
      <w:r>
        <w:rPr>
          <w:rFonts w:hint="eastAsia"/>
        </w:rPr>
        <w:t xml:space="preserve"> </w:t>
      </w:r>
      <w:r>
        <w:rPr>
          <w:rFonts w:hint="eastAsia"/>
          <w:b/>
          <w:bCs/>
        </w:rPr>
        <w:t>Upgrade</w:t>
      </w:r>
      <w:r>
        <w:rPr>
          <w:rFonts w:hint="eastAsia"/>
        </w:rPr>
        <w:t>.</w:t>
      </w:r>
    </w:p>
    <w:p w14:paraId="6F0CCBDD">
      <w:pPr>
        <w:pStyle w:val="168"/>
        <w:spacing w:before="120" w:after="120"/>
        <w:ind w:left="1058"/>
      </w:pPr>
      <w:r>
        <w:drawing>
          <wp:inline distT="0" distB="0" distL="0" distR="0">
            <wp:extent cx="5286375" cy="2150110"/>
            <wp:effectExtent l="57150" t="57150" r="104775" b="116840"/>
            <wp:docPr id="1021201" name="图片 1021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1201" name="图片 1021201"/>
                    <pic:cNvPicPr>
                      <a:picLocks noChangeAspect="1"/>
                    </pic:cNvPicPr>
                  </pic:nvPicPr>
                  <pic:blipFill>
                    <a:blip r:embed="rId18"/>
                    <a:stretch>
                      <a:fillRect/>
                    </a:stretch>
                  </pic:blipFill>
                  <pic:spPr>
                    <a:xfrm>
                      <a:off x="0" y="0"/>
                      <a:ext cx="5295824" cy="2154262"/>
                    </a:xfrm>
                    <a:prstGeom prst="rect">
                      <a:avLst/>
                    </a:prstGeom>
                    <a:noFill/>
                    <a:ln w="0">
                      <a:solidFill>
                        <a:schemeClr val="bg1">
                          <a:lumMod val="85000"/>
                        </a:schemeClr>
                      </a:solidFill>
                    </a:ln>
                    <a:effectLst>
                      <a:outerShdw blurRad="50800" dist="38100" dir="2700000" algn="tl" rotWithShape="0">
                        <a:prstClr val="black">
                          <a:alpha val="40000"/>
                        </a:prstClr>
                      </a:outerShdw>
                    </a:effectLst>
                  </pic:spPr>
                </pic:pic>
              </a:graphicData>
            </a:graphic>
          </wp:inline>
        </w:drawing>
      </w:r>
    </w:p>
    <w:p w14:paraId="3C67DA54">
      <w:pPr>
        <w:spacing w:after="120"/>
        <w:rPr>
          <w:sz w:val="18"/>
        </w:rPr>
      </w:pPr>
      <w:r>
        <w:t>W</w:t>
      </w:r>
      <w:r>
        <w:rPr>
          <w:rFonts w:hint="eastAsia"/>
        </w:rPr>
        <w:t xml:space="preserve">ait for a moment until the ongoing process finishes. </w:t>
      </w:r>
      <w:r>
        <w:rPr>
          <w:rFonts w:hint="eastAsia"/>
        </w:rPr>
        <w:fldChar w:fldCharType="begin"/>
      </w:r>
      <w:r>
        <w:rPr>
          <w:rFonts w:hint="eastAsia"/>
        </w:rPr>
        <w:instrText xml:space="preserve"> HYPERLINK \l "_Log_in_to" </w:instrText>
      </w:r>
      <w:r>
        <w:rPr>
          <w:rFonts w:hint="eastAsia"/>
        </w:rPr>
        <w:fldChar w:fldCharType="separate"/>
      </w:r>
      <w:r>
        <w:rPr>
          <w:rFonts w:hint="eastAsia"/>
        </w:rPr>
        <w:t>Log in to the web UI of the router</w:t>
      </w:r>
      <w:r>
        <w:rPr>
          <w:rFonts w:hint="eastAsia"/>
        </w:rPr>
        <w:fldChar w:fldCharType="end"/>
      </w:r>
      <w:r>
        <w:rPr>
          <w:rFonts w:hint="eastAsia"/>
        </w:rPr>
        <w:t xml:space="preserve"> aga</w:t>
      </w:r>
      <w:r>
        <w:t xml:space="preserve">in. Choose </w:t>
      </w:r>
      <w:r>
        <w:rPr>
          <w:rFonts w:hint="eastAsia"/>
          <w:b/>
          <w:bCs/>
        </w:rPr>
        <w:t xml:space="preserve">System </w:t>
      </w:r>
      <w:r>
        <w:rPr>
          <w:rFonts w:hint="eastAsia"/>
          <w:b/>
        </w:rPr>
        <w:t>Settings</w:t>
      </w:r>
      <w:r>
        <w:t xml:space="preserve"> &gt; </w:t>
      </w:r>
      <w:r>
        <w:rPr>
          <w:b/>
        </w:rPr>
        <w:t xml:space="preserve">System </w:t>
      </w:r>
      <w:r>
        <w:rPr>
          <w:rFonts w:hint="eastAsia"/>
          <w:b/>
        </w:rPr>
        <w:t>Status</w:t>
      </w:r>
      <w:r>
        <w:t xml:space="preserve"> and check whether the upgrade is successful based on </w:t>
      </w:r>
      <w:r>
        <w:rPr>
          <w:rFonts w:hint="eastAsia"/>
        </w:rPr>
        <w:t xml:space="preserve">the </w:t>
      </w:r>
      <w:r>
        <w:rPr>
          <w:b/>
        </w:rPr>
        <w:t>Firmware Version</w:t>
      </w:r>
      <w:r>
        <w:rPr>
          <w:sz w:val="18"/>
        </w:rPr>
        <w:t>.</w:t>
      </w:r>
    </w:p>
    <w:p w14:paraId="5B66A11B">
      <w:pPr>
        <w:spacing w:after="120"/>
        <w:rPr>
          <w:sz w:val="18"/>
        </w:rPr>
      </w:pPr>
    </w:p>
    <w:p w14:paraId="390A3400">
      <w:pPr>
        <w:pStyle w:val="121"/>
        <w:spacing w:after="120"/>
      </w:pPr>
    </w:p>
    <w:p w14:paraId="4D069215">
      <w:pPr>
        <w:pStyle w:val="122"/>
        <w:spacing w:after="120"/>
      </w:pPr>
      <w:r>
        <w:t xml:space="preserve">For better performance of the new firmware, </w:t>
      </w:r>
      <w:r>
        <w:rPr>
          <w:rFonts w:hint="eastAsia"/>
        </w:rPr>
        <w:t>you are recommended to</w:t>
      </w:r>
      <w:r>
        <w:t xml:space="preserve"> reset the router to factory default settings </w:t>
      </w:r>
      <w:r>
        <w:rPr>
          <w:rFonts w:hint="eastAsia"/>
        </w:rPr>
        <w:t xml:space="preserve">when </w:t>
      </w:r>
      <w:r>
        <w:t xml:space="preserve">the upgrading </w:t>
      </w:r>
      <w:r>
        <w:rPr>
          <w:rFonts w:hint="eastAsia"/>
        </w:rPr>
        <w:t>is completed</w:t>
      </w:r>
      <w:r>
        <w:rPr>
          <w:rFonts w:hint="eastAsia"/>
          <w:lang w:val="en-US" w:eastAsia="zh-CN"/>
        </w:rPr>
        <w:t xml:space="preserve"> </w:t>
      </w:r>
      <w:r>
        <w:t>and re-configure the router</w:t>
      </w:r>
      <w:r>
        <w:rPr>
          <w:rFonts w:hint="eastAsia"/>
        </w:rPr>
        <w:t xml:space="preserve"> </w:t>
      </w:r>
      <w:r>
        <w:t>.</w:t>
      </w:r>
    </w:p>
    <w:p w14:paraId="0B634AA9">
      <w:pPr>
        <w:spacing w:after="120"/>
        <w:rPr>
          <w:sz w:val="18"/>
        </w:rPr>
      </w:pPr>
    </w:p>
    <w:p w14:paraId="1A90E9F7">
      <w:pPr>
        <w:spacing w:after="120"/>
        <w:rPr>
          <w:sz w:val="18"/>
        </w:rPr>
      </w:pPr>
    </w:p>
    <w:p w14:paraId="7801D3DD">
      <w:pPr>
        <w:spacing w:after="120"/>
        <w:rPr>
          <w:sz w:val="18"/>
        </w:rPr>
      </w:pPr>
    </w:p>
    <w:p w14:paraId="4B6B9B16">
      <w:pPr>
        <w:pStyle w:val="3"/>
        <w:numPr>
          <w:ilvl w:val="0"/>
          <w:numId w:val="0"/>
        </w:numPr>
        <w:bidi w:val="0"/>
        <w:ind w:leftChars="0"/>
      </w:pPr>
      <w:r>
        <w:rPr>
          <w:rFonts w:hint="default"/>
          <w:sz w:val="44"/>
          <w:szCs w:val="44"/>
          <w:lang w:val="en-US" w:eastAsia="zh-CN"/>
        </w:rPr>
        <w:t>Local tool upgrade, no need to connect to the Internet (applicable to Windows computers)</w:t>
      </w:r>
    </w:p>
    <w:p w14:paraId="29B7A40F">
      <w:pPr>
        <w:pStyle w:val="5"/>
        <w:numPr>
          <w:ilvl w:val="2"/>
          <w:numId w:val="0"/>
        </w:numPr>
        <w:spacing w:after="120"/>
        <w:ind w:leftChars="0"/>
        <w:rPr>
          <w:rFonts w:hint="eastAsia"/>
        </w:rPr>
      </w:pPr>
      <w:r>
        <w:rPr>
          <w:rFonts w:hint="eastAsia"/>
        </w:rPr>
        <w:t>Module upgrade</w:t>
      </w:r>
    </w:p>
    <w:p w14:paraId="0D142187">
      <w:pPr>
        <w:pStyle w:val="4"/>
        <w:bidi w:val="0"/>
        <w:rPr>
          <w:rFonts w:hint="default"/>
          <w:lang w:val="en-US" w:eastAsia="zh-CN"/>
        </w:rPr>
      </w:pPr>
      <w:r>
        <w:rPr>
          <w:rFonts w:hint="default"/>
          <w:lang w:val="en-US" w:eastAsia="zh-CN"/>
        </w:rPr>
        <w:t>Tip：</w:t>
      </w:r>
    </w:p>
    <w:p w14:paraId="0CF85774">
      <w:pPr>
        <w:numPr>
          <w:ilvl w:val="0"/>
          <w:numId w:val="33"/>
        </w:numPr>
        <w:spacing w:line="360" w:lineRule="auto"/>
        <w:jc w:val="left"/>
        <w:rPr>
          <w:rFonts w:hint="default" w:ascii="Times New Roman" w:hAnsi="Times New Roman" w:cs="Times New Roman"/>
          <w:b/>
          <w:bCs/>
          <w:color w:val="F79646"/>
          <w:sz w:val="24"/>
          <w:szCs w:val="24"/>
          <w:lang w:val="en-US" w:eastAsia="zh-CN"/>
        </w:rPr>
      </w:pPr>
      <w:r>
        <w:rPr>
          <w:rFonts w:hint="default" w:ascii="Times New Roman" w:hAnsi="Times New Roman" w:cs="Times New Roman"/>
          <w:b/>
          <w:bCs/>
          <w:color w:val="F79646"/>
          <w:sz w:val="24"/>
          <w:szCs w:val="24"/>
          <w:lang w:val="en-US" w:eastAsia="zh-CN"/>
        </w:rPr>
        <w:t>Please do not set a login password for the router</w:t>
      </w:r>
    </w:p>
    <w:p w14:paraId="4EC5B4A5">
      <w:pPr>
        <w:numPr>
          <w:ilvl w:val="0"/>
          <w:numId w:val="33"/>
        </w:numPr>
        <w:spacing w:line="360" w:lineRule="auto"/>
        <w:jc w:val="left"/>
        <w:rPr>
          <w:rFonts w:hint="default" w:ascii="Times New Roman" w:hAnsi="Times New Roman" w:cs="Times New Roman"/>
          <w:b/>
          <w:bCs/>
          <w:color w:val="F79646"/>
          <w:sz w:val="24"/>
          <w:szCs w:val="24"/>
          <w:lang w:val="en-US" w:eastAsia="zh-CN"/>
        </w:rPr>
      </w:pPr>
      <w:r>
        <w:rPr>
          <w:rFonts w:hint="default" w:ascii="Times New Roman" w:hAnsi="Times New Roman" w:cs="Times New Roman"/>
          <w:b/>
          <w:bCs/>
          <w:color w:val="F79646"/>
          <w:sz w:val="24"/>
          <w:szCs w:val="24"/>
          <w:lang w:val="en-US" w:eastAsia="zh-CN"/>
        </w:rPr>
        <w:t>Please ensure that t</w:t>
      </w:r>
      <w:r>
        <w:rPr>
          <w:rFonts w:hint="eastAsia" w:cs="Times New Roman"/>
          <w:b/>
          <w:bCs/>
          <w:color w:val="F79646"/>
          <w:sz w:val="24"/>
          <w:szCs w:val="24"/>
          <w:lang w:val="en-US" w:eastAsia="zh-CN"/>
        </w:rPr>
        <w:t>he</w:t>
      </w:r>
      <w:r>
        <w:rPr>
          <w:rFonts w:hint="default" w:ascii="Times New Roman" w:hAnsi="Times New Roman" w:cs="Times New Roman"/>
          <w:b/>
          <w:bCs/>
          <w:color w:val="F79646"/>
          <w:sz w:val="24"/>
          <w:szCs w:val="24"/>
          <w:lang w:val="en-US" w:eastAsia="zh-CN"/>
        </w:rPr>
        <w:t xml:space="preserve"> PC only has one address of 192.168.0. x</w:t>
      </w:r>
    </w:p>
    <w:p w14:paraId="585AB38F">
      <w:pPr>
        <w:numPr>
          <w:ilvl w:val="0"/>
          <w:numId w:val="33"/>
        </w:numPr>
        <w:spacing w:line="360" w:lineRule="auto"/>
        <w:ind w:left="0" w:leftChars="0" w:firstLine="0" w:firstLineChars="0"/>
        <w:jc w:val="left"/>
        <w:rPr>
          <w:rFonts w:hint="default" w:ascii="Times New Roman" w:hAnsi="Times New Roman" w:cs="Times New Roman"/>
          <w:b/>
          <w:bCs/>
          <w:color w:val="F79646"/>
          <w:sz w:val="24"/>
          <w:szCs w:val="24"/>
          <w:lang w:val="en-US" w:eastAsia="zh-CN"/>
        </w:rPr>
      </w:pPr>
      <w:r>
        <w:rPr>
          <w:rFonts w:hint="default" w:ascii="Times New Roman" w:hAnsi="Times New Roman" w:cs="Times New Roman"/>
          <w:b/>
          <w:bCs/>
          <w:color w:val="F79646"/>
          <w:sz w:val="24"/>
          <w:szCs w:val="24"/>
          <w:lang w:val="en-US" w:eastAsia="zh-CN"/>
        </w:rPr>
        <w:t>Please restore factory settings after upgrading and observe the stability of the device.</w:t>
      </w:r>
      <w:r>
        <w:rPr>
          <w:rFonts w:hint="eastAsia" w:cs="Times New Roman"/>
          <w:b/>
          <w:bCs/>
          <w:color w:val="F79646"/>
          <w:sz w:val="24"/>
          <w:szCs w:val="24"/>
          <w:lang w:val="en-US" w:eastAsia="zh-CN"/>
        </w:rPr>
        <w:t xml:space="preserve"> </w:t>
      </w:r>
      <w:r>
        <w:rPr>
          <w:rFonts w:hint="default" w:ascii="Times New Roman" w:hAnsi="Times New Roman" w:cs="Times New Roman"/>
          <w:b/>
          <w:bCs/>
          <w:color w:val="F79646"/>
          <w:sz w:val="24"/>
          <w:szCs w:val="24"/>
          <w:lang w:val="en-US" w:eastAsia="zh-CN"/>
        </w:rPr>
        <w:t>If you have any questions, please contact Tenda</w:t>
      </w:r>
    </w:p>
    <w:p w14:paraId="012EF35C">
      <w:pPr>
        <w:pStyle w:val="4"/>
        <w:bidi w:val="0"/>
        <w:rPr>
          <w:rFonts w:hint="eastAsia"/>
          <w:lang w:val="en-US" w:eastAsia="zh-CN"/>
        </w:rPr>
      </w:pPr>
      <w:r>
        <w:rPr>
          <w:rFonts w:hint="eastAsia"/>
          <w:lang w:val="en-US" w:eastAsia="zh-CN"/>
        </w:rPr>
        <w:t>Environment configuration:</w:t>
      </w:r>
    </w:p>
    <w:p w14:paraId="1D4664DC">
      <w:pPr>
        <w:numPr>
          <w:ilvl w:val="0"/>
          <w:numId w:val="0"/>
        </w:numPr>
        <w:spacing w:line="360" w:lineRule="auto"/>
        <w:jc w:val="left"/>
      </w:pPr>
      <w:r>
        <w:rPr>
          <w:rFonts w:hint="eastAsia" w:ascii="宋体" w:hAnsi="宋体" w:cs="宋体"/>
          <w:kern w:val="0"/>
          <w:szCs w:val="21"/>
          <w:lang w:val="en-US" w:eastAsia="zh-CN"/>
        </w:rPr>
        <w:t>1. Connect the Windows PC to the LAN port of the router and set the LAN gateway IP to 192.168.0.1 (the device has been restored to the factory and no LAN segment has been configured or the LAN IP Address is modified to 192.168.0.1 in LAN Settings)</w:t>
      </w:r>
      <w:r>
        <w:drawing>
          <wp:inline distT="0" distB="0" distL="114300" distR="114300">
            <wp:extent cx="5272405" cy="3382010"/>
            <wp:effectExtent l="0" t="0" r="10795" b="889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9"/>
                    <a:stretch>
                      <a:fillRect/>
                    </a:stretch>
                  </pic:blipFill>
                  <pic:spPr>
                    <a:xfrm>
                      <a:off x="0" y="0"/>
                      <a:ext cx="5272405" cy="3382010"/>
                    </a:xfrm>
                    <a:prstGeom prst="rect">
                      <a:avLst/>
                    </a:prstGeom>
                    <a:noFill/>
                    <a:ln>
                      <a:noFill/>
                    </a:ln>
                  </pic:spPr>
                </pic:pic>
              </a:graphicData>
            </a:graphic>
          </wp:inline>
        </w:drawing>
      </w:r>
    </w:p>
    <w:p w14:paraId="713B4236">
      <w:pPr>
        <w:numPr>
          <w:ilvl w:val="0"/>
          <w:numId w:val="0"/>
        </w:numPr>
        <w:spacing w:line="360" w:lineRule="auto"/>
        <w:ind w:leftChars="0"/>
        <w:jc w:val="left"/>
        <w:rPr>
          <w:rFonts w:hint="default" w:ascii="宋体" w:hAnsi="宋体" w:cs="宋体"/>
          <w:kern w:val="0"/>
          <w:szCs w:val="21"/>
          <w:lang w:val="en-US" w:eastAsia="zh-CN"/>
        </w:rPr>
      </w:pPr>
      <w:r>
        <w:rPr>
          <w:rFonts w:hint="eastAsia" w:cs="Times New Roman"/>
          <w:kern w:val="0"/>
          <w:sz w:val="24"/>
          <w:szCs w:val="24"/>
          <w:lang w:val="en-US" w:eastAsia="zh-CN"/>
        </w:rPr>
        <w:t>2</w:t>
      </w:r>
      <w:r>
        <w:rPr>
          <w:rFonts w:hint="eastAsia" w:ascii="Times New Roman" w:hAnsi="Times New Roman" w:cs="Times New Roman"/>
          <w:kern w:val="0"/>
          <w:sz w:val="24"/>
          <w:szCs w:val="24"/>
          <w:lang w:val="en-US" w:eastAsia="zh-CN"/>
        </w:rPr>
        <w:t>.</w:t>
      </w:r>
      <w:r>
        <w:rPr>
          <w:rFonts w:hint="default" w:ascii="Times New Roman" w:hAnsi="Times New Roman" w:cs="Times New Roman"/>
          <w:kern w:val="0"/>
          <w:sz w:val="24"/>
          <w:szCs w:val="24"/>
          <w:lang w:val="en-US" w:eastAsia="zh-CN"/>
        </w:rPr>
        <w:t xml:space="preserve">Turn off all Windows firewalls on the PC connected to </w:t>
      </w:r>
      <w:r>
        <w:rPr>
          <w:rFonts w:hint="eastAsia" w:cs="Times New Roman"/>
          <w:kern w:val="0"/>
          <w:sz w:val="24"/>
          <w:szCs w:val="24"/>
          <w:lang w:val="en-US" w:eastAsia="zh-CN"/>
        </w:rPr>
        <w:t>router</w:t>
      </w:r>
    </w:p>
    <w:p w14:paraId="74A6D463">
      <w:pPr>
        <w:numPr>
          <w:ilvl w:val="0"/>
          <w:numId w:val="0"/>
        </w:numPr>
        <w:spacing w:line="360" w:lineRule="auto"/>
        <w:ind w:leftChars="0"/>
        <w:jc w:val="left"/>
        <w:rPr>
          <w:rFonts w:hint="eastAsia" w:ascii="宋体" w:hAnsi="宋体" w:cs="宋体"/>
          <w:kern w:val="0"/>
          <w:szCs w:val="21"/>
          <w:lang w:val="en-US" w:eastAsia="zh-CN"/>
        </w:rPr>
      </w:pPr>
      <w:r>
        <w:rPr>
          <w:rFonts w:hint="eastAsia" w:cs="Times New Roman"/>
          <w:kern w:val="0"/>
          <w:sz w:val="24"/>
          <w:szCs w:val="24"/>
          <w:lang w:val="en-US" w:eastAsia="zh-CN"/>
        </w:rPr>
        <w:t>3</w:t>
      </w:r>
      <w:r>
        <w:rPr>
          <w:rFonts w:hint="eastAsia" w:ascii="Times New Roman" w:hAnsi="Times New Roman" w:cs="Times New Roman"/>
          <w:kern w:val="0"/>
          <w:sz w:val="24"/>
          <w:szCs w:val="24"/>
          <w:lang w:val="en-US" w:eastAsia="zh-CN"/>
        </w:rPr>
        <w:t>.</w:t>
      </w:r>
      <w:r>
        <w:rPr>
          <w:rFonts w:hint="default" w:ascii="Times New Roman" w:hAnsi="Times New Roman" w:cs="Times New Roman"/>
          <w:kern w:val="0"/>
          <w:sz w:val="24"/>
          <w:szCs w:val="24"/>
          <w:lang w:val="en-US" w:eastAsia="zh-CN"/>
        </w:rPr>
        <w:t>Get model</w:t>
      </w:r>
      <w:r>
        <w:rPr>
          <w:rFonts w:hint="eastAsia" w:cs="Times New Roman"/>
          <w:kern w:val="0"/>
          <w:sz w:val="24"/>
          <w:szCs w:val="24"/>
          <w:lang w:val="en-US" w:eastAsia="zh-CN"/>
        </w:rPr>
        <w:t xml:space="preserve"> </w:t>
      </w:r>
      <w:r>
        <w:rPr>
          <w:rFonts w:hint="default" w:ascii="Times New Roman" w:hAnsi="Times New Roman" w:cs="Times New Roman"/>
          <w:kern w:val="0"/>
          <w:sz w:val="24"/>
          <w:szCs w:val="24"/>
          <w:lang w:val="en-US" w:eastAsia="zh-CN"/>
        </w:rPr>
        <w:t>upgrade</w:t>
      </w:r>
      <w:r>
        <w:rPr>
          <w:rFonts w:hint="eastAsia" w:cs="Times New Roman"/>
          <w:kern w:val="0"/>
          <w:sz w:val="24"/>
          <w:szCs w:val="24"/>
          <w:lang w:val="en-US" w:eastAsia="zh-CN"/>
        </w:rPr>
        <w:t>_</w:t>
      </w:r>
      <w:r>
        <w:rPr>
          <w:rFonts w:hint="default" w:ascii="Times New Roman" w:hAnsi="Times New Roman" w:cs="Times New Roman"/>
          <w:kern w:val="0"/>
          <w:sz w:val="24"/>
          <w:szCs w:val="24"/>
          <w:lang w:val="en-US" w:eastAsia="zh-CN"/>
        </w:rPr>
        <w:t>tool</w:t>
      </w:r>
    </w:p>
    <w:p w14:paraId="0093832D">
      <w:pPr>
        <w:numPr>
          <w:ilvl w:val="0"/>
          <w:numId w:val="0"/>
        </w:numPr>
        <w:spacing w:line="360" w:lineRule="auto"/>
        <w:jc w:val="left"/>
        <w:rPr>
          <w:rFonts w:hint="default" w:ascii="Times New Roman" w:hAnsi="Times New Roman" w:cs="Times New Roman"/>
          <w:kern w:val="0"/>
          <w:sz w:val="24"/>
          <w:szCs w:val="24"/>
          <w:lang w:val="en-US" w:eastAsia="zh-CN"/>
        </w:rPr>
      </w:pPr>
      <w:r>
        <w:rPr>
          <w:rFonts w:hint="eastAsia" w:cs="Times New Roman"/>
          <w:kern w:val="0"/>
          <w:sz w:val="24"/>
          <w:szCs w:val="24"/>
          <w:lang w:val="en-US" w:eastAsia="zh-CN"/>
        </w:rPr>
        <w:t>4.</w:t>
      </w:r>
      <w:r>
        <w:rPr>
          <w:rFonts w:hint="default" w:ascii="Times New Roman" w:hAnsi="Times New Roman" w:cs="Times New Roman"/>
          <w:kern w:val="0"/>
          <w:sz w:val="24"/>
          <w:szCs w:val="24"/>
          <w:lang w:val="en-US" w:eastAsia="zh-CN"/>
        </w:rPr>
        <w:t>Unzip model</w:t>
      </w:r>
      <w:r>
        <w:rPr>
          <w:rFonts w:hint="eastAsia" w:cs="Times New Roman"/>
          <w:kern w:val="0"/>
          <w:sz w:val="24"/>
          <w:szCs w:val="24"/>
          <w:lang w:val="en-US" w:eastAsia="zh-CN"/>
        </w:rPr>
        <w:t xml:space="preserve"> </w:t>
      </w:r>
      <w:r>
        <w:rPr>
          <w:rFonts w:hint="default" w:ascii="Times New Roman" w:hAnsi="Times New Roman" w:cs="Times New Roman"/>
          <w:kern w:val="0"/>
          <w:sz w:val="24"/>
          <w:szCs w:val="24"/>
          <w:lang w:val="en-US" w:eastAsia="zh-CN"/>
        </w:rPr>
        <w:t>upgrade</w:t>
      </w:r>
      <w:r>
        <w:rPr>
          <w:rFonts w:hint="eastAsia" w:cs="Times New Roman"/>
          <w:kern w:val="0"/>
          <w:sz w:val="24"/>
          <w:szCs w:val="24"/>
          <w:lang w:val="en-US" w:eastAsia="zh-CN"/>
        </w:rPr>
        <w:t>_</w:t>
      </w:r>
      <w:r>
        <w:rPr>
          <w:rFonts w:hint="default" w:ascii="Times New Roman" w:hAnsi="Times New Roman" w:cs="Times New Roman"/>
          <w:kern w:val="0"/>
          <w:sz w:val="24"/>
          <w:szCs w:val="24"/>
          <w:lang w:val="en-US" w:eastAsia="zh-CN"/>
        </w:rPr>
        <w:t>tool</w:t>
      </w:r>
      <w:r>
        <w:rPr>
          <w:rFonts w:hint="eastAsia" w:cs="Times New Roman"/>
          <w:kern w:val="0"/>
          <w:sz w:val="24"/>
          <w:szCs w:val="24"/>
          <w:lang w:val="en-US" w:eastAsia="zh-CN"/>
        </w:rPr>
        <w:t>.</w:t>
      </w:r>
      <w:r>
        <w:rPr>
          <w:rFonts w:hint="default" w:ascii="Times New Roman" w:hAnsi="Times New Roman" w:cs="Times New Roman"/>
          <w:kern w:val="0"/>
          <w:sz w:val="24"/>
          <w:szCs w:val="24"/>
          <w:lang w:val="en-US" w:eastAsia="zh-CN"/>
        </w:rPr>
        <w:t>rar. After unzipping, enter the folder with the following contents:</w:t>
      </w:r>
    </w:p>
    <w:p w14:paraId="597B62B8">
      <w:pPr>
        <w:numPr>
          <w:ilvl w:val="0"/>
          <w:numId w:val="0"/>
        </w:numPr>
        <w:spacing w:line="360" w:lineRule="auto"/>
        <w:jc w:val="left"/>
        <w:rPr>
          <w:rFonts w:hint="eastAsia" w:ascii="宋体" w:hAnsi="宋体" w:cs="宋体"/>
          <w:kern w:val="0"/>
          <w:szCs w:val="21"/>
          <w:lang w:val="en-US" w:eastAsia="zh-CN"/>
        </w:rPr>
      </w:pPr>
      <w:r>
        <w:drawing>
          <wp:inline distT="0" distB="0" distL="114300" distR="114300">
            <wp:extent cx="5271770" cy="952500"/>
            <wp:effectExtent l="0" t="0" r="11430" b="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20"/>
                    <a:stretch>
                      <a:fillRect/>
                    </a:stretch>
                  </pic:blipFill>
                  <pic:spPr>
                    <a:xfrm>
                      <a:off x="0" y="0"/>
                      <a:ext cx="5271770" cy="952500"/>
                    </a:xfrm>
                    <a:prstGeom prst="rect">
                      <a:avLst/>
                    </a:prstGeom>
                    <a:noFill/>
                    <a:ln>
                      <a:noFill/>
                    </a:ln>
                  </pic:spPr>
                </pic:pic>
              </a:graphicData>
            </a:graphic>
          </wp:inline>
        </w:drawing>
      </w:r>
    </w:p>
    <w:p w14:paraId="222FFE16">
      <w:pPr>
        <w:pStyle w:val="4"/>
        <w:bidi w:val="0"/>
        <w:rPr>
          <w:rFonts w:hint="eastAsia"/>
          <w:lang w:val="en-US" w:eastAsia="zh-CN"/>
        </w:rPr>
      </w:pPr>
      <w:r>
        <w:rPr>
          <w:rFonts w:hint="eastAsia"/>
          <w:lang w:val="en-US" w:eastAsia="zh-CN"/>
        </w:rPr>
        <w:t>Execute the program</w:t>
      </w:r>
    </w:p>
    <w:p w14:paraId="2E331448">
      <w:pPr>
        <w:numPr>
          <w:ilvl w:val="0"/>
          <w:numId w:val="0"/>
        </w:numPr>
        <w:spacing w:line="360" w:lineRule="auto"/>
        <w:jc w:val="left"/>
        <w:rPr>
          <w:rFonts w:hint="eastAsia" w:ascii="宋体" w:hAnsi="宋体" w:cs="宋体"/>
          <w:kern w:val="0"/>
          <w:szCs w:val="21"/>
          <w:lang w:val="en-US" w:eastAsia="zh-CN"/>
        </w:rPr>
      </w:pPr>
      <w:r>
        <w:rPr>
          <w:rFonts w:hint="eastAsia" w:ascii="宋体" w:hAnsi="宋体" w:cs="宋体"/>
          <w:kern w:val="0"/>
          <w:szCs w:val="21"/>
          <w:lang w:val="en-US" w:eastAsia="zh-CN"/>
        </w:rPr>
        <w:t>(if the environment is configured, subsequent upgrades can only be done by executing the mainexe program)</w:t>
      </w:r>
    </w:p>
    <w:p w14:paraId="17F23761">
      <w:pPr>
        <w:numPr>
          <w:ilvl w:val="0"/>
          <w:numId w:val="0"/>
        </w:numPr>
        <w:spacing w:line="360" w:lineRule="auto"/>
        <w:jc w:val="left"/>
        <w:rPr>
          <w:rFonts w:hint="default" w:ascii="宋体" w:hAnsi="宋体" w:cs="宋体"/>
          <w:kern w:val="0"/>
          <w:szCs w:val="21"/>
          <w:lang w:val="en-US" w:eastAsia="zh-CN"/>
        </w:rPr>
      </w:pPr>
      <w:r>
        <w:rPr>
          <w:rFonts w:hint="eastAsia" w:cs="Times New Roman"/>
          <w:kern w:val="0"/>
          <w:sz w:val="24"/>
          <w:szCs w:val="24"/>
          <w:lang w:val="en-US" w:eastAsia="zh-CN"/>
        </w:rPr>
        <w:t>1.</w:t>
      </w:r>
      <w:r>
        <w:rPr>
          <w:rFonts w:hint="default" w:ascii="Times New Roman" w:hAnsi="Times New Roman" w:cs="Times New Roman"/>
          <w:kern w:val="0"/>
          <w:sz w:val="24"/>
          <w:szCs w:val="24"/>
          <w:lang w:val="en-US" w:eastAsia="zh-CN"/>
        </w:rPr>
        <w:t>Open main_EG060V_V2.exe. If content similar to the picture below is displayed, the opening is successful.</w:t>
      </w:r>
    </w:p>
    <w:p w14:paraId="44F9115F">
      <w:pPr>
        <w:numPr>
          <w:ilvl w:val="0"/>
          <w:numId w:val="0"/>
        </w:numPr>
        <w:spacing w:line="360" w:lineRule="auto"/>
        <w:ind w:leftChars="0"/>
        <w:jc w:val="left"/>
        <w:rPr>
          <w:rFonts w:hint="eastAsia" w:ascii="宋体" w:hAnsi="宋体" w:cs="宋体"/>
          <w:kern w:val="0"/>
          <w:szCs w:val="21"/>
          <w:lang w:val="en-US" w:eastAsia="zh-CN"/>
        </w:rPr>
      </w:pPr>
      <w:r>
        <w:drawing>
          <wp:inline distT="0" distB="0" distL="114300" distR="114300">
            <wp:extent cx="5270500" cy="1862455"/>
            <wp:effectExtent l="0" t="0" r="0" b="444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21"/>
                    <a:stretch>
                      <a:fillRect/>
                    </a:stretch>
                  </pic:blipFill>
                  <pic:spPr>
                    <a:xfrm>
                      <a:off x="0" y="0"/>
                      <a:ext cx="5270500" cy="1862455"/>
                    </a:xfrm>
                    <a:prstGeom prst="rect">
                      <a:avLst/>
                    </a:prstGeom>
                    <a:noFill/>
                    <a:ln>
                      <a:noFill/>
                    </a:ln>
                  </pic:spPr>
                </pic:pic>
              </a:graphicData>
            </a:graphic>
          </wp:inline>
        </w:drawing>
      </w:r>
    </w:p>
    <w:p w14:paraId="1628BAC5">
      <w:pPr>
        <w:numPr>
          <w:ilvl w:val="0"/>
          <w:numId w:val="0"/>
        </w:numPr>
        <w:spacing w:line="360" w:lineRule="auto"/>
        <w:jc w:val="left"/>
        <w:rPr>
          <w:rFonts w:hint="eastAsia" w:cs="Times New Roman"/>
          <w:kern w:val="0"/>
          <w:sz w:val="24"/>
          <w:szCs w:val="24"/>
          <w:lang w:val="en-US" w:eastAsia="zh-CN"/>
        </w:rPr>
      </w:pPr>
      <w:r>
        <w:rPr>
          <w:rFonts w:hint="eastAsia" w:cs="Times New Roman"/>
          <w:kern w:val="0"/>
          <w:sz w:val="24"/>
          <w:szCs w:val="24"/>
          <w:lang w:val="en-US" w:eastAsia="zh-CN"/>
        </w:rPr>
        <w:t xml:space="preserve">2.After waiting for a period of time, if the </w:t>
      </w:r>
      <w:r>
        <w:rPr>
          <w:rFonts w:hint="default" w:ascii="Times New Roman" w:hAnsi="Times New Roman" w:cs="Times New Roman"/>
          <w:kern w:val="0"/>
          <w:sz w:val="24"/>
          <w:szCs w:val="24"/>
          <w:lang w:val="en-US" w:eastAsia="zh-CN"/>
        </w:rPr>
        <w:t>main_EG060V_V2.exe</w:t>
      </w:r>
      <w:r>
        <w:rPr>
          <w:rFonts w:hint="eastAsia" w:cs="Times New Roman"/>
          <w:kern w:val="0"/>
          <w:sz w:val="24"/>
          <w:szCs w:val="24"/>
          <w:lang w:val="en-US" w:eastAsia="zh-CN"/>
        </w:rPr>
        <w:t xml:space="preserve"> interface finally prints "Upgrade success", the upgrade is successful; </w:t>
      </w:r>
    </w:p>
    <w:p w14:paraId="6F334891">
      <w:pPr>
        <w:numPr>
          <w:ilvl w:val="0"/>
          <w:numId w:val="0"/>
        </w:numPr>
        <w:spacing w:line="360" w:lineRule="auto"/>
        <w:jc w:val="left"/>
        <w:rPr>
          <w:rFonts w:hint="default" w:ascii="宋体" w:hAnsi="宋体" w:cs="宋体"/>
          <w:kern w:val="0"/>
          <w:szCs w:val="21"/>
          <w:lang w:val="en-US" w:eastAsia="zh-CN"/>
        </w:rPr>
      </w:pPr>
      <w:r>
        <w:drawing>
          <wp:inline distT="0" distB="0" distL="114300" distR="114300">
            <wp:extent cx="5271770" cy="1859280"/>
            <wp:effectExtent l="0" t="0" r="11430" b="762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22"/>
                    <a:stretch>
                      <a:fillRect/>
                    </a:stretch>
                  </pic:blipFill>
                  <pic:spPr>
                    <a:xfrm>
                      <a:off x="0" y="0"/>
                      <a:ext cx="5271770" cy="1859280"/>
                    </a:xfrm>
                    <a:prstGeom prst="rect">
                      <a:avLst/>
                    </a:prstGeom>
                    <a:noFill/>
                    <a:ln>
                      <a:noFill/>
                    </a:ln>
                  </pic:spPr>
                </pic:pic>
              </a:graphicData>
            </a:graphic>
          </wp:inline>
        </w:drawing>
      </w:r>
    </w:p>
    <w:p w14:paraId="2DE12EDF">
      <w:pPr>
        <w:pStyle w:val="4"/>
        <w:bidi w:val="0"/>
        <w:rPr>
          <w:rFonts w:hint="eastAsia"/>
          <w:b/>
          <w:lang w:val="en-US" w:eastAsia="zh-CN"/>
        </w:rPr>
      </w:pPr>
      <w:r>
        <w:rPr>
          <w:rFonts w:hint="eastAsia"/>
          <w:b/>
          <w:lang w:val="en-US" w:eastAsia="zh-CN"/>
        </w:rPr>
        <w:t>Append:</w:t>
      </w:r>
    </w:p>
    <w:p w14:paraId="5C7A199E">
      <w:pPr>
        <w:numPr>
          <w:ilvl w:val="0"/>
          <w:numId w:val="0"/>
        </w:numPr>
        <w:spacing w:line="360" w:lineRule="auto"/>
        <w:jc w:val="left"/>
        <w:rPr>
          <w:rFonts w:hint="eastAsia" w:cs="Times New Roman"/>
          <w:kern w:val="0"/>
          <w:sz w:val="24"/>
          <w:szCs w:val="24"/>
          <w:lang w:val="en-US" w:eastAsia="zh-CN"/>
        </w:rPr>
      </w:pPr>
      <w:r>
        <w:rPr>
          <w:rFonts w:hint="eastAsia" w:cs="Times New Roman"/>
          <w:kern w:val="0"/>
          <w:sz w:val="24"/>
          <w:szCs w:val="24"/>
          <w:lang w:val="en-US" w:eastAsia="zh-CN"/>
        </w:rPr>
        <w:t>1、If the LAN ip of my 4G09 is not 192.168.0.1</w:t>
      </w:r>
    </w:p>
    <w:p w14:paraId="4E6A6659">
      <w:pPr>
        <w:numPr>
          <w:ilvl w:val="0"/>
          <w:numId w:val="0"/>
        </w:numPr>
        <w:spacing w:line="360" w:lineRule="auto"/>
        <w:jc w:val="left"/>
        <w:rPr>
          <w:rFonts w:hint="default" w:cs="Times New Roman"/>
          <w:kern w:val="0"/>
          <w:sz w:val="24"/>
          <w:szCs w:val="24"/>
          <w:lang w:val="en-US" w:eastAsia="zh-CN"/>
        </w:rPr>
      </w:pPr>
      <w:r>
        <w:rPr>
          <w:rFonts w:hint="eastAsia" w:cs="Times New Roman"/>
          <w:kern w:val="0"/>
          <w:sz w:val="24"/>
          <w:szCs w:val="24"/>
          <w:lang w:val="en-US" w:eastAsia="zh-CN"/>
        </w:rPr>
        <w:t xml:space="preserve"> If the LAN ip of 4G09 is not 192.168.0.x ,modify the </w:t>
      </w:r>
      <w:r>
        <w:rPr>
          <w:rFonts w:hint="default" w:cs="Times New Roman"/>
          <w:kern w:val="0"/>
          <w:sz w:val="24"/>
          <w:szCs w:val="24"/>
          <w:lang w:val="en-US" w:eastAsia="zh-CN"/>
        </w:rPr>
        <w:t>‘</w:t>
      </w:r>
      <w:r>
        <w:rPr>
          <w:rFonts w:hint="eastAsia" w:cs="Times New Roman"/>
          <w:kern w:val="0"/>
          <w:sz w:val="24"/>
          <w:szCs w:val="24"/>
          <w:lang w:val="en-US" w:eastAsia="zh-CN"/>
        </w:rPr>
        <w:t>lan_ip</w:t>
      </w:r>
      <w:r>
        <w:rPr>
          <w:rFonts w:hint="default" w:cs="Times New Roman"/>
          <w:kern w:val="0"/>
          <w:sz w:val="24"/>
          <w:szCs w:val="24"/>
          <w:lang w:val="en-US" w:eastAsia="zh-CN"/>
        </w:rPr>
        <w:t>’</w:t>
      </w:r>
      <w:r>
        <w:rPr>
          <w:rFonts w:hint="eastAsia" w:cs="Times New Roman"/>
          <w:kern w:val="0"/>
          <w:sz w:val="24"/>
          <w:szCs w:val="24"/>
          <w:lang w:val="en-US" w:eastAsia="zh-CN"/>
        </w:rPr>
        <w:t xml:space="preserve"> value in the version.txt filet as flow ,then do the upgrading</w:t>
      </w:r>
    </w:p>
    <w:p w14:paraId="03E1B688">
      <w:pPr>
        <w:numPr>
          <w:ilvl w:val="0"/>
          <w:numId w:val="0"/>
        </w:numPr>
        <w:spacing w:line="360" w:lineRule="auto"/>
        <w:ind w:leftChars="0"/>
        <w:jc w:val="left"/>
      </w:pPr>
      <w:r>
        <w:drawing>
          <wp:inline distT="0" distB="0" distL="114300" distR="114300">
            <wp:extent cx="5267960" cy="2249805"/>
            <wp:effectExtent l="0" t="0" r="2540" b="10795"/>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pic:cNvPicPr>
                      <a:picLocks noChangeAspect="1"/>
                    </pic:cNvPicPr>
                  </pic:nvPicPr>
                  <pic:blipFill>
                    <a:blip r:embed="rId23"/>
                    <a:stretch>
                      <a:fillRect/>
                    </a:stretch>
                  </pic:blipFill>
                  <pic:spPr>
                    <a:xfrm>
                      <a:off x="0" y="0"/>
                      <a:ext cx="5267960" cy="2249805"/>
                    </a:xfrm>
                    <a:prstGeom prst="rect">
                      <a:avLst/>
                    </a:prstGeom>
                    <a:noFill/>
                    <a:ln>
                      <a:noFill/>
                    </a:ln>
                  </pic:spPr>
                </pic:pic>
              </a:graphicData>
            </a:graphic>
          </wp:inline>
        </w:drawing>
      </w:r>
    </w:p>
    <w:p w14:paraId="271D4980">
      <w:pPr>
        <w:numPr>
          <w:ilvl w:val="0"/>
          <w:numId w:val="0"/>
        </w:numPr>
        <w:spacing w:line="360" w:lineRule="auto"/>
        <w:jc w:val="left"/>
        <w:rPr>
          <w:rFonts w:hint="default" w:cs="Times New Roman"/>
          <w:kern w:val="0"/>
          <w:sz w:val="24"/>
          <w:szCs w:val="24"/>
          <w:lang w:val="en-US" w:eastAsia="zh-CN"/>
        </w:rPr>
      </w:pPr>
      <w:r>
        <w:rPr>
          <w:rFonts w:hint="eastAsia" w:cs="Times New Roman"/>
          <w:kern w:val="0"/>
          <w:sz w:val="24"/>
          <w:szCs w:val="24"/>
          <w:lang w:val="en-US" w:eastAsia="zh-CN"/>
        </w:rPr>
        <w:t xml:space="preserve">2、Upgrade the module version to the specific version that you want </w:t>
      </w:r>
    </w:p>
    <w:p w14:paraId="3F0E3669">
      <w:pPr>
        <w:numPr>
          <w:ilvl w:val="0"/>
          <w:numId w:val="0"/>
        </w:numPr>
        <w:spacing w:line="360" w:lineRule="auto"/>
        <w:jc w:val="left"/>
        <w:rPr>
          <w:rFonts w:hint="eastAsia" w:cs="Times New Roman"/>
          <w:kern w:val="0"/>
          <w:sz w:val="24"/>
          <w:szCs w:val="24"/>
          <w:lang w:val="en-US" w:eastAsia="zh-CN"/>
        </w:rPr>
      </w:pPr>
      <w:r>
        <w:rPr>
          <w:rFonts w:hint="eastAsia" w:cs="Times New Roman"/>
          <w:kern w:val="0"/>
          <w:sz w:val="24"/>
          <w:szCs w:val="24"/>
          <w:lang w:val="en-US" w:eastAsia="zh-CN"/>
        </w:rPr>
        <w:t xml:space="preserve">This tool will help upgrading the module to EG060VEAAAR01A22M1G_01.200.01.200 by default.If this is not the version you want to upgrade to , you can put the upgrade file that you want to upgrade in this file path, and then modify the </w:t>
      </w:r>
      <w:r>
        <w:rPr>
          <w:rFonts w:hint="default" w:cs="Times New Roman"/>
          <w:kern w:val="0"/>
          <w:sz w:val="24"/>
          <w:szCs w:val="24"/>
          <w:lang w:val="en-US" w:eastAsia="zh-CN"/>
        </w:rPr>
        <w:t>‘</w:t>
      </w:r>
      <w:r>
        <w:rPr>
          <w:rFonts w:hint="eastAsia" w:cs="Times New Roman"/>
          <w:kern w:val="0"/>
          <w:sz w:val="24"/>
          <w:szCs w:val="24"/>
          <w:lang w:val="en-US" w:eastAsia="zh-CN"/>
        </w:rPr>
        <w:t>version</w:t>
      </w:r>
      <w:r>
        <w:rPr>
          <w:rFonts w:hint="default" w:cs="Times New Roman"/>
          <w:kern w:val="0"/>
          <w:sz w:val="24"/>
          <w:szCs w:val="24"/>
          <w:lang w:val="en-US" w:eastAsia="zh-CN"/>
        </w:rPr>
        <w:t>’</w:t>
      </w:r>
      <w:r>
        <w:rPr>
          <w:rFonts w:hint="eastAsia" w:cs="Times New Roman"/>
          <w:kern w:val="0"/>
          <w:sz w:val="24"/>
          <w:szCs w:val="24"/>
          <w:lang w:val="en-US" w:eastAsia="zh-CN"/>
        </w:rPr>
        <w:t xml:space="preserve"> value in the version.txt file .</w:t>
      </w:r>
    </w:p>
    <w:p w14:paraId="0126EA41">
      <w:pPr>
        <w:numPr>
          <w:ilvl w:val="0"/>
          <w:numId w:val="0"/>
        </w:numPr>
        <w:spacing w:line="360" w:lineRule="auto"/>
        <w:jc w:val="left"/>
        <w:rPr>
          <w:rFonts w:hint="eastAsia" w:cs="Times New Roman"/>
          <w:kern w:val="0"/>
          <w:sz w:val="24"/>
          <w:szCs w:val="24"/>
          <w:lang w:val="en-US" w:eastAsia="zh-CN"/>
        </w:rPr>
      </w:pPr>
      <w:r>
        <w:rPr>
          <w:rFonts w:hint="eastAsia" w:cs="Times New Roman"/>
          <w:kern w:val="0"/>
          <w:sz w:val="24"/>
          <w:szCs w:val="24"/>
          <w:lang w:val="en-US" w:eastAsia="zh-CN"/>
        </w:rPr>
        <w:t>For exmaple: if you want to upgrade to EG060VEAAAR01A17M1G,you can :</w:t>
      </w:r>
    </w:p>
    <w:p w14:paraId="14EDFD37">
      <w:pPr>
        <w:numPr>
          <w:ilvl w:val="0"/>
          <w:numId w:val="0"/>
        </w:numPr>
        <w:spacing w:line="360" w:lineRule="auto"/>
        <w:ind w:leftChars="0"/>
        <w:jc w:val="left"/>
        <w:rPr>
          <w:rFonts w:hint="default" w:ascii="宋体" w:hAnsi="宋体" w:cs="宋体"/>
          <w:kern w:val="0"/>
          <w:szCs w:val="21"/>
          <w:lang w:val="en-US" w:eastAsia="zh-CN"/>
        </w:rPr>
      </w:pPr>
      <w:r>
        <w:drawing>
          <wp:inline distT="0" distB="0" distL="114300" distR="114300">
            <wp:extent cx="5268595" cy="1563370"/>
            <wp:effectExtent l="0" t="0" r="1905" b="11430"/>
            <wp:docPr id="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6"/>
                    <pic:cNvPicPr>
                      <a:picLocks noChangeAspect="1"/>
                    </pic:cNvPicPr>
                  </pic:nvPicPr>
                  <pic:blipFill>
                    <a:blip r:embed="rId24"/>
                    <a:stretch>
                      <a:fillRect/>
                    </a:stretch>
                  </pic:blipFill>
                  <pic:spPr>
                    <a:xfrm>
                      <a:off x="0" y="0"/>
                      <a:ext cx="5268595" cy="1563370"/>
                    </a:xfrm>
                    <a:prstGeom prst="rect">
                      <a:avLst/>
                    </a:prstGeom>
                    <a:noFill/>
                    <a:ln>
                      <a:noFill/>
                    </a:ln>
                  </pic:spPr>
                </pic:pic>
              </a:graphicData>
            </a:graphic>
          </wp:inline>
        </w:drawing>
      </w:r>
    </w:p>
    <w:p w14:paraId="0E8AB515">
      <w:pPr>
        <w:rPr>
          <w:rFonts w:hint="default" w:eastAsia="宋体"/>
          <w:lang w:val="en-US" w:eastAsia="zh-CN"/>
        </w:rPr>
      </w:pPr>
      <w:r>
        <w:drawing>
          <wp:inline distT="0" distB="0" distL="114300" distR="114300">
            <wp:extent cx="5267325" cy="2312670"/>
            <wp:effectExtent l="0" t="0" r="3175" b="11430"/>
            <wp:docPr id="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pic:cNvPicPr>
                      <a:picLocks noChangeAspect="1"/>
                    </pic:cNvPicPr>
                  </pic:nvPicPr>
                  <pic:blipFill>
                    <a:blip r:embed="rId25"/>
                    <a:stretch>
                      <a:fillRect/>
                    </a:stretch>
                  </pic:blipFill>
                  <pic:spPr>
                    <a:xfrm>
                      <a:off x="0" y="0"/>
                      <a:ext cx="5267325" cy="2312670"/>
                    </a:xfrm>
                    <a:prstGeom prst="rect">
                      <a:avLst/>
                    </a:prstGeom>
                    <a:noFill/>
                    <a:ln>
                      <a:noFill/>
                    </a:ln>
                  </pic:spPr>
                </pic:pic>
              </a:graphicData>
            </a:graphic>
          </wp:inline>
        </w:drawing>
      </w:r>
    </w:p>
    <w:p w14:paraId="7FC2072E">
      <w:pPr>
        <w:pStyle w:val="6"/>
      </w:pPr>
    </w:p>
    <w:sectPr>
      <w:headerReference r:id="rId11" w:type="default"/>
      <w:footerReference r:id="rId12" w:type="default"/>
      <w:pgSz w:w="11907" w:h="16839"/>
      <w:pgMar w:top="1134" w:right="1134" w:bottom="1134" w:left="1134" w:header="568" w:footer="425" w:gutter="0"/>
      <w:pgNumType w:start="1"/>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auto"/>
    <w:pitch w:val="default"/>
    <w:sig w:usb0="E0002EFF" w:usb1="C000785B" w:usb2="00000009" w:usb3="00000000" w:csb0="400001FF" w:csb1="FFFF0000"/>
  </w:font>
  <w:font w:name="思源黑体 CN Regular">
    <w:altName w:val="Malgun Gothic Semilight"/>
    <w:panose1 w:val="00000000000000000000"/>
    <w:charset w:val="86"/>
    <w:family w:val="swiss"/>
    <w:pitch w:val="default"/>
    <w:sig w:usb0="00000000" w:usb1="00000000" w:usb2="00000016" w:usb3="00000000" w:csb0="00060107" w:csb1="00000000"/>
  </w:font>
  <w:font w:name="微软雅黑">
    <w:panose1 w:val="020B0503020204020204"/>
    <w:charset w:val="86"/>
    <w:family w:val="swiss"/>
    <w:pitch w:val="default"/>
    <w:sig w:usb0="80000287" w:usb1="2ACF3C50" w:usb2="00000016" w:usb3="00000000" w:csb0="0004001F" w:csb1="00000000"/>
  </w:font>
  <w:font w:name="Book Antiqua">
    <w:altName w:val="Segoe Print"/>
    <w:panose1 w:val="02040602050305030304"/>
    <w:charset w:val="00"/>
    <w:family w:val="roman"/>
    <w:pitch w:val="default"/>
    <w:sig w:usb0="00000000" w:usb1="00000000" w:usb2="00000000" w:usb3="00000000" w:csb0="2000009F" w:csb1="DFD70000"/>
  </w:font>
  <w:font w:name="Cambria">
    <w:panose1 w:val="02040503050406030204"/>
    <w:charset w:val="00"/>
    <w:family w:val="roman"/>
    <w:pitch w:val="default"/>
    <w:sig w:usb0="E00006FF" w:usb1="420024FF" w:usb2="02000000" w:usb3="00000000" w:csb0="2000019F" w:csb1="00000000"/>
  </w:font>
  <w:font w:name="Arial Unicode MS">
    <w:altName w:val="宋体"/>
    <w:panose1 w:val="020B0604020202020204"/>
    <w:charset w:val="86"/>
    <w:family w:val="swiss"/>
    <w:pitch w:val="default"/>
    <w:sig w:usb0="00000000" w:usb1="00000000" w:usb2="0000003F" w:usb3="00000000" w:csb0="603F01FF" w:csb1="FFFF0000"/>
  </w:font>
  <w:font w:name="思源黑体 CN Normal">
    <w:altName w:val="黑体"/>
    <w:panose1 w:val="00000000000000000000"/>
    <w:charset w:val="86"/>
    <w:family w:val="swiss"/>
    <w:pitch w:val="default"/>
    <w:sig w:usb0="00000000" w:usb1="00000000" w:usb2="00000016" w:usb3="00000000" w:csb0="00060107" w:csb1="00000000"/>
  </w:font>
  <w:font w:name="Microsoft YaHei UI">
    <w:panose1 w:val="020B0503020204020204"/>
    <w:charset w:val="86"/>
    <w:family w:val="swiss"/>
    <w:pitch w:val="default"/>
    <w:sig w:usb0="80000287" w:usb1="2ACF3C50" w:usb2="00000016" w:usb3="00000000" w:csb0="0004001F" w:csb1="00000000"/>
  </w:font>
  <w:font w:name="Malgun Gothic Semilight">
    <w:panose1 w:val="020B0502040204020203"/>
    <w:charset w:val="86"/>
    <w:family w:val="auto"/>
    <w:pitch w:val="default"/>
    <w:sig w:usb0="900002AF" w:usb1="01D77CFB" w:usb2="00000012" w:usb3="00000000" w:csb0="203E01BD" w:csb1="D7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386685150"/>
      <w:docPartObj>
        <w:docPartGallery w:val="autotext"/>
      </w:docPartObj>
    </w:sdtPr>
    <w:sdtContent>
      <w:p w14:paraId="7C0210DA">
        <w:pPr>
          <w:pStyle w:val="55"/>
          <w:spacing w:before="480" w:after="120"/>
          <w:jc w:val="center"/>
        </w:pPr>
        <w:r>
          <w:fldChar w:fldCharType="begin"/>
        </w:r>
        <w:r>
          <w:instrText xml:space="preserve">PAGE   \* MERGEFORMAT</w:instrText>
        </w:r>
        <w:r>
          <w:fldChar w:fldCharType="separate"/>
        </w:r>
        <w:r>
          <w:rPr>
            <w:lang w:val="zh-CN"/>
          </w:rPr>
          <w:t>I</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1118C8">
    <w:pPr>
      <w:pStyle w:val="55"/>
      <w:spacing w:before="480" w:after="12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C9E701">
    <w:pPr>
      <w:pStyle w:val="55"/>
      <w:spacing w:before="480" w:after="12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796051143"/>
      <w:docPartObj>
        <w:docPartGallery w:val="autotext"/>
      </w:docPartObj>
    </w:sdtPr>
    <w:sdtContent>
      <w:p w14:paraId="508C09D4">
        <w:pPr>
          <w:pStyle w:val="55"/>
          <w:spacing w:before="480" w:after="120"/>
          <w:jc w:val="center"/>
        </w:pPr>
        <w:r>
          <w:fldChar w:fldCharType="begin"/>
        </w:r>
        <w:r>
          <w:instrText xml:space="preserve">PAGE   \* MERGEFORMAT</w:instrText>
        </w:r>
        <w:r>
          <w:fldChar w:fldCharType="separate"/>
        </w:r>
        <w:r>
          <w:rPr>
            <w:lang w:val="zh-CN"/>
          </w:rPr>
          <w:t>1</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B1B26B">
    <w:pPr>
      <w:pStyle w:val="57"/>
      <w:spacing w:after="12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76E0E1">
    <w:pPr>
      <w:pStyle w:val="57"/>
      <w:spacing w:after="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D5783A">
    <w:pPr>
      <w:pStyle w:val="57"/>
      <w:spacing w:after="12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F63388">
    <w:pPr>
      <w:pStyle w:val="57"/>
      <w:spacing w:after="12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numPicBullet w:numPicBulletId="0">
    <w:pict>
      <v:shape id="0" type="#_x0000_t75" style="width:71px;height:34px" o:bullet="t">
        <v:imagedata r:id="rId1" o:title=""/>
      </v:shape>
    </w:pict>
  </w:numPicBullet>
  <w:numPicBullet w:numPicBulletId="1">
    <w:pict>
      <v:shape id="1" type="#_x0000_t75" style="width:709px;height:284px" o:bullet="t">
        <v:imagedata r:id="rId2" o:title=""/>
      </v:shape>
    </w:pict>
  </w:numPicBullet>
  <w:numPicBullet w:numPicBulletId="2">
    <w:pict>
      <v:shape id="2" type="#_x0000_t75" style="width:425px;height:284px" o:bullet="t">
        <v:imagedata r:id="rId3" o:title=""/>
      </v:shape>
    </w:pict>
  </w:numPicBullet>
  <w:numPicBullet w:numPicBulletId="3">
    <w:pict>
      <v:shape id="3" type="#_x0000_t75" style="width:709px;height:284px" o:bullet="t">
        <v:imagedata r:id="rId4" o:title=""/>
      </v:shape>
    </w:pict>
  </w:numPicBullet>
  <w:numPicBullet w:numPicBulletId="4">
    <w:pict>
      <v:shape id="4" type="#_x0000_t75" style="width:425px;height:284px" o:bullet="t">
        <v:imagedata r:id="rId5" o:title=""/>
      </v:shape>
    </w:pict>
  </w:numPicBullet>
  <w:abstractNum w:abstractNumId="0">
    <w:nsid w:val="FFFFFF7C"/>
    <w:multiLevelType w:val="singleLevel"/>
    <w:tmpl w:val="FFFFFF7C"/>
    <w:lvl w:ilvl="0" w:tentative="0">
      <w:start w:val="1"/>
      <w:numFmt w:val="decimal"/>
      <w:pStyle w:val="65"/>
      <w:lvlText w:val="%1."/>
      <w:lvlJc w:val="left"/>
      <w:pPr>
        <w:tabs>
          <w:tab w:val="left" w:pos="2040"/>
        </w:tabs>
        <w:ind w:left="2040" w:leftChars="800" w:hanging="360" w:hangingChars="200"/>
      </w:pPr>
    </w:lvl>
  </w:abstractNum>
  <w:abstractNum w:abstractNumId="1">
    <w:nsid w:val="FFFFFF7E"/>
    <w:multiLevelType w:val="singleLevel"/>
    <w:tmpl w:val="FFFFFF7E"/>
    <w:lvl w:ilvl="0" w:tentative="0">
      <w:start w:val="1"/>
      <w:numFmt w:val="decimal"/>
      <w:pStyle w:val="36"/>
      <w:lvlText w:val="%1."/>
      <w:lvlJc w:val="left"/>
      <w:pPr>
        <w:tabs>
          <w:tab w:val="left" w:pos="1200"/>
        </w:tabs>
        <w:ind w:left="1200" w:leftChars="400" w:hanging="360" w:hangingChars="200"/>
      </w:pPr>
    </w:lvl>
  </w:abstractNum>
  <w:abstractNum w:abstractNumId="2">
    <w:nsid w:val="FFFFFF7F"/>
    <w:multiLevelType w:val="singleLevel"/>
    <w:tmpl w:val="FFFFFF7F"/>
    <w:lvl w:ilvl="0" w:tentative="0">
      <w:start w:val="1"/>
      <w:numFmt w:val="decimal"/>
      <w:pStyle w:val="14"/>
      <w:lvlText w:val="%1."/>
      <w:lvlJc w:val="left"/>
      <w:pPr>
        <w:tabs>
          <w:tab w:val="left" w:pos="780"/>
        </w:tabs>
        <w:ind w:left="780" w:leftChars="200" w:hanging="360" w:hangingChars="200"/>
      </w:pPr>
    </w:lvl>
  </w:abstractNum>
  <w:abstractNum w:abstractNumId="3">
    <w:nsid w:val="FFFFFF80"/>
    <w:multiLevelType w:val="singleLevel"/>
    <w:tmpl w:val="FFFFFF80"/>
    <w:lvl w:ilvl="0" w:tentative="0">
      <w:start w:val="1"/>
      <w:numFmt w:val="bullet"/>
      <w:pStyle w:val="46"/>
      <w:lvlText w:val=""/>
      <w:lvlJc w:val="left"/>
      <w:pPr>
        <w:tabs>
          <w:tab w:val="left" w:pos="2040"/>
        </w:tabs>
        <w:ind w:left="2040" w:leftChars="800" w:hanging="360" w:hangingChars="200"/>
      </w:pPr>
      <w:rPr>
        <w:rFonts w:hint="default" w:ascii="Wingdings" w:hAnsi="Wingdings"/>
      </w:rPr>
    </w:lvl>
  </w:abstractNum>
  <w:abstractNum w:abstractNumId="4">
    <w:nsid w:val="FFFFFF81"/>
    <w:multiLevelType w:val="singleLevel"/>
    <w:tmpl w:val="FFFFFF81"/>
    <w:lvl w:ilvl="0" w:tentative="0">
      <w:start w:val="1"/>
      <w:numFmt w:val="bullet"/>
      <w:pStyle w:val="17"/>
      <w:lvlText w:val=""/>
      <w:lvlJc w:val="left"/>
      <w:pPr>
        <w:tabs>
          <w:tab w:val="left" w:pos="1620"/>
        </w:tabs>
        <w:ind w:left="1620" w:leftChars="600" w:hanging="360" w:hangingChars="200"/>
      </w:pPr>
      <w:rPr>
        <w:rFonts w:hint="default" w:ascii="Wingdings" w:hAnsi="Wingdings"/>
      </w:rPr>
    </w:lvl>
  </w:abstractNum>
  <w:abstractNum w:abstractNumId="5">
    <w:nsid w:val="FFFFFF82"/>
    <w:multiLevelType w:val="singleLevel"/>
    <w:tmpl w:val="FFFFFF82"/>
    <w:lvl w:ilvl="0" w:tentative="0">
      <w:start w:val="1"/>
      <w:numFmt w:val="bullet"/>
      <w:pStyle w:val="33"/>
      <w:lvlText w:val=""/>
      <w:lvlJc w:val="left"/>
      <w:pPr>
        <w:tabs>
          <w:tab w:val="left" w:pos="1200"/>
        </w:tabs>
        <w:ind w:left="1200" w:leftChars="400" w:hanging="360" w:hangingChars="200"/>
      </w:pPr>
      <w:rPr>
        <w:rFonts w:hint="default" w:ascii="Wingdings" w:hAnsi="Wingdings"/>
      </w:rPr>
    </w:lvl>
  </w:abstractNum>
  <w:abstractNum w:abstractNumId="6">
    <w:nsid w:val="FFFFFF83"/>
    <w:multiLevelType w:val="singleLevel"/>
    <w:tmpl w:val="FFFFFF83"/>
    <w:lvl w:ilvl="0" w:tentative="0">
      <w:start w:val="1"/>
      <w:numFmt w:val="bullet"/>
      <w:pStyle w:val="40"/>
      <w:lvlText w:val=""/>
      <w:lvlJc w:val="left"/>
      <w:pPr>
        <w:tabs>
          <w:tab w:val="left" w:pos="780"/>
        </w:tabs>
        <w:ind w:left="780" w:leftChars="200" w:hanging="360" w:hangingChars="200"/>
      </w:pPr>
      <w:rPr>
        <w:rFonts w:hint="default" w:ascii="Wingdings" w:hAnsi="Wingdings"/>
      </w:rPr>
    </w:lvl>
  </w:abstractNum>
  <w:abstractNum w:abstractNumId="7">
    <w:nsid w:val="FFFFFF89"/>
    <w:multiLevelType w:val="singleLevel"/>
    <w:tmpl w:val="FFFFFF89"/>
    <w:lvl w:ilvl="0" w:tentative="0">
      <w:start w:val="1"/>
      <w:numFmt w:val="bullet"/>
      <w:pStyle w:val="24"/>
      <w:lvlText w:val=""/>
      <w:lvlJc w:val="left"/>
      <w:pPr>
        <w:tabs>
          <w:tab w:val="left" w:pos="360"/>
        </w:tabs>
        <w:ind w:left="360" w:hanging="360" w:hangingChars="200"/>
      </w:pPr>
      <w:rPr>
        <w:rFonts w:hint="default" w:ascii="Wingdings" w:hAnsi="Wingdings"/>
      </w:rPr>
    </w:lvl>
  </w:abstractNum>
  <w:abstractNum w:abstractNumId="8">
    <w:nsid w:val="0685C326"/>
    <w:multiLevelType w:val="singleLevel"/>
    <w:tmpl w:val="0685C326"/>
    <w:lvl w:ilvl="0" w:tentative="0">
      <w:start w:val="1"/>
      <w:numFmt w:val="decimal"/>
      <w:lvlText w:val="%1."/>
      <w:lvlJc w:val="left"/>
      <w:pPr>
        <w:tabs>
          <w:tab w:val="left" w:pos="312"/>
        </w:tabs>
      </w:pPr>
    </w:lvl>
  </w:abstractNum>
  <w:abstractNum w:abstractNumId="9">
    <w:nsid w:val="0E436542"/>
    <w:multiLevelType w:val="multilevel"/>
    <w:tmpl w:val="0E436542"/>
    <w:lvl w:ilvl="0" w:tentative="0">
      <w:start w:val="1"/>
      <w:numFmt w:val="bullet"/>
      <w:pStyle w:val="335"/>
      <w:lvlText w:val=""/>
      <w:lvlJc w:val="left"/>
      <w:pPr>
        <w:ind w:left="1380" w:hanging="420"/>
      </w:pPr>
      <w:rPr>
        <w:rFonts w:hint="default" w:ascii="Wingdings" w:hAnsi="Wingdings"/>
        <w:color w:val="FD4F00"/>
        <w:sz w:val="24"/>
        <w:u w:color="FD4F00"/>
      </w:rPr>
    </w:lvl>
    <w:lvl w:ilvl="1" w:tentative="0">
      <w:start w:val="1"/>
      <w:numFmt w:val="bullet"/>
      <w:lvlText w:val=""/>
      <w:lvlJc w:val="left"/>
      <w:pPr>
        <w:ind w:left="1800" w:hanging="420"/>
      </w:pPr>
      <w:rPr>
        <w:rFonts w:hint="default" w:ascii="Wingdings" w:hAnsi="Wingdings"/>
      </w:rPr>
    </w:lvl>
    <w:lvl w:ilvl="2" w:tentative="0">
      <w:start w:val="1"/>
      <w:numFmt w:val="bullet"/>
      <w:lvlText w:val=""/>
      <w:lvlJc w:val="left"/>
      <w:pPr>
        <w:ind w:left="2220" w:hanging="420"/>
      </w:pPr>
      <w:rPr>
        <w:rFonts w:hint="default" w:ascii="Wingdings" w:hAnsi="Wingdings"/>
      </w:rPr>
    </w:lvl>
    <w:lvl w:ilvl="3" w:tentative="0">
      <w:start w:val="1"/>
      <w:numFmt w:val="bullet"/>
      <w:lvlText w:val=""/>
      <w:lvlJc w:val="left"/>
      <w:pPr>
        <w:ind w:left="2640" w:hanging="420"/>
      </w:pPr>
      <w:rPr>
        <w:rFonts w:hint="default" w:ascii="Wingdings" w:hAnsi="Wingdings"/>
      </w:rPr>
    </w:lvl>
    <w:lvl w:ilvl="4" w:tentative="0">
      <w:start w:val="1"/>
      <w:numFmt w:val="bullet"/>
      <w:lvlText w:val=""/>
      <w:lvlJc w:val="left"/>
      <w:pPr>
        <w:ind w:left="3060" w:hanging="420"/>
      </w:pPr>
      <w:rPr>
        <w:rFonts w:hint="default" w:ascii="Wingdings" w:hAnsi="Wingdings"/>
      </w:rPr>
    </w:lvl>
    <w:lvl w:ilvl="5" w:tentative="0">
      <w:start w:val="1"/>
      <w:numFmt w:val="bullet"/>
      <w:lvlText w:val=""/>
      <w:lvlJc w:val="left"/>
      <w:pPr>
        <w:ind w:left="3480" w:hanging="420"/>
      </w:pPr>
      <w:rPr>
        <w:rFonts w:hint="default" w:ascii="Wingdings" w:hAnsi="Wingdings"/>
      </w:rPr>
    </w:lvl>
    <w:lvl w:ilvl="6" w:tentative="0">
      <w:start w:val="1"/>
      <w:numFmt w:val="bullet"/>
      <w:lvlText w:val=""/>
      <w:lvlJc w:val="left"/>
      <w:pPr>
        <w:ind w:left="3900" w:hanging="420"/>
      </w:pPr>
      <w:rPr>
        <w:rFonts w:hint="default" w:ascii="Wingdings" w:hAnsi="Wingdings"/>
      </w:rPr>
    </w:lvl>
    <w:lvl w:ilvl="7" w:tentative="0">
      <w:start w:val="1"/>
      <w:numFmt w:val="bullet"/>
      <w:lvlText w:val=""/>
      <w:lvlJc w:val="left"/>
      <w:pPr>
        <w:ind w:left="4320" w:hanging="420"/>
      </w:pPr>
      <w:rPr>
        <w:rFonts w:hint="default" w:ascii="Wingdings" w:hAnsi="Wingdings"/>
      </w:rPr>
    </w:lvl>
    <w:lvl w:ilvl="8" w:tentative="0">
      <w:start w:val="1"/>
      <w:numFmt w:val="bullet"/>
      <w:lvlText w:val=""/>
      <w:lvlJc w:val="left"/>
      <w:pPr>
        <w:ind w:left="4740" w:hanging="420"/>
      </w:pPr>
      <w:rPr>
        <w:rFonts w:hint="default" w:ascii="Wingdings" w:hAnsi="Wingdings"/>
      </w:rPr>
    </w:lvl>
  </w:abstractNum>
  <w:abstractNum w:abstractNumId="10">
    <w:nsid w:val="0EDB2900"/>
    <w:multiLevelType w:val="multilevel"/>
    <w:tmpl w:val="0EDB2900"/>
    <w:lvl w:ilvl="0" w:tentative="0">
      <w:start w:val="1"/>
      <w:numFmt w:val="bullet"/>
      <w:pStyle w:val="139"/>
      <w:lvlText w:val="−"/>
      <w:lvlJc w:val="left"/>
      <w:pPr>
        <w:tabs>
          <w:tab w:val="left" w:pos="25515"/>
        </w:tabs>
        <w:ind w:left="1276" w:hanging="312"/>
      </w:pPr>
      <w:rPr>
        <w:rFonts w:hint="default" w:ascii="Times New Roman" w:hAnsi="Times New Roman" w:cs="Times New Roman"/>
        <w:sz w:val="16"/>
        <w:szCs w:val="16"/>
      </w:rPr>
    </w:lvl>
    <w:lvl w:ilvl="1" w:tentative="0">
      <w:start w:val="1"/>
      <w:numFmt w:val="bullet"/>
      <w:lvlText w:val=""/>
      <w:lvlJc w:val="left"/>
      <w:pPr>
        <w:tabs>
          <w:tab w:val="left" w:pos="840"/>
        </w:tabs>
        <w:ind w:left="840" w:hanging="420"/>
      </w:pPr>
      <w:rPr>
        <w:rFonts w:hint="default" w:ascii="Wingdings" w:hAnsi="Wingdings" w:cs="Wingdings"/>
      </w:rPr>
    </w:lvl>
    <w:lvl w:ilvl="2" w:tentative="0">
      <w:start w:val="1"/>
      <w:numFmt w:val="bullet"/>
      <w:lvlText w:val=""/>
      <w:lvlJc w:val="left"/>
      <w:pPr>
        <w:tabs>
          <w:tab w:val="left" w:pos="1260"/>
        </w:tabs>
        <w:ind w:left="1260" w:hanging="420"/>
      </w:pPr>
      <w:rPr>
        <w:rFonts w:hint="default" w:ascii="Wingdings" w:hAnsi="Wingdings" w:cs="Wingdings"/>
      </w:rPr>
    </w:lvl>
    <w:lvl w:ilvl="3" w:tentative="0">
      <w:start w:val="1"/>
      <w:numFmt w:val="bullet"/>
      <w:lvlText w:val=""/>
      <w:lvlJc w:val="left"/>
      <w:pPr>
        <w:tabs>
          <w:tab w:val="left" w:pos="1680"/>
        </w:tabs>
        <w:ind w:left="1680" w:hanging="420"/>
      </w:pPr>
      <w:rPr>
        <w:rFonts w:hint="default" w:ascii="Wingdings" w:hAnsi="Wingdings" w:cs="Wingdings"/>
      </w:rPr>
    </w:lvl>
    <w:lvl w:ilvl="4" w:tentative="0">
      <w:start w:val="1"/>
      <w:numFmt w:val="bullet"/>
      <w:lvlText w:val=""/>
      <w:lvlJc w:val="left"/>
      <w:pPr>
        <w:tabs>
          <w:tab w:val="left" w:pos="2100"/>
        </w:tabs>
        <w:ind w:left="2100" w:hanging="420"/>
      </w:pPr>
      <w:rPr>
        <w:rFonts w:hint="default" w:ascii="Wingdings" w:hAnsi="Wingdings" w:cs="Wingdings"/>
      </w:rPr>
    </w:lvl>
    <w:lvl w:ilvl="5" w:tentative="0">
      <w:start w:val="1"/>
      <w:numFmt w:val="bullet"/>
      <w:lvlText w:val=""/>
      <w:lvlJc w:val="left"/>
      <w:pPr>
        <w:tabs>
          <w:tab w:val="left" w:pos="2520"/>
        </w:tabs>
        <w:ind w:left="2520" w:hanging="420"/>
      </w:pPr>
      <w:rPr>
        <w:rFonts w:hint="default" w:ascii="Wingdings" w:hAnsi="Wingdings" w:cs="Wingdings"/>
      </w:rPr>
    </w:lvl>
    <w:lvl w:ilvl="6" w:tentative="0">
      <w:start w:val="1"/>
      <w:numFmt w:val="decimal"/>
      <w:lvlText w:val="%7."/>
      <w:lvlJc w:val="left"/>
      <w:pPr>
        <w:tabs>
          <w:tab w:val="left" w:pos="2940"/>
        </w:tabs>
        <w:ind w:left="2940" w:hanging="420"/>
      </w:pPr>
      <w:rPr>
        <w:rFonts w:hint="default"/>
      </w:rPr>
    </w:lvl>
    <w:lvl w:ilvl="7" w:tentative="0">
      <w:start w:val="1"/>
      <w:numFmt w:val="bullet"/>
      <w:lvlText w:val=""/>
      <w:lvlJc w:val="left"/>
      <w:pPr>
        <w:tabs>
          <w:tab w:val="left" w:pos="3360"/>
        </w:tabs>
        <w:ind w:left="3360" w:hanging="420"/>
      </w:pPr>
      <w:rPr>
        <w:rFonts w:hint="default" w:ascii="Wingdings" w:hAnsi="Wingdings" w:cs="Wingdings"/>
      </w:rPr>
    </w:lvl>
    <w:lvl w:ilvl="8" w:tentative="0">
      <w:start w:val="1"/>
      <w:numFmt w:val="bullet"/>
      <w:lvlText w:val=""/>
      <w:lvlJc w:val="left"/>
      <w:pPr>
        <w:tabs>
          <w:tab w:val="left" w:pos="3780"/>
        </w:tabs>
        <w:ind w:left="3780" w:hanging="420"/>
      </w:pPr>
      <w:rPr>
        <w:rFonts w:hint="default" w:ascii="Wingdings" w:hAnsi="Wingdings" w:cs="Wingdings"/>
      </w:rPr>
    </w:lvl>
  </w:abstractNum>
  <w:abstractNum w:abstractNumId="11">
    <w:nsid w:val="0F014CB5"/>
    <w:multiLevelType w:val="multilevel"/>
    <w:tmpl w:val="0F014CB5"/>
    <w:lvl w:ilvl="0" w:tentative="0">
      <w:start w:val="1"/>
      <w:numFmt w:val="bullet"/>
      <w:pStyle w:val="325"/>
      <w:lvlText w:val=""/>
      <w:lvlJc w:val="left"/>
      <w:pPr>
        <w:ind w:left="1271" w:hanging="420"/>
      </w:pPr>
      <w:rPr>
        <w:rFonts w:hint="default" w:ascii="Wingdings" w:hAnsi="Wingdings"/>
        <w:color w:val="FD4F00"/>
        <w:sz w:val="24"/>
        <w:u w:color="FD4F00"/>
      </w:rPr>
    </w:lvl>
    <w:lvl w:ilvl="1" w:tentative="0">
      <w:start w:val="1"/>
      <w:numFmt w:val="bullet"/>
      <w:lvlText w:val=""/>
      <w:lvlJc w:val="left"/>
      <w:pPr>
        <w:ind w:left="1691" w:hanging="420"/>
      </w:pPr>
      <w:rPr>
        <w:rFonts w:hint="default" w:ascii="Wingdings" w:hAnsi="Wingdings"/>
      </w:rPr>
    </w:lvl>
    <w:lvl w:ilvl="2" w:tentative="0">
      <w:start w:val="1"/>
      <w:numFmt w:val="bullet"/>
      <w:lvlText w:val=""/>
      <w:lvlJc w:val="left"/>
      <w:pPr>
        <w:ind w:left="2111" w:hanging="420"/>
      </w:pPr>
      <w:rPr>
        <w:rFonts w:hint="default" w:ascii="Wingdings" w:hAnsi="Wingdings"/>
      </w:rPr>
    </w:lvl>
    <w:lvl w:ilvl="3" w:tentative="0">
      <w:start w:val="1"/>
      <w:numFmt w:val="bullet"/>
      <w:lvlText w:val=""/>
      <w:lvlJc w:val="left"/>
      <w:pPr>
        <w:ind w:left="2531" w:hanging="420"/>
      </w:pPr>
      <w:rPr>
        <w:rFonts w:hint="default" w:ascii="Wingdings" w:hAnsi="Wingdings"/>
      </w:rPr>
    </w:lvl>
    <w:lvl w:ilvl="4" w:tentative="0">
      <w:start w:val="1"/>
      <w:numFmt w:val="bullet"/>
      <w:lvlText w:val=""/>
      <w:lvlJc w:val="left"/>
      <w:pPr>
        <w:ind w:left="2951" w:hanging="420"/>
      </w:pPr>
      <w:rPr>
        <w:rFonts w:hint="default" w:ascii="Wingdings" w:hAnsi="Wingdings"/>
      </w:rPr>
    </w:lvl>
    <w:lvl w:ilvl="5" w:tentative="0">
      <w:start w:val="1"/>
      <w:numFmt w:val="bullet"/>
      <w:lvlText w:val=""/>
      <w:lvlJc w:val="left"/>
      <w:pPr>
        <w:ind w:left="3371" w:hanging="420"/>
      </w:pPr>
      <w:rPr>
        <w:rFonts w:hint="default" w:ascii="Wingdings" w:hAnsi="Wingdings"/>
      </w:rPr>
    </w:lvl>
    <w:lvl w:ilvl="6" w:tentative="0">
      <w:start w:val="1"/>
      <w:numFmt w:val="bullet"/>
      <w:lvlText w:val=""/>
      <w:lvlJc w:val="left"/>
      <w:pPr>
        <w:ind w:left="3791" w:hanging="420"/>
      </w:pPr>
      <w:rPr>
        <w:rFonts w:hint="default" w:ascii="Wingdings" w:hAnsi="Wingdings"/>
      </w:rPr>
    </w:lvl>
    <w:lvl w:ilvl="7" w:tentative="0">
      <w:start w:val="1"/>
      <w:numFmt w:val="bullet"/>
      <w:lvlText w:val=""/>
      <w:lvlJc w:val="left"/>
      <w:pPr>
        <w:ind w:left="4211" w:hanging="420"/>
      </w:pPr>
      <w:rPr>
        <w:rFonts w:hint="default" w:ascii="Wingdings" w:hAnsi="Wingdings"/>
      </w:rPr>
    </w:lvl>
    <w:lvl w:ilvl="8" w:tentative="0">
      <w:start w:val="1"/>
      <w:numFmt w:val="bullet"/>
      <w:lvlText w:val=""/>
      <w:lvlJc w:val="left"/>
      <w:pPr>
        <w:ind w:left="4631" w:hanging="420"/>
      </w:pPr>
      <w:rPr>
        <w:rFonts w:hint="default" w:ascii="Wingdings" w:hAnsi="Wingdings"/>
      </w:rPr>
    </w:lvl>
  </w:abstractNum>
  <w:abstractNum w:abstractNumId="12">
    <w:nsid w:val="0FAD19A8"/>
    <w:multiLevelType w:val="multilevel"/>
    <w:tmpl w:val="0FAD19A8"/>
    <w:lvl w:ilvl="0" w:tentative="0">
      <w:start w:val="1"/>
      <w:numFmt w:val="decimal"/>
      <w:pStyle w:val="157"/>
      <w:lvlText w:val="Q%1."/>
      <w:lvlJc w:val="left"/>
      <w:pPr>
        <w:ind w:left="420" w:hanging="420"/>
      </w:pPr>
      <w:rPr>
        <w:rFonts w:hint="eastAsia"/>
        <w:color w:val="FD4F00"/>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3">
    <w:nsid w:val="1D1D1DDD"/>
    <w:multiLevelType w:val="multilevel"/>
    <w:tmpl w:val="1D1D1DDD"/>
    <w:lvl w:ilvl="0" w:tentative="0">
      <w:start w:val="1"/>
      <w:numFmt w:val="decimal"/>
      <w:pStyle w:val="196"/>
      <w:lvlText w:val="%1."/>
      <w:lvlJc w:val="left"/>
      <w:pPr>
        <w:ind w:left="420" w:hanging="420"/>
      </w:pPr>
      <w:rPr>
        <w:rFonts w:hint="default" w:eastAsia="微软雅黑" w:asciiTheme="minorHAnsi" w:hAnsiTheme="minorHAnsi" w:cstheme="minorHAnsi"/>
        <w:b/>
        <w:color w:val="FD4F00"/>
        <w:sz w:val="21"/>
        <w:szCs w:val="21"/>
      </w:rPr>
    </w:lvl>
    <w:lvl w:ilvl="1" w:tentative="0">
      <w:start w:val="2"/>
      <w:numFmt w:val="decimal"/>
      <w:isLgl/>
      <w:lvlText w:val="%1.%2"/>
      <w:lvlJc w:val="left"/>
      <w:pPr>
        <w:ind w:left="450" w:hanging="450"/>
      </w:pPr>
      <w:rPr>
        <w:rFonts w:hint="default"/>
      </w:rPr>
    </w:lvl>
    <w:lvl w:ilvl="2" w:tentative="0">
      <w:start w:val="1"/>
      <w:numFmt w:val="decimal"/>
      <w:isLgl/>
      <w:lvlText w:val="%1.%2.%3"/>
      <w:lvlJc w:val="left"/>
      <w:pPr>
        <w:ind w:left="720" w:hanging="720"/>
      </w:pPr>
      <w:rPr>
        <w:rFonts w:hint="default"/>
      </w:rPr>
    </w:lvl>
    <w:lvl w:ilvl="3" w:tentative="0">
      <w:start w:val="1"/>
      <w:numFmt w:val="decimal"/>
      <w:isLgl/>
      <w:lvlText w:val="%1.%2.%3.%4"/>
      <w:lvlJc w:val="left"/>
      <w:pPr>
        <w:ind w:left="720" w:hanging="720"/>
      </w:pPr>
      <w:rPr>
        <w:rFonts w:hint="default"/>
      </w:rPr>
    </w:lvl>
    <w:lvl w:ilvl="4" w:tentative="0">
      <w:start w:val="1"/>
      <w:numFmt w:val="decimal"/>
      <w:isLgl/>
      <w:lvlText w:val="%1.%2.%3.%4.%5"/>
      <w:lvlJc w:val="left"/>
      <w:pPr>
        <w:ind w:left="1080" w:hanging="1080"/>
      </w:pPr>
      <w:rPr>
        <w:rFonts w:hint="default"/>
      </w:rPr>
    </w:lvl>
    <w:lvl w:ilvl="5" w:tentative="0">
      <w:start w:val="1"/>
      <w:numFmt w:val="decimal"/>
      <w:isLgl/>
      <w:lvlText w:val="%1.%2.%3.%4.%5.%6"/>
      <w:lvlJc w:val="left"/>
      <w:pPr>
        <w:ind w:left="1080" w:hanging="1080"/>
      </w:pPr>
      <w:rPr>
        <w:rFonts w:hint="default"/>
      </w:rPr>
    </w:lvl>
    <w:lvl w:ilvl="6" w:tentative="0">
      <w:start w:val="1"/>
      <w:numFmt w:val="decimal"/>
      <w:isLgl/>
      <w:lvlText w:val="%1.%2.%3.%4.%5.%6.%7"/>
      <w:lvlJc w:val="left"/>
      <w:pPr>
        <w:ind w:left="1440" w:hanging="1440"/>
      </w:pPr>
      <w:rPr>
        <w:rFonts w:hint="default"/>
      </w:rPr>
    </w:lvl>
    <w:lvl w:ilvl="7" w:tentative="0">
      <w:start w:val="1"/>
      <w:numFmt w:val="decimal"/>
      <w:isLgl/>
      <w:lvlText w:val="%1.%2.%3.%4.%5.%6.%7.%8"/>
      <w:lvlJc w:val="left"/>
      <w:pPr>
        <w:ind w:left="1440" w:hanging="1440"/>
      </w:pPr>
      <w:rPr>
        <w:rFonts w:hint="default"/>
      </w:rPr>
    </w:lvl>
    <w:lvl w:ilvl="8" w:tentative="0">
      <w:start w:val="1"/>
      <w:numFmt w:val="decimal"/>
      <w:isLgl/>
      <w:lvlText w:val="%1.%2.%3.%4.%5.%6.%7.%8.%9"/>
      <w:lvlJc w:val="left"/>
      <w:pPr>
        <w:ind w:left="1800" w:hanging="1800"/>
      </w:pPr>
      <w:rPr>
        <w:rFonts w:hint="default"/>
      </w:rPr>
    </w:lvl>
  </w:abstractNum>
  <w:abstractNum w:abstractNumId="14">
    <w:nsid w:val="1D5755D3"/>
    <w:multiLevelType w:val="multilevel"/>
    <w:tmpl w:val="1D5755D3"/>
    <w:lvl w:ilvl="0" w:tentative="0">
      <w:start w:val="1"/>
      <w:numFmt w:val="bullet"/>
      <w:pStyle w:val="131"/>
      <w:lvlText w:val=""/>
      <w:lvlJc w:val="left"/>
      <w:pPr>
        <w:tabs>
          <w:tab w:val="left" w:pos="2098"/>
        </w:tabs>
        <w:ind w:left="851" w:hanging="567"/>
      </w:pPr>
      <w:rPr>
        <w:rFonts w:hint="default" w:ascii="Wingdings" w:hAnsi="Wingdings"/>
        <w:b w:val="0"/>
        <w:bCs w:val="0"/>
        <w:i w:val="0"/>
        <w:iCs w:val="0"/>
        <w:caps w:val="0"/>
        <w:strike w:val="0"/>
        <w:dstrike w:val="0"/>
        <w:vanish w:val="0"/>
        <w:color w:val="FD4F00"/>
        <w:spacing w:val="0"/>
        <w:w w:val="100"/>
        <w:position w:val="2"/>
        <w:sz w:val="16"/>
        <w:szCs w:val="16"/>
        <w:vertAlign w:val="baseline"/>
        <w14:shadow w14:blurRad="0" w14:dist="0" w14:dir="0" w14:sx="0" w14:sy="0" w14:kx="0" w14:ky="0" w14:algn="none">
          <w14:srgbClr w14:val="000000"/>
        </w14:shadow>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5">
    <w:nsid w:val="1F3569BD"/>
    <w:multiLevelType w:val="multilevel"/>
    <w:tmpl w:val="1F3569BD"/>
    <w:lvl w:ilvl="0" w:tentative="0">
      <w:start w:val="1"/>
      <w:numFmt w:val="bullet"/>
      <w:pStyle w:val="134"/>
      <w:suff w:val="nothing"/>
      <w:lvlText w:val=""/>
      <w:lvlPicBulletId w:val="3"/>
      <w:lvlJc w:val="left"/>
      <w:pPr>
        <w:ind w:left="420" w:hanging="420"/>
      </w:pPr>
      <w:rPr>
        <w:rFonts w:hint="default" w:ascii="Symbol" w:hAnsi="Symbol"/>
        <w:color w:val="auto"/>
        <w:sz w:val="32"/>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6">
    <w:nsid w:val="25695C4B"/>
    <w:multiLevelType w:val="multilevel"/>
    <w:tmpl w:val="25695C4B"/>
    <w:lvl w:ilvl="0" w:tentative="0">
      <w:start w:val="1"/>
      <w:numFmt w:val="bullet"/>
      <w:pStyle w:val="150"/>
      <w:suff w:val="nothing"/>
      <w:lvlText w:val=""/>
      <w:lvlPicBulletId w:val="4"/>
      <w:lvlJc w:val="left"/>
      <w:pPr>
        <w:ind w:left="420" w:hanging="420"/>
      </w:pPr>
      <w:rPr>
        <w:rFonts w:hint="default" w:ascii="Symbol" w:hAnsi="Symbol"/>
        <w:color w:val="auto"/>
        <w:sz w:val="32"/>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7">
    <w:nsid w:val="42FE570A"/>
    <w:multiLevelType w:val="multilevel"/>
    <w:tmpl w:val="42FE570A"/>
    <w:lvl w:ilvl="0" w:tentative="0">
      <w:start w:val="1"/>
      <w:numFmt w:val="decimal"/>
      <w:pStyle w:val="47"/>
      <w:suff w:val="nothing"/>
      <w:lvlText w:val="%1  "/>
      <w:lvlJc w:val="left"/>
      <w:pPr>
        <w:ind w:left="0" w:firstLine="0"/>
      </w:pPr>
      <w:rPr>
        <w:rFonts w:hint="default" w:ascii="Arial" w:hAnsi="Arial" w:eastAsia="黑体"/>
        <w:b w:val="0"/>
        <w:i w:val="0"/>
        <w:sz w:val="36"/>
        <w:szCs w:val="36"/>
      </w:rPr>
    </w:lvl>
    <w:lvl w:ilvl="1" w:tentative="0">
      <w:start w:val="1"/>
      <w:numFmt w:val="decimal"/>
      <w:suff w:val="nothing"/>
      <w:lvlText w:val="%1.%2  "/>
      <w:lvlJc w:val="left"/>
      <w:pPr>
        <w:ind w:left="0" w:firstLine="0"/>
      </w:pPr>
      <w:rPr>
        <w:rFonts w:hint="default" w:ascii="Arial" w:hAnsi="Arial"/>
        <w:b w:val="0"/>
        <w:i w:val="0"/>
        <w:sz w:val="30"/>
        <w:szCs w:val="30"/>
      </w:rPr>
    </w:lvl>
    <w:lvl w:ilvl="2" w:tentative="0">
      <w:start w:val="1"/>
      <w:numFmt w:val="decimal"/>
      <w:suff w:val="nothing"/>
      <w:lvlText w:val="%1.%2.%3  "/>
      <w:lvlJc w:val="left"/>
      <w:pPr>
        <w:ind w:left="0" w:firstLine="0"/>
      </w:pPr>
      <w:rPr>
        <w:rFonts w:hint="default" w:ascii="Arial" w:hAnsi="Arial"/>
        <w:b w:val="0"/>
        <w:i w:val="0"/>
        <w:sz w:val="24"/>
        <w:szCs w:val="24"/>
      </w:rPr>
    </w:lvl>
    <w:lvl w:ilvl="3" w:tentative="0">
      <w:start w:val="1"/>
      <w:numFmt w:val="decimal"/>
      <w:suff w:val="nothing"/>
      <w:lvlText w:val="%1.%2.%3.%4  "/>
      <w:lvlJc w:val="left"/>
      <w:pPr>
        <w:ind w:left="0" w:firstLine="0"/>
      </w:pPr>
      <w:rPr>
        <w:rFonts w:hint="default" w:ascii="Arial" w:hAnsi="Arial"/>
        <w:b w:val="0"/>
        <w:i w:val="0"/>
        <w:sz w:val="21"/>
        <w:szCs w:val="21"/>
      </w:rPr>
    </w:lvl>
    <w:lvl w:ilvl="4" w:tentative="0">
      <w:start w:val="1"/>
      <w:numFmt w:val="decimal"/>
      <w:lvlText w:val="%5."/>
      <w:lvlJc w:val="left"/>
      <w:pPr>
        <w:tabs>
          <w:tab w:val="left" w:pos="1134"/>
        </w:tabs>
        <w:ind w:left="1134" w:hanging="312"/>
      </w:pPr>
      <w:rPr>
        <w:rFonts w:hint="default" w:ascii="Arial" w:hAnsi="Arial"/>
        <w:b w:val="0"/>
        <w:i w:val="0"/>
        <w:sz w:val="21"/>
        <w:szCs w:val="21"/>
      </w:rPr>
    </w:lvl>
    <w:lvl w:ilvl="5" w:tentative="0">
      <w:start w:val="1"/>
      <w:numFmt w:val="decimal"/>
      <w:lvlText w:val="%6)"/>
      <w:lvlJc w:val="left"/>
      <w:pPr>
        <w:tabs>
          <w:tab w:val="left" w:pos="1134"/>
        </w:tabs>
        <w:ind w:left="1134" w:hanging="312"/>
      </w:pPr>
      <w:rPr>
        <w:rFonts w:hint="default" w:ascii="Arial" w:hAnsi="Arial"/>
        <w:b w:val="0"/>
        <w:i w:val="0"/>
        <w:sz w:val="21"/>
        <w:szCs w:val="21"/>
      </w:rPr>
    </w:lvl>
    <w:lvl w:ilvl="6" w:tentative="0">
      <w:start w:val="1"/>
      <w:numFmt w:val="lowerLetter"/>
      <w:lvlText w:val="%7."/>
      <w:lvlJc w:val="left"/>
      <w:pPr>
        <w:tabs>
          <w:tab w:val="left" w:pos="1134"/>
        </w:tabs>
        <w:ind w:left="1134" w:hanging="312"/>
      </w:pPr>
      <w:rPr>
        <w:rFonts w:hint="default" w:ascii="Arial" w:hAnsi="Arial"/>
        <w:b w:val="0"/>
        <w:i w:val="0"/>
        <w:sz w:val="21"/>
        <w:szCs w:val="21"/>
      </w:rPr>
    </w:lvl>
    <w:lvl w:ilvl="7" w:tentative="0">
      <w:start w:val="1"/>
      <w:numFmt w:val="decimal"/>
      <w:lvlRestart w:val="0"/>
      <w:suff w:val="space"/>
      <w:lvlText w:val="图%8"/>
      <w:lvlJc w:val="center"/>
      <w:pPr>
        <w:ind w:left="0" w:firstLine="0"/>
      </w:pPr>
      <w:rPr>
        <w:rFonts w:hint="default" w:ascii="Arial" w:hAnsi="Arial" w:eastAsia="黑体"/>
        <w:b w:val="0"/>
        <w:i w:val="0"/>
        <w:sz w:val="18"/>
        <w:szCs w:val="18"/>
      </w:rPr>
    </w:lvl>
    <w:lvl w:ilvl="8" w:tentative="0">
      <w:start w:val="1"/>
      <w:numFmt w:val="decimal"/>
      <w:lvlRestart w:val="0"/>
      <w:suff w:val="space"/>
      <w:lvlText w:val="表%9"/>
      <w:lvlJc w:val="center"/>
      <w:pPr>
        <w:ind w:left="0" w:firstLine="0"/>
      </w:pPr>
      <w:rPr>
        <w:rFonts w:hint="default" w:ascii="Arial" w:hAnsi="Arial" w:eastAsia="黑体"/>
        <w:b w:val="0"/>
        <w:i w:val="0"/>
        <w:sz w:val="18"/>
        <w:szCs w:val="18"/>
      </w:rPr>
    </w:lvl>
  </w:abstractNum>
  <w:abstractNum w:abstractNumId="18">
    <w:nsid w:val="463C3DB5"/>
    <w:multiLevelType w:val="multilevel"/>
    <w:tmpl w:val="463C3DB5"/>
    <w:lvl w:ilvl="0" w:tentative="0">
      <w:start w:val="1"/>
      <w:numFmt w:val="decimal"/>
      <w:pStyle w:val="137"/>
      <w:lvlText w:val="%1."/>
      <w:lvlJc w:val="left"/>
      <w:pPr>
        <w:tabs>
          <w:tab w:val="left" w:pos="284"/>
        </w:tabs>
        <w:ind w:left="284" w:hanging="284"/>
      </w:pPr>
      <w:rPr>
        <w:rFonts w:hint="eastAsia" w:ascii="微软雅黑" w:hAnsi="微软雅黑" w:eastAsia="微软雅黑"/>
        <w:color w:val="E46C0A" w:themeColor="accent6" w:themeShade="BF"/>
      </w:rPr>
    </w:lvl>
    <w:lvl w:ilvl="1" w:tentative="0">
      <w:start w:val="1"/>
      <w:numFmt w:val="lowerLetter"/>
      <w:lvlText w:val="%2)"/>
      <w:lvlJc w:val="left"/>
      <w:pPr>
        <w:tabs>
          <w:tab w:val="left" w:pos="840"/>
        </w:tabs>
        <w:ind w:left="840" w:hanging="420"/>
      </w:pPr>
      <w:rPr>
        <w:rFonts w:hint="eastAsia"/>
      </w:rPr>
    </w:lvl>
    <w:lvl w:ilvl="2" w:tentative="0">
      <w:start w:val="1"/>
      <w:numFmt w:val="lowerRoman"/>
      <w:lvlText w:val="%3."/>
      <w:lvlJc w:val="right"/>
      <w:pPr>
        <w:tabs>
          <w:tab w:val="left" w:pos="1260"/>
        </w:tabs>
        <w:ind w:left="1260" w:hanging="420"/>
      </w:pPr>
      <w:rPr>
        <w:rFonts w:hint="eastAsia"/>
      </w:rPr>
    </w:lvl>
    <w:lvl w:ilvl="3" w:tentative="0">
      <w:start w:val="1"/>
      <w:numFmt w:val="decimal"/>
      <w:lvlText w:val="%4."/>
      <w:lvlJc w:val="left"/>
      <w:pPr>
        <w:tabs>
          <w:tab w:val="left" w:pos="1680"/>
        </w:tabs>
        <w:ind w:left="1680" w:hanging="420"/>
      </w:pPr>
      <w:rPr>
        <w:rFonts w:hint="eastAsia"/>
      </w:rPr>
    </w:lvl>
    <w:lvl w:ilvl="4" w:tentative="0">
      <w:start w:val="1"/>
      <w:numFmt w:val="lowerLetter"/>
      <w:lvlText w:val="%5)"/>
      <w:lvlJc w:val="left"/>
      <w:pPr>
        <w:tabs>
          <w:tab w:val="left" w:pos="2100"/>
        </w:tabs>
        <w:ind w:left="2100" w:hanging="420"/>
      </w:pPr>
      <w:rPr>
        <w:rFonts w:hint="eastAsia"/>
      </w:rPr>
    </w:lvl>
    <w:lvl w:ilvl="5" w:tentative="0">
      <w:start w:val="1"/>
      <w:numFmt w:val="lowerRoman"/>
      <w:lvlText w:val="%6."/>
      <w:lvlJc w:val="right"/>
      <w:pPr>
        <w:tabs>
          <w:tab w:val="left" w:pos="2520"/>
        </w:tabs>
        <w:ind w:left="2520" w:hanging="420"/>
      </w:pPr>
      <w:rPr>
        <w:rFonts w:hint="eastAsia"/>
      </w:rPr>
    </w:lvl>
    <w:lvl w:ilvl="6" w:tentative="0">
      <w:start w:val="1"/>
      <w:numFmt w:val="decimal"/>
      <w:lvlText w:val="%7."/>
      <w:lvlJc w:val="left"/>
      <w:pPr>
        <w:tabs>
          <w:tab w:val="left" w:pos="2940"/>
        </w:tabs>
        <w:ind w:left="2940" w:hanging="420"/>
      </w:pPr>
      <w:rPr>
        <w:rFonts w:hint="eastAsia"/>
      </w:rPr>
    </w:lvl>
    <w:lvl w:ilvl="7" w:tentative="0">
      <w:start w:val="1"/>
      <w:numFmt w:val="lowerLetter"/>
      <w:lvlText w:val="%8)"/>
      <w:lvlJc w:val="left"/>
      <w:pPr>
        <w:tabs>
          <w:tab w:val="left" w:pos="3360"/>
        </w:tabs>
        <w:ind w:left="3360" w:hanging="420"/>
      </w:pPr>
      <w:rPr>
        <w:rFonts w:hint="eastAsia"/>
      </w:rPr>
    </w:lvl>
    <w:lvl w:ilvl="8" w:tentative="0">
      <w:start w:val="1"/>
      <w:numFmt w:val="lowerRoman"/>
      <w:lvlText w:val="%9."/>
      <w:lvlJc w:val="right"/>
      <w:pPr>
        <w:tabs>
          <w:tab w:val="left" w:pos="3780"/>
        </w:tabs>
        <w:ind w:left="3780" w:hanging="420"/>
      </w:pPr>
      <w:rPr>
        <w:rFonts w:hint="eastAsia"/>
      </w:rPr>
    </w:lvl>
  </w:abstractNum>
  <w:abstractNum w:abstractNumId="19">
    <w:nsid w:val="46F60C24"/>
    <w:multiLevelType w:val="multilevel"/>
    <w:tmpl w:val="46F60C24"/>
    <w:lvl w:ilvl="0" w:tentative="0">
      <w:start w:val="1"/>
      <w:numFmt w:val="bullet"/>
      <w:pStyle w:val="242"/>
      <w:lvlText w:val=""/>
      <w:lvlJc w:val="left"/>
      <w:pPr>
        <w:ind w:left="420" w:hanging="420"/>
      </w:pPr>
      <w:rPr>
        <w:rFonts w:hint="default" w:ascii="Wingdings" w:hAnsi="Wingdings"/>
        <w:color w:val="000000" w:themeColor="text1"/>
        <w14:textFill>
          <w14:solidFill>
            <w14:schemeClr w14:val="tx1"/>
          </w14:solidFill>
        </w14:textFill>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0">
    <w:nsid w:val="4DDA66D1"/>
    <w:multiLevelType w:val="multilevel"/>
    <w:tmpl w:val="4DDA66D1"/>
    <w:lvl w:ilvl="0" w:tentative="0">
      <w:start w:val="1"/>
      <w:numFmt w:val="upperLetter"/>
      <w:pStyle w:val="145"/>
      <w:suff w:val="nothing"/>
      <w:lvlText w:val="%1 "/>
      <w:lvlJc w:val="left"/>
      <w:pPr>
        <w:ind w:left="0" w:firstLine="0"/>
      </w:pPr>
      <w:rPr>
        <w:rFonts w:hint="default" w:ascii="Calibri" w:hAnsi="Calibri" w:eastAsia="微软雅黑" w:cs="Book Antiqua"/>
        <w:b/>
        <w:bCs/>
        <w:i w:val="0"/>
        <w:iCs w:val="0"/>
        <w:caps w:val="0"/>
        <w:strike w:val="0"/>
        <w:dstrike w:val="0"/>
        <w:vanish w:val="0"/>
        <w:color w:val="E46C0A" w:themeColor="accent6" w:themeShade="BF"/>
        <w:sz w:val="52"/>
        <w:szCs w:val="144"/>
        <w:vertAlign w:val="baseline"/>
        <w14:shadow w14:blurRad="0" w14:dist="0" w14:dir="0" w14:sx="0" w14:sy="0" w14:kx="0" w14:ky="0" w14:algn="none">
          <w14:srgbClr w14:val="000000"/>
        </w14:shadow>
      </w:rPr>
    </w:lvl>
    <w:lvl w:ilvl="1" w:tentative="0">
      <w:start w:val="1"/>
      <w:numFmt w:val="decimal"/>
      <w:pStyle w:val="146"/>
      <w:suff w:val="nothing"/>
      <w:lvlText w:val="%1.%2 "/>
      <w:lvlJc w:val="left"/>
      <w:pPr>
        <w:ind w:left="0" w:firstLine="0"/>
      </w:pPr>
      <w:rPr>
        <w:rFonts w:hint="default" w:ascii="Calibri" w:hAnsi="Calibri" w:eastAsia="微软雅黑" w:cs="Book Antiqua"/>
        <w:b/>
        <w:bCs/>
        <w:i w:val="0"/>
        <w:iCs w:val="0"/>
        <w:caps w:val="0"/>
        <w:strike w:val="0"/>
        <w:dstrike w:val="0"/>
        <w:snapToGrid w:val="0"/>
        <w:vanish w:val="0"/>
        <w:color w:val="FD4F00"/>
        <w:spacing w:val="0"/>
        <w:kern w:val="0"/>
        <w:sz w:val="44"/>
        <w:szCs w:val="36"/>
        <w:vertAlign w:val="baseline"/>
        <w14:shadow w14:blurRad="0" w14:dist="0" w14:dir="0" w14:sx="0" w14:sy="0" w14:kx="0" w14:ky="0" w14:algn="none">
          <w14:srgbClr w14:val="000000"/>
        </w14:shadow>
      </w:rPr>
    </w:lvl>
    <w:lvl w:ilvl="2" w:tentative="0">
      <w:start w:val="1"/>
      <w:numFmt w:val="decimal"/>
      <w:pStyle w:val="147"/>
      <w:suff w:val="nothing"/>
      <w:lvlText w:val="%1.%2.%3 "/>
      <w:lvlJc w:val="left"/>
      <w:pPr>
        <w:ind w:left="0" w:firstLine="0"/>
      </w:pPr>
      <w:rPr>
        <w:rFonts w:hint="default" w:ascii="Calibri" w:hAnsi="Calibri" w:eastAsia="黑体" w:cs="Book Antiqua"/>
        <w:b/>
        <w:bCs/>
        <w:i w:val="0"/>
        <w:iCs w:val="0"/>
        <w:caps w:val="0"/>
        <w:strike w:val="0"/>
        <w:dstrike w:val="0"/>
        <w:snapToGrid w:val="0"/>
        <w:vanish w:val="0"/>
        <w:color w:val="E46C0A" w:themeColor="accent6" w:themeShade="BF"/>
        <w:kern w:val="0"/>
        <w:sz w:val="32"/>
        <w:szCs w:val="32"/>
        <w:vertAlign w:val="baseline"/>
        <w14:shadow w14:blurRad="0" w14:dist="0" w14:dir="0" w14:sx="0" w14:sy="0" w14:kx="0" w14:ky="0" w14:algn="none">
          <w14:srgbClr w14:val="000000"/>
        </w14:shadow>
      </w:rPr>
    </w:lvl>
    <w:lvl w:ilvl="3" w:tentative="0">
      <w:start w:val="1"/>
      <w:numFmt w:val="decimal"/>
      <w:pStyle w:val="148"/>
      <w:suff w:val="nothing"/>
      <w:lvlText w:val="%1.%2.%3.%4 "/>
      <w:lvlJc w:val="left"/>
      <w:pPr>
        <w:ind w:left="0" w:firstLine="0"/>
      </w:pPr>
      <w:rPr>
        <w:rFonts w:hint="default" w:ascii="Calibri" w:hAnsi="Calibri" w:eastAsia="微软雅黑" w:cs="Book Antiqua"/>
        <w:b/>
        <w:bCs/>
        <w:i w:val="0"/>
        <w:iCs w:val="0"/>
        <w:caps w:val="0"/>
        <w:strike w:val="0"/>
        <w:dstrike w:val="0"/>
        <w:snapToGrid w:val="0"/>
        <w:vanish w:val="0"/>
        <w:color w:val="E46C0A" w:themeColor="accent6" w:themeShade="BF"/>
        <w:kern w:val="0"/>
        <w:sz w:val="28"/>
        <w:szCs w:val="28"/>
        <w:vertAlign w:val="baseline"/>
        <w14:shadow w14:blurRad="0" w14:dist="0" w14:dir="0" w14:sx="0" w14:sy="0" w14:kx="0" w14:ky="0" w14:algn="none">
          <w14:srgbClr w14:val="000000"/>
        </w14:shadow>
      </w:rPr>
    </w:lvl>
    <w:lvl w:ilvl="4" w:tentative="0">
      <w:start w:val="1"/>
      <w:numFmt w:val="decimal"/>
      <w:pStyle w:val="149"/>
      <w:suff w:val="nothing"/>
      <w:lvlText w:val="%1.%2.%3.%4.%5 "/>
      <w:lvlJc w:val="left"/>
      <w:pPr>
        <w:ind w:left="0" w:firstLine="0"/>
      </w:pPr>
      <w:rPr>
        <w:rFonts w:hint="default" w:ascii="Book Antiqua" w:hAnsi="Book Antiqua" w:eastAsia="黑体" w:cs="Book Antiqua"/>
        <w:b/>
        <w:bCs/>
        <w:i w:val="0"/>
        <w:iCs w:val="0"/>
        <w:caps w:val="0"/>
        <w:strike w:val="0"/>
        <w:dstrike w:val="0"/>
        <w:snapToGrid w:val="0"/>
        <w:vanish w:val="0"/>
        <w:color w:val="000000"/>
        <w:kern w:val="0"/>
        <w:sz w:val="24"/>
        <w:szCs w:val="24"/>
        <w:vertAlign w:val="baseline"/>
        <w14:shadow w14:blurRad="0" w14:dist="0" w14:dir="0" w14:sx="0" w14:sy="0" w14:kx="0" w14:ky="0" w14:algn="none">
          <w14:srgbClr w14:val="000000"/>
        </w14:shadow>
      </w:rPr>
    </w:lvl>
    <w:lvl w:ilvl="5" w:tentative="0">
      <w:start w:val="1"/>
      <w:numFmt w:val="decimal"/>
      <w:lvlText w:val="Step %6"/>
      <w:lvlJc w:val="right"/>
      <w:pPr>
        <w:tabs>
          <w:tab w:val="left" w:pos="1701"/>
        </w:tabs>
        <w:ind w:left="1701" w:hanging="159"/>
      </w:pPr>
      <w:rPr>
        <w:rFonts w:hint="default" w:ascii="Book Antiqua" w:hAnsi="Book Antiqua" w:eastAsia="黑体" w:cs="Times New Roman"/>
        <w:b/>
        <w:bCs/>
        <w:i w:val="0"/>
        <w:iCs w:val="0"/>
        <w:sz w:val="21"/>
        <w:szCs w:val="21"/>
        <w:u w:val="none"/>
      </w:rPr>
    </w:lvl>
    <w:lvl w:ilvl="6" w:tentative="0">
      <w:start w:val="1"/>
      <w:numFmt w:val="decimal"/>
      <w:lvlText w:val="%7."/>
      <w:lvlJc w:val="left"/>
      <w:pPr>
        <w:tabs>
          <w:tab w:val="left" w:pos="2126"/>
        </w:tabs>
        <w:ind w:left="2126" w:hanging="425"/>
      </w:pPr>
      <w:rPr>
        <w:rFonts w:hint="default" w:ascii="Times New Roman" w:hAnsi="Times New Roman" w:cs="Times New Roman"/>
        <w:b w:val="0"/>
        <w:bCs/>
        <w:i w:val="0"/>
        <w:iCs w:val="0"/>
        <w:color w:val="auto"/>
        <w:sz w:val="21"/>
        <w:szCs w:val="21"/>
      </w:rPr>
    </w:lvl>
    <w:lvl w:ilvl="7" w:tentative="0">
      <w:start w:val="1"/>
      <w:numFmt w:val="decimal"/>
      <w:lvlRestart w:val="1"/>
      <w:pStyle w:val="144"/>
      <w:suff w:val="space"/>
      <w:lvlText w:val="Figure %1-%8"/>
      <w:lvlJc w:val="left"/>
      <w:pPr>
        <w:ind w:left="1701" w:firstLine="0"/>
      </w:pPr>
      <w:rPr>
        <w:rFonts w:hint="default" w:ascii="Times New Roman" w:hAnsi="Times New Roman" w:eastAsia="黑体" w:cs="Book Antiqua"/>
        <w:b/>
        <w:bCs/>
        <w:i w:val="0"/>
        <w:iCs w:val="0"/>
        <w:sz w:val="21"/>
        <w:szCs w:val="21"/>
        <w:u w:val="none"/>
      </w:rPr>
    </w:lvl>
    <w:lvl w:ilvl="8" w:tentative="0">
      <w:start w:val="1"/>
      <w:numFmt w:val="decimal"/>
      <w:lvlRestart w:val="1"/>
      <w:suff w:val="space"/>
      <w:lvlText w:val="Table %1-%9"/>
      <w:lvlJc w:val="left"/>
      <w:pPr>
        <w:ind w:left="1701" w:firstLine="0"/>
      </w:pPr>
      <w:rPr>
        <w:rFonts w:hint="default" w:ascii="Times New Roman" w:hAnsi="Times New Roman" w:eastAsia="黑体" w:cs="Book Antiqua"/>
        <w:b/>
        <w:bCs/>
        <w:i w:val="0"/>
        <w:iCs w:val="0"/>
        <w:strike w:val="0"/>
        <w:dstrike w:val="0"/>
        <w:color w:val="auto"/>
        <w:sz w:val="21"/>
        <w:szCs w:val="21"/>
        <w:vertAlign w:val="baseline"/>
        <w14:shadow w14:blurRad="0" w14:dist="0" w14:dir="0" w14:sx="0" w14:sy="0" w14:kx="0" w14:ky="0" w14:algn="none">
          <w14:srgbClr w14:val="000000"/>
        </w14:shadow>
      </w:rPr>
    </w:lvl>
  </w:abstractNum>
  <w:abstractNum w:abstractNumId="21">
    <w:nsid w:val="586F5D01"/>
    <w:multiLevelType w:val="multilevel"/>
    <w:tmpl w:val="586F5D01"/>
    <w:lvl w:ilvl="0" w:tentative="0">
      <w:start w:val="1"/>
      <w:numFmt w:val="decimal"/>
      <w:pStyle w:val="336"/>
      <w:lvlText w:val="%1."/>
      <w:lvlJc w:val="left"/>
      <w:pPr>
        <w:ind w:left="360" w:hanging="360"/>
      </w:pPr>
      <w:rPr>
        <w:rFonts w:hint="default"/>
        <w:b w:val="0"/>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22">
    <w:nsid w:val="608345A5"/>
    <w:multiLevelType w:val="multilevel"/>
    <w:tmpl w:val="608345A5"/>
    <w:lvl w:ilvl="0" w:tentative="0">
      <w:start w:val="1"/>
      <w:numFmt w:val="decimal"/>
      <w:pStyle w:val="111"/>
      <w:lvlText w:val="Step %1"/>
      <w:lvlJc w:val="left"/>
      <w:pPr>
        <w:ind w:left="851" w:hanging="851"/>
      </w:pPr>
      <w:rPr>
        <w:rFonts w:hint="default" w:ascii="Calibri" w:hAnsi="Calibri" w:eastAsia="微软雅黑"/>
        <w:b/>
        <w:i w:val="0"/>
        <w:color w:val="FD4F00"/>
        <w:sz w:val="24"/>
        <w:szCs w:val="24"/>
      </w:rPr>
    </w:lvl>
    <w:lvl w:ilvl="1" w:tentative="0">
      <w:start w:val="1"/>
      <w:numFmt w:val="bullet"/>
      <w:lvlText w:val=""/>
      <w:lvlJc w:val="left"/>
      <w:pPr>
        <w:ind w:left="1680" w:hanging="420"/>
      </w:pPr>
      <w:rPr>
        <w:rFonts w:hint="default" w:ascii="Wingdings" w:hAnsi="Wingdings"/>
      </w:rPr>
    </w:lvl>
    <w:lvl w:ilvl="2" w:tentative="0">
      <w:start w:val="1"/>
      <w:numFmt w:val="bullet"/>
      <w:lvlText w:val=""/>
      <w:lvlJc w:val="left"/>
      <w:pPr>
        <w:ind w:left="2100" w:hanging="420"/>
      </w:pPr>
      <w:rPr>
        <w:rFonts w:hint="default" w:ascii="Wingdings" w:hAnsi="Wingdings"/>
      </w:rPr>
    </w:lvl>
    <w:lvl w:ilvl="3" w:tentative="0">
      <w:start w:val="1"/>
      <w:numFmt w:val="bullet"/>
      <w:lvlText w:val=""/>
      <w:lvlJc w:val="left"/>
      <w:pPr>
        <w:ind w:left="2520" w:hanging="420"/>
      </w:pPr>
      <w:rPr>
        <w:rFonts w:hint="default" w:ascii="Wingdings" w:hAnsi="Wingdings"/>
      </w:rPr>
    </w:lvl>
    <w:lvl w:ilvl="4" w:tentative="0">
      <w:start w:val="1"/>
      <w:numFmt w:val="bullet"/>
      <w:lvlText w:val=""/>
      <w:lvlJc w:val="left"/>
      <w:pPr>
        <w:ind w:left="2940" w:hanging="420"/>
      </w:pPr>
      <w:rPr>
        <w:rFonts w:hint="default" w:ascii="Wingdings" w:hAnsi="Wingdings"/>
      </w:rPr>
    </w:lvl>
    <w:lvl w:ilvl="5" w:tentative="0">
      <w:start w:val="1"/>
      <w:numFmt w:val="bullet"/>
      <w:lvlText w:val=""/>
      <w:lvlJc w:val="left"/>
      <w:pPr>
        <w:ind w:left="3360" w:hanging="420"/>
      </w:pPr>
      <w:rPr>
        <w:rFonts w:hint="default" w:ascii="Wingdings" w:hAnsi="Wingdings"/>
      </w:rPr>
    </w:lvl>
    <w:lvl w:ilvl="6" w:tentative="0">
      <w:start w:val="1"/>
      <w:numFmt w:val="bullet"/>
      <w:lvlText w:val=""/>
      <w:lvlJc w:val="left"/>
      <w:pPr>
        <w:ind w:left="3780" w:hanging="420"/>
      </w:pPr>
      <w:rPr>
        <w:rFonts w:hint="default" w:ascii="Wingdings" w:hAnsi="Wingdings"/>
      </w:rPr>
    </w:lvl>
    <w:lvl w:ilvl="7" w:tentative="0">
      <w:start w:val="1"/>
      <w:numFmt w:val="bullet"/>
      <w:lvlText w:val=""/>
      <w:lvlJc w:val="left"/>
      <w:pPr>
        <w:ind w:left="4200" w:hanging="420"/>
      </w:pPr>
      <w:rPr>
        <w:rFonts w:hint="default" w:ascii="Wingdings" w:hAnsi="Wingdings"/>
      </w:rPr>
    </w:lvl>
    <w:lvl w:ilvl="8" w:tentative="0">
      <w:start w:val="1"/>
      <w:numFmt w:val="bullet"/>
      <w:lvlText w:val=""/>
      <w:lvlJc w:val="left"/>
      <w:pPr>
        <w:ind w:left="4620" w:hanging="420"/>
      </w:pPr>
      <w:rPr>
        <w:rFonts w:hint="default" w:ascii="Wingdings" w:hAnsi="Wingdings"/>
      </w:rPr>
    </w:lvl>
  </w:abstractNum>
  <w:abstractNum w:abstractNumId="23">
    <w:nsid w:val="667437AC"/>
    <w:multiLevelType w:val="multilevel"/>
    <w:tmpl w:val="667437AC"/>
    <w:lvl w:ilvl="0" w:tentative="0">
      <w:start w:val="1"/>
      <w:numFmt w:val="bullet"/>
      <w:pStyle w:val="141"/>
      <w:lvlText w:val=""/>
      <w:lvlJc w:val="left"/>
      <w:pPr>
        <w:tabs>
          <w:tab w:val="left" w:pos="57"/>
        </w:tabs>
        <w:ind w:left="1276" w:hanging="312"/>
      </w:pPr>
      <w:rPr>
        <w:rFonts w:hint="default" w:ascii="Wingdings" w:hAnsi="Wingdings"/>
        <w:color w:val="E46C0A" w:themeColor="accent6" w:themeShade="BF"/>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4">
    <w:nsid w:val="68D760DA"/>
    <w:multiLevelType w:val="multilevel"/>
    <w:tmpl w:val="68D760DA"/>
    <w:lvl w:ilvl="0" w:tentative="0">
      <w:start w:val="1"/>
      <w:numFmt w:val="bullet"/>
      <w:pStyle w:val="331"/>
      <w:lvlText w:val=""/>
      <w:lvlJc w:val="left"/>
      <w:pPr>
        <w:ind w:left="1380" w:hanging="420"/>
      </w:pPr>
      <w:rPr>
        <w:rFonts w:hint="default" w:ascii="Wingdings" w:hAnsi="Wingdings"/>
        <w:color w:val="E46C0A" w:themeColor="accent6" w:themeShade="BF"/>
      </w:rPr>
    </w:lvl>
    <w:lvl w:ilvl="1" w:tentative="0">
      <w:start w:val="1"/>
      <w:numFmt w:val="bullet"/>
      <w:lvlText w:val=""/>
      <w:lvlJc w:val="left"/>
      <w:pPr>
        <w:ind w:left="1800" w:hanging="420"/>
      </w:pPr>
      <w:rPr>
        <w:rFonts w:hint="default" w:ascii="Wingdings" w:hAnsi="Wingdings"/>
      </w:rPr>
    </w:lvl>
    <w:lvl w:ilvl="2" w:tentative="0">
      <w:start w:val="1"/>
      <w:numFmt w:val="bullet"/>
      <w:lvlText w:val=""/>
      <w:lvlJc w:val="left"/>
      <w:pPr>
        <w:ind w:left="2220" w:hanging="420"/>
      </w:pPr>
      <w:rPr>
        <w:rFonts w:hint="default" w:ascii="Wingdings" w:hAnsi="Wingdings"/>
      </w:rPr>
    </w:lvl>
    <w:lvl w:ilvl="3" w:tentative="0">
      <w:start w:val="1"/>
      <w:numFmt w:val="bullet"/>
      <w:lvlText w:val=""/>
      <w:lvlJc w:val="left"/>
      <w:pPr>
        <w:ind w:left="2640" w:hanging="420"/>
      </w:pPr>
      <w:rPr>
        <w:rFonts w:hint="default" w:ascii="Wingdings" w:hAnsi="Wingdings"/>
      </w:rPr>
    </w:lvl>
    <w:lvl w:ilvl="4" w:tentative="0">
      <w:start w:val="1"/>
      <w:numFmt w:val="bullet"/>
      <w:lvlText w:val=""/>
      <w:lvlJc w:val="left"/>
      <w:pPr>
        <w:ind w:left="3060" w:hanging="420"/>
      </w:pPr>
      <w:rPr>
        <w:rFonts w:hint="default" w:ascii="Wingdings" w:hAnsi="Wingdings"/>
      </w:rPr>
    </w:lvl>
    <w:lvl w:ilvl="5" w:tentative="0">
      <w:start w:val="1"/>
      <w:numFmt w:val="bullet"/>
      <w:lvlText w:val=""/>
      <w:lvlJc w:val="left"/>
      <w:pPr>
        <w:ind w:left="3480" w:hanging="420"/>
      </w:pPr>
      <w:rPr>
        <w:rFonts w:hint="default" w:ascii="Wingdings" w:hAnsi="Wingdings"/>
      </w:rPr>
    </w:lvl>
    <w:lvl w:ilvl="6" w:tentative="0">
      <w:start w:val="1"/>
      <w:numFmt w:val="bullet"/>
      <w:lvlText w:val=""/>
      <w:lvlJc w:val="left"/>
      <w:pPr>
        <w:ind w:left="3900" w:hanging="420"/>
      </w:pPr>
      <w:rPr>
        <w:rFonts w:hint="default" w:ascii="Wingdings" w:hAnsi="Wingdings"/>
      </w:rPr>
    </w:lvl>
    <w:lvl w:ilvl="7" w:tentative="0">
      <w:start w:val="1"/>
      <w:numFmt w:val="bullet"/>
      <w:lvlText w:val=""/>
      <w:lvlJc w:val="left"/>
      <w:pPr>
        <w:ind w:left="4320" w:hanging="420"/>
      </w:pPr>
      <w:rPr>
        <w:rFonts w:hint="default" w:ascii="Wingdings" w:hAnsi="Wingdings"/>
      </w:rPr>
    </w:lvl>
    <w:lvl w:ilvl="8" w:tentative="0">
      <w:start w:val="1"/>
      <w:numFmt w:val="bullet"/>
      <w:lvlText w:val=""/>
      <w:lvlJc w:val="left"/>
      <w:pPr>
        <w:ind w:left="4740" w:hanging="420"/>
      </w:pPr>
      <w:rPr>
        <w:rFonts w:hint="default" w:ascii="Wingdings" w:hAnsi="Wingdings"/>
      </w:rPr>
    </w:lvl>
  </w:abstractNum>
  <w:abstractNum w:abstractNumId="25">
    <w:nsid w:val="6D286D32"/>
    <w:multiLevelType w:val="multilevel"/>
    <w:tmpl w:val="6D286D32"/>
    <w:lvl w:ilvl="0" w:tentative="0">
      <w:start w:val="1"/>
      <w:numFmt w:val="decimal"/>
      <w:pStyle w:val="3"/>
      <w:lvlText w:val="%1 "/>
      <w:lvlJc w:val="left"/>
      <w:pPr>
        <w:ind w:left="567" w:hanging="567"/>
      </w:pPr>
      <w:rPr>
        <w:rFonts w:hint="default" w:ascii="Calibri" w:hAnsi="Calibri" w:eastAsia="微软雅黑" w:cs="Book Antiqua"/>
        <w:b/>
        <w:bCs/>
        <w:i w:val="0"/>
        <w:iCs w:val="0"/>
        <w:caps w:val="0"/>
        <w:strike w:val="0"/>
        <w:dstrike w:val="0"/>
        <w:vanish w:val="0"/>
        <w:color w:val="FFFFFF" w:themeColor="background1"/>
        <w:sz w:val="84"/>
        <w:szCs w:val="120"/>
        <w:vertAlign w:val="baseline"/>
        <w14:shadow w14:blurRad="0" w14:dist="0" w14:dir="0" w14:sx="0" w14:sy="0" w14:kx="0" w14:ky="0" w14:algn="none">
          <w14:srgbClr w14:val="000000"/>
        </w14:shadow>
        <w14:textFill>
          <w14:solidFill>
            <w14:schemeClr w14:val="bg1"/>
          </w14:solidFill>
        </w14:textFill>
      </w:rPr>
    </w:lvl>
    <w:lvl w:ilvl="1" w:tentative="0">
      <w:start w:val="1"/>
      <w:numFmt w:val="decimal"/>
      <w:pStyle w:val="4"/>
      <w:suff w:val="space"/>
      <w:lvlText w:val="%1.%2 "/>
      <w:lvlJc w:val="left"/>
      <w:pPr>
        <w:ind w:left="0" w:firstLine="0"/>
      </w:pPr>
      <w:rPr>
        <w:rFonts w:hint="default" w:ascii="Calibri" w:hAnsi="Calibri" w:eastAsia="思源黑体 CN Regular" w:cs="Book Antiqua"/>
        <w:b/>
        <w:bCs/>
        <w:i w:val="0"/>
        <w:iCs w:val="0"/>
        <w:caps w:val="0"/>
        <w:strike w:val="0"/>
        <w:dstrike w:val="0"/>
        <w:snapToGrid w:val="0"/>
        <w:vanish w:val="0"/>
        <w:color w:val="FD4F00"/>
        <w:spacing w:val="0"/>
        <w:kern w:val="0"/>
        <w:sz w:val="44"/>
        <w:szCs w:val="36"/>
        <w:vertAlign w:val="baseline"/>
        <w14:shadow w14:blurRad="0" w14:dist="0" w14:dir="0" w14:sx="0" w14:sy="0" w14:kx="0" w14:ky="0" w14:algn="none">
          <w14:srgbClr w14:val="000000"/>
        </w14:shadow>
      </w:rPr>
    </w:lvl>
    <w:lvl w:ilvl="2" w:tentative="0">
      <w:start w:val="1"/>
      <w:numFmt w:val="decimal"/>
      <w:pStyle w:val="5"/>
      <w:suff w:val="space"/>
      <w:lvlText w:val="%1.%2.%3 "/>
      <w:lvlJc w:val="left"/>
      <w:pPr>
        <w:ind w:left="0" w:firstLine="0"/>
      </w:pPr>
      <w:rPr>
        <w:rFonts w:hint="default" w:ascii="Calibri" w:hAnsi="Calibri" w:eastAsia="微软雅黑" w:cs="Book Antiqua"/>
        <w:b/>
        <w:bCs/>
        <w:i w:val="0"/>
        <w:iCs w:val="0"/>
        <w:caps w:val="0"/>
        <w:strike w:val="0"/>
        <w:dstrike w:val="0"/>
        <w:snapToGrid w:val="0"/>
        <w:vanish w:val="0"/>
        <w:color w:val="FD4F00"/>
        <w:kern w:val="0"/>
        <w:sz w:val="36"/>
        <w:szCs w:val="32"/>
        <w:vertAlign w:val="baseline"/>
        <w14:shadow w14:blurRad="0" w14:dist="0" w14:dir="0" w14:sx="0" w14:sy="0" w14:kx="0" w14:ky="0" w14:algn="none">
          <w14:srgbClr w14:val="000000"/>
        </w14:shadow>
      </w:rPr>
    </w:lvl>
    <w:lvl w:ilvl="3" w:tentative="0">
      <w:start w:val="1"/>
      <w:numFmt w:val="decimal"/>
      <w:suff w:val="nothing"/>
      <w:lvlText w:val="%1.%2.%3.%4 "/>
      <w:lvlJc w:val="left"/>
      <w:pPr>
        <w:ind w:left="0" w:firstLine="0"/>
      </w:pPr>
      <w:rPr>
        <w:rFonts w:hint="default" w:ascii="Book Antiqua" w:hAnsi="Book Antiqua" w:eastAsia="黑体" w:cs="Book Antiqua"/>
        <w:b/>
        <w:bCs/>
        <w:i w:val="0"/>
        <w:iCs w:val="0"/>
        <w:caps w:val="0"/>
        <w:strike w:val="0"/>
        <w:dstrike w:val="0"/>
        <w:vanish w:val="0"/>
        <w:color w:val="000000"/>
        <w:sz w:val="28"/>
        <w:szCs w:val="28"/>
        <w:vertAlign w:val="baseline"/>
        <w14:shadow w14:blurRad="0" w14:dist="0" w14:dir="0" w14:sx="0" w14:sy="0" w14:kx="0" w14:ky="0" w14:algn="none">
          <w14:srgbClr w14:val="000000"/>
        </w14:shadow>
      </w:rPr>
    </w:lvl>
    <w:lvl w:ilvl="4" w:tentative="0">
      <w:start w:val="1"/>
      <w:numFmt w:val="decimal"/>
      <w:pStyle w:val="7"/>
      <w:suff w:val="nothing"/>
      <w:lvlText w:val="%1.%2.%3.%4.%5 "/>
      <w:lvlJc w:val="left"/>
      <w:pPr>
        <w:ind w:left="0" w:firstLine="0"/>
      </w:pPr>
      <w:rPr>
        <w:rFonts w:hint="default" w:ascii="Book Antiqua" w:hAnsi="Book Antiqua" w:eastAsia="黑体" w:cs="Book Antiqua"/>
        <w:b/>
        <w:bCs/>
        <w:i w:val="0"/>
        <w:iCs w:val="0"/>
        <w:caps w:val="0"/>
        <w:strike w:val="0"/>
        <w:dstrike w:val="0"/>
        <w:vanish w:val="0"/>
        <w:color w:val="000000"/>
        <w:sz w:val="24"/>
        <w:szCs w:val="24"/>
        <w:vertAlign w:val="baseline"/>
        <w14:shadow w14:blurRad="0" w14:dist="0" w14:dir="0" w14:sx="0" w14:sy="0" w14:kx="0" w14:ky="0" w14:algn="none">
          <w14:srgbClr w14:val="000000"/>
        </w14:shadow>
      </w:rPr>
    </w:lvl>
    <w:lvl w:ilvl="5" w:tentative="0">
      <w:start w:val="1"/>
      <w:numFmt w:val="decimal"/>
      <w:pStyle w:val="110"/>
      <w:lvlText w:val="%6."/>
      <w:lvlJc w:val="right"/>
      <w:pPr>
        <w:tabs>
          <w:tab w:val="left" w:pos="851"/>
        </w:tabs>
        <w:ind w:left="964" w:hanging="369"/>
      </w:pPr>
      <w:rPr>
        <w:rFonts w:hint="default" w:ascii="Calibri" w:hAnsi="Calibri" w:eastAsia="微软雅黑" w:cs="Arial"/>
        <w:b/>
        <w:bCs/>
        <w:i w:val="0"/>
        <w:iCs w:val="0"/>
        <w:caps w:val="0"/>
        <w:strike w:val="0"/>
        <w:dstrike w:val="0"/>
        <w:vanish w:val="0"/>
        <w:color w:val="FD4F00"/>
        <w:sz w:val="21"/>
        <w:szCs w:val="20"/>
        <w:vertAlign w:val="baseline"/>
        <w14:shadow w14:blurRad="0" w14:dist="0" w14:dir="0" w14:sx="0" w14:sy="0" w14:kx="0" w14:ky="0" w14:algn="none">
          <w14:srgbClr w14:val="000000"/>
        </w14:shadow>
      </w:rPr>
    </w:lvl>
    <w:lvl w:ilvl="6" w:tentative="0">
      <w:start w:val="1"/>
      <w:numFmt w:val="decimal"/>
      <w:pStyle w:val="167"/>
      <w:lvlText w:val="(%7)"/>
      <w:lvlJc w:val="left"/>
      <w:pPr>
        <w:tabs>
          <w:tab w:val="left" w:pos="1332"/>
        </w:tabs>
        <w:ind w:left="1332" w:hanging="481"/>
      </w:pPr>
      <w:rPr>
        <w:rFonts w:hint="default" w:ascii="Calibri" w:hAnsi="Calibri" w:eastAsia="微软雅黑" w:cs="Times New Roman"/>
        <w:b w:val="0"/>
        <w:bCs/>
        <w:i w:val="0"/>
        <w:iCs w:val="0"/>
        <w:color w:val="E46C0A" w:themeColor="accent6" w:themeShade="BF"/>
        <w:sz w:val="21"/>
        <w:szCs w:val="21"/>
      </w:rPr>
    </w:lvl>
    <w:lvl w:ilvl="7" w:tentative="0">
      <w:start w:val="1"/>
      <w:numFmt w:val="decimal"/>
      <w:lvlRestart w:val="1"/>
      <w:pStyle w:val="109"/>
      <w:suff w:val="space"/>
      <w:lvlText w:val="Figure %1-%8"/>
      <w:lvlJc w:val="left"/>
      <w:pPr>
        <w:ind w:left="1701" w:hanging="1701"/>
      </w:pPr>
      <w:rPr>
        <w:rFonts w:hint="default" w:ascii="Calibri" w:hAnsi="Calibri" w:eastAsia="微软雅黑" w:cs="Book Antiqua"/>
        <w:b/>
        <w:bCs/>
        <w:i w:val="0"/>
        <w:iCs w:val="0"/>
        <w:strike w:val="0"/>
        <w:dstrike w:val="0"/>
        <w:color w:val="E46C0A" w:themeColor="accent6" w:themeShade="BF"/>
        <w:sz w:val="21"/>
        <w:szCs w:val="21"/>
        <w:vertAlign w:val="baseline"/>
        <w14:shadow w14:blurRad="0" w14:dist="0" w14:dir="0" w14:sx="0" w14:sy="0" w14:kx="0" w14:ky="0" w14:algn="none">
          <w14:srgbClr w14:val="000000"/>
        </w14:shadow>
      </w:rPr>
    </w:lvl>
    <w:lvl w:ilvl="8" w:tentative="0">
      <w:start w:val="1"/>
      <w:numFmt w:val="decimal"/>
      <w:lvlRestart w:val="1"/>
      <w:suff w:val="space"/>
      <w:lvlText w:val="Table %1-%9"/>
      <w:lvlJc w:val="left"/>
      <w:pPr>
        <w:ind w:left="1701" w:hanging="1701"/>
      </w:pPr>
      <w:rPr>
        <w:rFonts w:hint="default" w:ascii="Calibri" w:hAnsi="Calibri" w:eastAsia="微软雅黑"/>
        <w:b/>
        <w:bCs/>
        <w:i w:val="0"/>
        <w:iCs w:val="0"/>
        <w:color w:val="E46C0A" w:themeColor="accent6" w:themeShade="BF"/>
        <w:sz w:val="21"/>
        <w:szCs w:val="21"/>
      </w:rPr>
    </w:lvl>
  </w:abstractNum>
  <w:abstractNum w:abstractNumId="26">
    <w:nsid w:val="6E230785"/>
    <w:multiLevelType w:val="multilevel"/>
    <w:tmpl w:val="6E230785"/>
    <w:lvl w:ilvl="0" w:tentative="0">
      <w:start w:val="1"/>
      <w:numFmt w:val="bullet"/>
      <w:pStyle w:val="112"/>
      <w:lvlText w:val=""/>
      <w:lvlJc w:val="left"/>
      <w:pPr>
        <w:tabs>
          <w:tab w:val="left" w:pos="170"/>
        </w:tabs>
        <w:ind w:left="170" w:hanging="170"/>
      </w:pPr>
      <w:rPr>
        <w:rFonts w:hint="default" w:ascii="Wingdings" w:hAnsi="Wingdings"/>
        <w:b w:val="0"/>
        <w:i w:val="0"/>
        <w:color w:val="FD4F00"/>
        <w:position w:val="3"/>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PicBulletId w:val="0"/>
      <w:lvlJc w:val="left"/>
      <w:pPr>
        <w:tabs>
          <w:tab w:val="left" w:pos="1260"/>
        </w:tabs>
        <w:ind w:left="1260" w:hanging="420"/>
      </w:pPr>
      <w:rPr>
        <w:rFonts w:hint="default" w:ascii="Symbol" w:hAnsi="Symbol"/>
        <w:color w:val="auto"/>
        <w:sz w:val="52"/>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7">
    <w:nsid w:val="72347E6A"/>
    <w:multiLevelType w:val="multilevel"/>
    <w:tmpl w:val="72347E6A"/>
    <w:lvl w:ilvl="0" w:tentative="0">
      <w:start w:val="1"/>
      <w:numFmt w:val="upperLetter"/>
      <w:pStyle w:val="20"/>
      <w:lvlText w:val="附录%1"/>
      <w:lvlJc w:val="left"/>
      <w:pPr>
        <w:tabs>
          <w:tab w:val="left" w:pos="432"/>
        </w:tabs>
        <w:ind w:left="432" w:hanging="432"/>
      </w:pPr>
      <w:rPr>
        <w:rFonts w:hint="eastAsia"/>
      </w:rPr>
    </w:lvl>
    <w:lvl w:ilvl="1" w:tentative="0">
      <w:start w:val="1"/>
      <w:numFmt w:val="decimal"/>
      <w:lvlText w:val="%1.%2"/>
      <w:lvlJc w:val="left"/>
      <w:pPr>
        <w:tabs>
          <w:tab w:val="left" w:pos="576"/>
        </w:tabs>
        <w:ind w:left="576" w:hanging="576"/>
      </w:pPr>
      <w:rPr>
        <w:rFonts w:hint="eastAsia"/>
      </w:rPr>
    </w:lvl>
    <w:lvl w:ilvl="2" w:tentative="0">
      <w:start w:val="1"/>
      <w:numFmt w:val="decimal"/>
      <w:lvlText w:val="%1.%2.%3"/>
      <w:lvlJc w:val="left"/>
      <w:pPr>
        <w:tabs>
          <w:tab w:val="left" w:pos="720"/>
        </w:tabs>
        <w:ind w:left="720" w:hanging="720"/>
      </w:pPr>
      <w:rPr>
        <w:rFonts w:hint="eastAsia"/>
      </w:rPr>
    </w:lvl>
    <w:lvl w:ilvl="3" w:tentative="0">
      <w:start w:val="1"/>
      <w:numFmt w:val="decimal"/>
      <w:lvlText w:val="%4."/>
      <w:lvlJc w:val="left"/>
      <w:pPr>
        <w:tabs>
          <w:tab w:val="left" w:pos="567"/>
        </w:tabs>
        <w:ind w:left="936" w:hanging="680"/>
      </w:pPr>
      <w:rPr>
        <w:rFonts w:hint="eastAsia"/>
      </w:rPr>
    </w:lvl>
    <w:lvl w:ilvl="4" w:tentative="0">
      <w:start w:val="1"/>
      <w:numFmt w:val="decimal"/>
      <w:lvlText w:val="%5）"/>
      <w:lvlJc w:val="left"/>
      <w:pPr>
        <w:tabs>
          <w:tab w:val="left" w:pos="567"/>
        </w:tabs>
        <w:ind w:left="936" w:hanging="680"/>
      </w:pPr>
      <w:rPr>
        <w:rFonts w:hint="eastAsia"/>
      </w:rPr>
    </w:lvl>
    <w:lvl w:ilvl="5" w:tentative="0">
      <w:start w:val="1"/>
      <w:numFmt w:val="lowerLetter"/>
      <w:lvlText w:val="%6）"/>
      <w:lvlJc w:val="left"/>
      <w:pPr>
        <w:tabs>
          <w:tab w:val="left" w:pos="567"/>
        </w:tabs>
        <w:ind w:left="936" w:hanging="680"/>
      </w:pPr>
      <w:rPr>
        <w:rFonts w:hint="eastAsia"/>
      </w:rPr>
    </w:lvl>
    <w:lvl w:ilvl="6" w:tentative="0">
      <w:start w:val="1"/>
      <w:numFmt w:val="lowerRoman"/>
      <w:lvlText w:val="%7"/>
      <w:lvlJc w:val="left"/>
      <w:pPr>
        <w:tabs>
          <w:tab w:val="left" w:pos="567"/>
        </w:tabs>
        <w:ind w:left="936" w:hanging="680"/>
      </w:pPr>
      <w:rPr>
        <w:rFonts w:hint="default"/>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28">
    <w:nsid w:val="723F2054"/>
    <w:multiLevelType w:val="multilevel"/>
    <w:tmpl w:val="723F2054"/>
    <w:lvl w:ilvl="0" w:tentative="0">
      <w:start w:val="1"/>
      <w:numFmt w:val="upperRoman"/>
      <w:pStyle w:val="312"/>
      <w:lvlText w:val="%1."/>
      <w:lvlJc w:val="left"/>
      <w:pPr>
        <w:ind w:left="840" w:hanging="420"/>
      </w:pPr>
      <w:rPr>
        <w:rFonts w:hint="eastAsia"/>
        <w:sz w:val="21"/>
        <w:szCs w:val="21"/>
      </w:rPr>
    </w:lvl>
    <w:lvl w:ilvl="1" w:tentative="0">
      <w:start w:val="1"/>
      <w:numFmt w:val="decimal"/>
      <w:lvlText w:val="%2．"/>
      <w:lvlJc w:val="left"/>
      <w:pPr>
        <w:ind w:left="1164" w:hanging="330"/>
      </w:pPr>
      <w:rPr>
        <w:rFonts w:hint="default"/>
        <w:b w:val="0"/>
        <w:color w:val="auto"/>
      </w:rPr>
    </w:lvl>
    <w:lvl w:ilvl="2" w:tentative="0">
      <w:start w:val="1"/>
      <w:numFmt w:val="decimal"/>
      <w:lvlText w:val="%3."/>
      <w:lvlJc w:val="left"/>
      <w:pPr>
        <w:ind w:left="1614" w:hanging="360"/>
      </w:pPr>
      <w:rPr>
        <w:rFonts w:hint="default"/>
      </w:rPr>
    </w:lvl>
    <w:lvl w:ilvl="3" w:tentative="0">
      <w:start w:val="1"/>
      <w:numFmt w:val="decimal"/>
      <w:lvlText w:val="%4."/>
      <w:lvlJc w:val="left"/>
      <w:pPr>
        <w:ind w:left="2094" w:hanging="420"/>
      </w:pPr>
    </w:lvl>
    <w:lvl w:ilvl="4" w:tentative="0">
      <w:start w:val="1"/>
      <w:numFmt w:val="lowerLetter"/>
      <w:lvlText w:val="%5)"/>
      <w:lvlJc w:val="left"/>
      <w:pPr>
        <w:ind w:left="2514" w:hanging="420"/>
      </w:pPr>
    </w:lvl>
    <w:lvl w:ilvl="5" w:tentative="0">
      <w:start w:val="1"/>
      <w:numFmt w:val="lowerRoman"/>
      <w:lvlText w:val="%6."/>
      <w:lvlJc w:val="right"/>
      <w:pPr>
        <w:ind w:left="2934" w:hanging="420"/>
      </w:pPr>
    </w:lvl>
    <w:lvl w:ilvl="6" w:tentative="0">
      <w:start w:val="1"/>
      <w:numFmt w:val="decimal"/>
      <w:lvlText w:val="%7."/>
      <w:lvlJc w:val="left"/>
      <w:pPr>
        <w:ind w:left="3354" w:hanging="420"/>
      </w:pPr>
    </w:lvl>
    <w:lvl w:ilvl="7" w:tentative="0">
      <w:start w:val="1"/>
      <w:numFmt w:val="lowerLetter"/>
      <w:lvlText w:val="%8)"/>
      <w:lvlJc w:val="left"/>
      <w:pPr>
        <w:ind w:left="3774" w:hanging="420"/>
      </w:pPr>
    </w:lvl>
    <w:lvl w:ilvl="8" w:tentative="0">
      <w:start w:val="1"/>
      <w:numFmt w:val="lowerRoman"/>
      <w:lvlText w:val="%9."/>
      <w:lvlJc w:val="right"/>
      <w:pPr>
        <w:ind w:left="4194" w:hanging="420"/>
      </w:pPr>
    </w:lvl>
  </w:abstractNum>
  <w:abstractNum w:abstractNumId="29">
    <w:nsid w:val="7352586A"/>
    <w:multiLevelType w:val="multilevel"/>
    <w:tmpl w:val="7352586A"/>
    <w:lvl w:ilvl="0" w:tentative="0">
      <w:start w:val="1"/>
      <w:numFmt w:val="bullet"/>
      <w:pStyle w:val="121"/>
      <w:suff w:val="nothing"/>
      <w:lvlText w:val=""/>
      <w:lvlPicBulletId w:val="2"/>
      <w:lvlJc w:val="left"/>
      <w:pPr>
        <w:ind w:left="1260" w:hanging="420"/>
      </w:pPr>
      <w:rPr>
        <w:rFonts w:hint="default" w:ascii="Symbol" w:hAnsi="Symbol"/>
        <w:color w:val="auto"/>
        <w:sz w:val="36"/>
      </w:rPr>
    </w:lvl>
    <w:lvl w:ilvl="1" w:tentative="0">
      <w:start w:val="1"/>
      <w:numFmt w:val="bullet"/>
      <w:lvlText w:val=""/>
      <w:lvlJc w:val="left"/>
      <w:pPr>
        <w:ind w:left="1680" w:hanging="420"/>
      </w:pPr>
      <w:rPr>
        <w:rFonts w:hint="default" w:ascii="Wingdings" w:hAnsi="Wingdings"/>
      </w:rPr>
    </w:lvl>
    <w:lvl w:ilvl="2" w:tentative="0">
      <w:start w:val="1"/>
      <w:numFmt w:val="bullet"/>
      <w:lvlText w:val=""/>
      <w:lvlJc w:val="left"/>
      <w:pPr>
        <w:ind w:left="2100" w:hanging="420"/>
      </w:pPr>
      <w:rPr>
        <w:rFonts w:hint="default" w:ascii="Wingdings" w:hAnsi="Wingdings"/>
      </w:rPr>
    </w:lvl>
    <w:lvl w:ilvl="3" w:tentative="0">
      <w:start w:val="1"/>
      <w:numFmt w:val="bullet"/>
      <w:lvlText w:val=""/>
      <w:lvlJc w:val="left"/>
      <w:pPr>
        <w:ind w:left="2520" w:hanging="420"/>
      </w:pPr>
      <w:rPr>
        <w:rFonts w:hint="default" w:ascii="Wingdings" w:hAnsi="Wingdings"/>
      </w:rPr>
    </w:lvl>
    <w:lvl w:ilvl="4" w:tentative="0">
      <w:start w:val="1"/>
      <w:numFmt w:val="bullet"/>
      <w:lvlText w:val=""/>
      <w:lvlJc w:val="left"/>
      <w:pPr>
        <w:ind w:left="2940" w:hanging="420"/>
      </w:pPr>
      <w:rPr>
        <w:rFonts w:hint="default" w:ascii="Wingdings" w:hAnsi="Wingdings"/>
      </w:rPr>
    </w:lvl>
    <w:lvl w:ilvl="5" w:tentative="0">
      <w:start w:val="1"/>
      <w:numFmt w:val="bullet"/>
      <w:lvlText w:val=""/>
      <w:lvlJc w:val="left"/>
      <w:pPr>
        <w:ind w:left="3360" w:hanging="420"/>
      </w:pPr>
      <w:rPr>
        <w:rFonts w:hint="default" w:ascii="Wingdings" w:hAnsi="Wingdings"/>
      </w:rPr>
    </w:lvl>
    <w:lvl w:ilvl="6" w:tentative="0">
      <w:start w:val="1"/>
      <w:numFmt w:val="bullet"/>
      <w:lvlText w:val=""/>
      <w:lvlJc w:val="left"/>
      <w:pPr>
        <w:ind w:left="3780" w:hanging="420"/>
      </w:pPr>
      <w:rPr>
        <w:rFonts w:hint="default" w:ascii="Wingdings" w:hAnsi="Wingdings"/>
      </w:rPr>
    </w:lvl>
    <w:lvl w:ilvl="7" w:tentative="0">
      <w:start w:val="1"/>
      <w:numFmt w:val="bullet"/>
      <w:lvlText w:val=""/>
      <w:lvlJc w:val="left"/>
      <w:pPr>
        <w:ind w:left="4200" w:hanging="420"/>
      </w:pPr>
      <w:rPr>
        <w:rFonts w:hint="default" w:ascii="Wingdings" w:hAnsi="Wingdings"/>
      </w:rPr>
    </w:lvl>
    <w:lvl w:ilvl="8" w:tentative="0">
      <w:start w:val="1"/>
      <w:numFmt w:val="bullet"/>
      <w:lvlText w:val=""/>
      <w:lvlJc w:val="left"/>
      <w:pPr>
        <w:ind w:left="4620" w:hanging="420"/>
      </w:pPr>
      <w:rPr>
        <w:rFonts w:hint="default" w:ascii="Wingdings" w:hAnsi="Wingdings"/>
      </w:rPr>
    </w:lvl>
  </w:abstractNum>
  <w:abstractNum w:abstractNumId="30">
    <w:nsid w:val="762E08B1"/>
    <w:multiLevelType w:val="multilevel"/>
    <w:tmpl w:val="762E08B1"/>
    <w:lvl w:ilvl="0" w:tentative="0">
      <w:start w:val="1"/>
      <w:numFmt w:val="bullet"/>
      <w:pStyle w:val="244"/>
      <w:lvlText w:val="－"/>
      <w:lvlJc w:val="left"/>
      <w:pPr>
        <w:ind w:left="420" w:hanging="420"/>
      </w:pPr>
      <w:rPr>
        <w:rFonts w:hint="eastAsia" w:ascii="Arial Unicode MS" w:hAnsi="Arial Unicode MS" w:eastAsia="Arial Unicode MS"/>
        <w:color w:val="auto"/>
        <w:lang w:val="en-U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31">
    <w:nsid w:val="7CB918AC"/>
    <w:multiLevelType w:val="multilevel"/>
    <w:tmpl w:val="7CB918AC"/>
    <w:lvl w:ilvl="0" w:tentative="0">
      <w:start w:val="1"/>
      <w:numFmt w:val="bullet"/>
      <w:pStyle w:val="116"/>
      <w:suff w:val="nothing"/>
      <w:lvlText w:val=""/>
      <w:lvlPicBulletId w:val="1"/>
      <w:lvlJc w:val="left"/>
      <w:pPr>
        <w:ind w:left="964" w:hanging="113"/>
      </w:pPr>
      <w:rPr>
        <w:rFonts w:hint="default" w:ascii="Symbol" w:hAnsi="Symbol"/>
        <w:color w:val="auto"/>
        <w:sz w:val="32"/>
      </w:rPr>
    </w:lvl>
    <w:lvl w:ilvl="1" w:tentative="0">
      <w:start w:val="1"/>
      <w:numFmt w:val="bullet"/>
      <w:lvlText w:val=""/>
      <w:lvlJc w:val="left"/>
      <w:pPr>
        <w:ind w:left="1407" w:hanging="420"/>
      </w:pPr>
      <w:rPr>
        <w:rFonts w:hint="default" w:ascii="Wingdings" w:hAnsi="Wingdings"/>
      </w:rPr>
    </w:lvl>
    <w:lvl w:ilvl="2" w:tentative="0">
      <w:start w:val="1"/>
      <w:numFmt w:val="bullet"/>
      <w:lvlText w:val=""/>
      <w:lvlJc w:val="left"/>
      <w:pPr>
        <w:ind w:left="1827" w:hanging="420"/>
      </w:pPr>
      <w:rPr>
        <w:rFonts w:hint="default" w:ascii="Wingdings" w:hAnsi="Wingdings"/>
      </w:rPr>
    </w:lvl>
    <w:lvl w:ilvl="3" w:tentative="0">
      <w:start w:val="1"/>
      <w:numFmt w:val="bullet"/>
      <w:lvlText w:val=""/>
      <w:lvlJc w:val="left"/>
      <w:pPr>
        <w:ind w:left="2247" w:hanging="420"/>
      </w:pPr>
      <w:rPr>
        <w:rFonts w:hint="default" w:ascii="Wingdings" w:hAnsi="Wingdings"/>
      </w:rPr>
    </w:lvl>
    <w:lvl w:ilvl="4" w:tentative="0">
      <w:start w:val="1"/>
      <w:numFmt w:val="bullet"/>
      <w:lvlText w:val=""/>
      <w:lvlJc w:val="left"/>
      <w:pPr>
        <w:ind w:left="2667" w:hanging="420"/>
      </w:pPr>
      <w:rPr>
        <w:rFonts w:hint="default" w:ascii="Wingdings" w:hAnsi="Wingdings"/>
      </w:rPr>
    </w:lvl>
    <w:lvl w:ilvl="5" w:tentative="0">
      <w:start w:val="1"/>
      <w:numFmt w:val="bullet"/>
      <w:lvlText w:val=""/>
      <w:lvlJc w:val="left"/>
      <w:pPr>
        <w:ind w:left="3087" w:hanging="420"/>
      </w:pPr>
      <w:rPr>
        <w:rFonts w:hint="default" w:ascii="Wingdings" w:hAnsi="Wingdings"/>
      </w:rPr>
    </w:lvl>
    <w:lvl w:ilvl="6" w:tentative="0">
      <w:start w:val="1"/>
      <w:numFmt w:val="bullet"/>
      <w:lvlText w:val=""/>
      <w:lvlJc w:val="left"/>
      <w:pPr>
        <w:ind w:left="3507" w:hanging="420"/>
      </w:pPr>
      <w:rPr>
        <w:rFonts w:hint="default" w:ascii="Wingdings" w:hAnsi="Wingdings"/>
      </w:rPr>
    </w:lvl>
    <w:lvl w:ilvl="7" w:tentative="0">
      <w:start w:val="1"/>
      <w:numFmt w:val="bullet"/>
      <w:lvlText w:val=""/>
      <w:lvlJc w:val="left"/>
      <w:pPr>
        <w:ind w:left="3927" w:hanging="420"/>
      </w:pPr>
      <w:rPr>
        <w:rFonts w:hint="default" w:ascii="Wingdings" w:hAnsi="Wingdings"/>
      </w:rPr>
    </w:lvl>
    <w:lvl w:ilvl="8" w:tentative="0">
      <w:start w:val="1"/>
      <w:numFmt w:val="bullet"/>
      <w:lvlText w:val=""/>
      <w:lvlJc w:val="left"/>
      <w:pPr>
        <w:ind w:left="4347" w:hanging="420"/>
      </w:pPr>
      <w:rPr>
        <w:rFonts w:hint="default" w:ascii="Wingdings" w:hAnsi="Wingdings"/>
      </w:rPr>
    </w:lvl>
  </w:abstractNum>
  <w:num w:numId="1">
    <w:abstractNumId w:val="25"/>
  </w:num>
  <w:num w:numId="2">
    <w:abstractNumId w:val="2"/>
  </w:num>
  <w:num w:numId="3">
    <w:abstractNumId w:val="4"/>
  </w:num>
  <w:num w:numId="4">
    <w:abstractNumId w:val="27"/>
  </w:num>
  <w:num w:numId="5">
    <w:abstractNumId w:val="7"/>
  </w:num>
  <w:num w:numId="6">
    <w:abstractNumId w:val="5"/>
  </w:num>
  <w:num w:numId="7">
    <w:abstractNumId w:val="1"/>
  </w:num>
  <w:num w:numId="8">
    <w:abstractNumId w:val="6"/>
  </w:num>
  <w:num w:numId="9">
    <w:abstractNumId w:val="3"/>
  </w:num>
  <w:num w:numId="10">
    <w:abstractNumId w:val="17"/>
  </w:num>
  <w:num w:numId="11">
    <w:abstractNumId w:val="0"/>
  </w:num>
  <w:num w:numId="12">
    <w:abstractNumId w:val="22"/>
  </w:num>
  <w:num w:numId="13">
    <w:abstractNumId w:val="26"/>
  </w:num>
  <w:num w:numId="14">
    <w:abstractNumId w:val="31"/>
  </w:num>
  <w:num w:numId="15">
    <w:abstractNumId w:val="29"/>
  </w:num>
  <w:num w:numId="16">
    <w:abstractNumId w:val="14"/>
  </w:num>
  <w:num w:numId="17">
    <w:abstractNumId w:val="15"/>
  </w:num>
  <w:num w:numId="18">
    <w:abstractNumId w:val="18"/>
  </w:num>
  <w:num w:numId="19">
    <w:abstractNumId w:val="10"/>
  </w:num>
  <w:num w:numId="20">
    <w:abstractNumId w:val="23"/>
  </w:num>
  <w:num w:numId="21">
    <w:abstractNumId w:val="20"/>
  </w:num>
  <w:num w:numId="22">
    <w:abstractNumId w:val="16"/>
  </w:num>
  <w:num w:numId="23">
    <w:abstractNumId w:val="12"/>
  </w:num>
  <w:num w:numId="24">
    <w:abstractNumId w:val="13"/>
  </w:num>
  <w:num w:numId="25">
    <w:abstractNumId w:val="19"/>
  </w:num>
  <w:num w:numId="26">
    <w:abstractNumId w:val="30"/>
  </w:num>
  <w:num w:numId="27">
    <w:abstractNumId w:val="28"/>
  </w:num>
  <w:num w:numId="28">
    <w:abstractNumId w:val="11"/>
  </w:num>
  <w:num w:numId="29">
    <w:abstractNumId w:val="24"/>
  </w:num>
  <w:num w:numId="30">
    <w:abstractNumId w:val="9"/>
  </w:num>
  <w:num w:numId="31">
    <w:abstractNumId w:val="21"/>
  </w:num>
  <w:num w:numId="3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attachedTemplate r:id="rId1"/>
  <w:documentProtection w:enforcement="0"/>
  <w:defaultTabStop w:val="5340"/>
  <w:characterSpacingControl w:val="doNotCompress"/>
  <w:footnotePr>
    <w:footnote w:id="0"/>
    <w:footnote w:id="1"/>
  </w:footnotePr>
  <w:endnotePr>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ZmZWM0MGFmNmZiMDk5MDkwOGQ0OWIxZDUwN2UxZWQifQ=="/>
  </w:docVars>
  <w:rsids>
    <w:rsidRoot w:val="00982E65"/>
    <w:rsid w:val="000006F1"/>
    <w:rsid w:val="000009B1"/>
    <w:rsid w:val="0000213F"/>
    <w:rsid w:val="00002779"/>
    <w:rsid w:val="00002CF0"/>
    <w:rsid w:val="00002D0E"/>
    <w:rsid w:val="00002D45"/>
    <w:rsid w:val="00003C21"/>
    <w:rsid w:val="000047F8"/>
    <w:rsid w:val="00004F5D"/>
    <w:rsid w:val="0000515C"/>
    <w:rsid w:val="0000585F"/>
    <w:rsid w:val="0000599E"/>
    <w:rsid w:val="00005A4D"/>
    <w:rsid w:val="00006F58"/>
    <w:rsid w:val="00007C40"/>
    <w:rsid w:val="00007F47"/>
    <w:rsid w:val="00010C51"/>
    <w:rsid w:val="00011138"/>
    <w:rsid w:val="0001148E"/>
    <w:rsid w:val="00011AEF"/>
    <w:rsid w:val="00012E15"/>
    <w:rsid w:val="00013BCA"/>
    <w:rsid w:val="000143C3"/>
    <w:rsid w:val="0001468D"/>
    <w:rsid w:val="00014691"/>
    <w:rsid w:val="00015344"/>
    <w:rsid w:val="00015574"/>
    <w:rsid w:val="0001574F"/>
    <w:rsid w:val="00016576"/>
    <w:rsid w:val="000166C3"/>
    <w:rsid w:val="000172A3"/>
    <w:rsid w:val="0002012D"/>
    <w:rsid w:val="000203C9"/>
    <w:rsid w:val="00020C56"/>
    <w:rsid w:val="00021080"/>
    <w:rsid w:val="0002147D"/>
    <w:rsid w:val="000221D1"/>
    <w:rsid w:val="0002319F"/>
    <w:rsid w:val="000236EC"/>
    <w:rsid w:val="00025192"/>
    <w:rsid w:val="0002656E"/>
    <w:rsid w:val="00026A72"/>
    <w:rsid w:val="00026FF4"/>
    <w:rsid w:val="00027378"/>
    <w:rsid w:val="0002774A"/>
    <w:rsid w:val="00027B16"/>
    <w:rsid w:val="000301B2"/>
    <w:rsid w:val="000304B2"/>
    <w:rsid w:val="00030796"/>
    <w:rsid w:val="00030E59"/>
    <w:rsid w:val="00031424"/>
    <w:rsid w:val="000315D0"/>
    <w:rsid w:val="0003176C"/>
    <w:rsid w:val="00031D4D"/>
    <w:rsid w:val="00032701"/>
    <w:rsid w:val="000329CC"/>
    <w:rsid w:val="00033660"/>
    <w:rsid w:val="000336AC"/>
    <w:rsid w:val="00033A47"/>
    <w:rsid w:val="00035BF6"/>
    <w:rsid w:val="0003657D"/>
    <w:rsid w:val="00036CDF"/>
    <w:rsid w:val="000404A9"/>
    <w:rsid w:val="000404FD"/>
    <w:rsid w:val="00041C81"/>
    <w:rsid w:val="0004225D"/>
    <w:rsid w:val="000427D9"/>
    <w:rsid w:val="0004301B"/>
    <w:rsid w:val="00043658"/>
    <w:rsid w:val="00043FCA"/>
    <w:rsid w:val="00044DFB"/>
    <w:rsid w:val="000465CD"/>
    <w:rsid w:val="00046625"/>
    <w:rsid w:val="00046C20"/>
    <w:rsid w:val="00046EB5"/>
    <w:rsid w:val="000470D7"/>
    <w:rsid w:val="00050C77"/>
    <w:rsid w:val="000515BC"/>
    <w:rsid w:val="000519C7"/>
    <w:rsid w:val="000532DF"/>
    <w:rsid w:val="00053442"/>
    <w:rsid w:val="000538C8"/>
    <w:rsid w:val="000539A6"/>
    <w:rsid w:val="000541B2"/>
    <w:rsid w:val="0005444C"/>
    <w:rsid w:val="00054685"/>
    <w:rsid w:val="00054736"/>
    <w:rsid w:val="00054A1B"/>
    <w:rsid w:val="00055059"/>
    <w:rsid w:val="00056EE5"/>
    <w:rsid w:val="00057AC4"/>
    <w:rsid w:val="00061B68"/>
    <w:rsid w:val="00061D0F"/>
    <w:rsid w:val="000620A0"/>
    <w:rsid w:val="00062150"/>
    <w:rsid w:val="00062C7C"/>
    <w:rsid w:val="00063A7A"/>
    <w:rsid w:val="0006477E"/>
    <w:rsid w:val="00065034"/>
    <w:rsid w:val="000651B4"/>
    <w:rsid w:val="0006528A"/>
    <w:rsid w:val="0006592B"/>
    <w:rsid w:val="00065BFE"/>
    <w:rsid w:val="0006617A"/>
    <w:rsid w:val="000661B7"/>
    <w:rsid w:val="000661FA"/>
    <w:rsid w:val="00066A4F"/>
    <w:rsid w:val="00066F1C"/>
    <w:rsid w:val="000676C7"/>
    <w:rsid w:val="00067915"/>
    <w:rsid w:val="00067937"/>
    <w:rsid w:val="00067DF4"/>
    <w:rsid w:val="0007005A"/>
    <w:rsid w:val="00070434"/>
    <w:rsid w:val="000704E7"/>
    <w:rsid w:val="0007120F"/>
    <w:rsid w:val="000717C3"/>
    <w:rsid w:val="00071985"/>
    <w:rsid w:val="00071999"/>
    <w:rsid w:val="000723A0"/>
    <w:rsid w:val="00072E47"/>
    <w:rsid w:val="00073455"/>
    <w:rsid w:val="00074026"/>
    <w:rsid w:val="00074825"/>
    <w:rsid w:val="000748EA"/>
    <w:rsid w:val="00074C93"/>
    <w:rsid w:val="000750BA"/>
    <w:rsid w:val="00075B21"/>
    <w:rsid w:val="000766E9"/>
    <w:rsid w:val="00076AC6"/>
    <w:rsid w:val="00076BD2"/>
    <w:rsid w:val="00076D3A"/>
    <w:rsid w:val="00077290"/>
    <w:rsid w:val="000778F1"/>
    <w:rsid w:val="0007792D"/>
    <w:rsid w:val="00077A40"/>
    <w:rsid w:val="000802BB"/>
    <w:rsid w:val="00080651"/>
    <w:rsid w:val="00080754"/>
    <w:rsid w:val="00080D2D"/>
    <w:rsid w:val="00081FA8"/>
    <w:rsid w:val="0008204F"/>
    <w:rsid w:val="00082A91"/>
    <w:rsid w:val="00082E1D"/>
    <w:rsid w:val="00082E63"/>
    <w:rsid w:val="00082E99"/>
    <w:rsid w:val="00083928"/>
    <w:rsid w:val="00085B2B"/>
    <w:rsid w:val="00085CA3"/>
    <w:rsid w:val="00086BDC"/>
    <w:rsid w:val="00087302"/>
    <w:rsid w:val="0008787D"/>
    <w:rsid w:val="00087E19"/>
    <w:rsid w:val="0009033C"/>
    <w:rsid w:val="00090429"/>
    <w:rsid w:val="000907AD"/>
    <w:rsid w:val="00090F2A"/>
    <w:rsid w:val="00091D33"/>
    <w:rsid w:val="00091D47"/>
    <w:rsid w:val="00092787"/>
    <w:rsid w:val="00092BAB"/>
    <w:rsid w:val="00093293"/>
    <w:rsid w:val="00094A37"/>
    <w:rsid w:val="000959F8"/>
    <w:rsid w:val="00095CA0"/>
    <w:rsid w:val="0009679B"/>
    <w:rsid w:val="00096E75"/>
    <w:rsid w:val="00097218"/>
    <w:rsid w:val="00097B92"/>
    <w:rsid w:val="00097CAF"/>
    <w:rsid w:val="000A0003"/>
    <w:rsid w:val="000A0942"/>
    <w:rsid w:val="000A0B3A"/>
    <w:rsid w:val="000A0C74"/>
    <w:rsid w:val="000A158B"/>
    <w:rsid w:val="000A175E"/>
    <w:rsid w:val="000A2E04"/>
    <w:rsid w:val="000A30B3"/>
    <w:rsid w:val="000A3116"/>
    <w:rsid w:val="000A36CB"/>
    <w:rsid w:val="000A43B1"/>
    <w:rsid w:val="000A52C7"/>
    <w:rsid w:val="000A57DB"/>
    <w:rsid w:val="000A6751"/>
    <w:rsid w:val="000A6E09"/>
    <w:rsid w:val="000A6F77"/>
    <w:rsid w:val="000A709D"/>
    <w:rsid w:val="000A7A4D"/>
    <w:rsid w:val="000B0D09"/>
    <w:rsid w:val="000B0F43"/>
    <w:rsid w:val="000B1CD0"/>
    <w:rsid w:val="000B2C29"/>
    <w:rsid w:val="000B2D7B"/>
    <w:rsid w:val="000B301F"/>
    <w:rsid w:val="000B396E"/>
    <w:rsid w:val="000B39F5"/>
    <w:rsid w:val="000B3D4A"/>
    <w:rsid w:val="000B44D6"/>
    <w:rsid w:val="000B469F"/>
    <w:rsid w:val="000B4CC9"/>
    <w:rsid w:val="000B4E8F"/>
    <w:rsid w:val="000B5028"/>
    <w:rsid w:val="000B634F"/>
    <w:rsid w:val="000B6BD9"/>
    <w:rsid w:val="000B74D6"/>
    <w:rsid w:val="000B7840"/>
    <w:rsid w:val="000B795E"/>
    <w:rsid w:val="000B7B5F"/>
    <w:rsid w:val="000B7E9B"/>
    <w:rsid w:val="000C0E7C"/>
    <w:rsid w:val="000C149C"/>
    <w:rsid w:val="000C19D0"/>
    <w:rsid w:val="000C2699"/>
    <w:rsid w:val="000C32CF"/>
    <w:rsid w:val="000C33BC"/>
    <w:rsid w:val="000C348A"/>
    <w:rsid w:val="000C40D0"/>
    <w:rsid w:val="000C5827"/>
    <w:rsid w:val="000C5BA2"/>
    <w:rsid w:val="000C6886"/>
    <w:rsid w:val="000C6BE0"/>
    <w:rsid w:val="000C6D6C"/>
    <w:rsid w:val="000C6F09"/>
    <w:rsid w:val="000C7265"/>
    <w:rsid w:val="000C77FE"/>
    <w:rsid w:val="000C7896"/>
    <w:rsid w:val="000D00F6"/>
    <w:rsid w:val="000D0987"/>
    <w:rsid w:val="000D14DE"/>
    <w:rsid w:val="000D155F"/>
    <w:rsid w:val="000D194F"/>
    <w:rsid w:val="000D1B11"/>
    <w:rsid w:val="000D1D87"/>
    <w:rsid w:val="000D2B4B"/>
    <w:rsid w:val="000D2DCA"/>
    <w:rsid w:val="000D2EDE"/>
    <w:rsid w:val="000D2FD3"/>
    <w:rsid w:val="000D3C9B"/>
    <w:rsid w:val="000D472C"/>
    <w:rsid w:val="000D503A"/>
    <w:rsid w:val="000D5061"/>
    <w:rsid w:val="000D5BE4"/>
    <w:rsid w:val="000D675D"/>
    <w:rsid w:val="000D6858"/>
    <w:rsid w:val="000D6CB6"/>
    <w:rsid w:val="000D6EAB"/>
    <w:rsid w:val="000D7F01"/>
    <w:rsid w:val="000D7F9D"/>
    <w:rsid w:val="000E02C5"/>
    <w:rsid w:val="000E0B8F"/>
    <w:rsid w:val="000E11E5"/>
    <w:rsid w:val="000E1B70"/>
    <w:rsid w:val="000E1BAF"/>
    <w:rsid w:val="000E1F13"/>
    <w:rsid w:val="000E20AC"/>
    <w:rsid w:val="000E26FF"/>
    <w:rsid w:val="000E2818"/>
    <w:rsid w:val="000E281A"/>
    <w:rsid w:val="000E2A4B"/>
    <w:rsid w:val="000E40E2"/>
    <w:rsid w:val="000E42DB"/>
    <w:rsid w:val="000E47AA"/>
    <w:rsid w:val="000E5826"/>
    <w:rsid w:val="000E5CE0"/>
    <w:rsid w:val="000E5DB7"/>
    <w:rsid w:val="000E5E81"/>
    <w:rsid w:val="000E63C8"/>
    <w:rsid w:val="000E6980"/>
    <w:rsid w:val="000E6D73"/>
    <w:rsid w:val="000E7511"/>
    <w:rsid w:val="000E751F"/>
    <w:rsid w:val="000E76D4"/>
    <w:rsid w:val="000E7B8A"/>
    <w:rsid w:val="000F016B"/>
    <w:rsid w:val="000F0665"/>
    <w:rsid w:val="000F071B"/>
    <w:rsid w:val="000F09B9"/>
    <w:rsid w:val="000F12D5"/>
    <w:rsid w:val="000F1555"/>
    <w:rsid w:val="000F1579"/>
    <w:rsid w:val="000F1EC7"/>
    <w:rsid w:val="000F1EEB"/>
    <w:rsid w:val="000F2F24"/>
    <w:rsid w:val="000F32E6"/>
    <w:rsid w:val="000F38BC"/>
    <w:rsid w:val="000F3D6A"/>
    <w:rsid w:val="000F418F"/>
    <w:rsid w:val="000F4200"/>
    <w:rsid w:val="000F518A"/>
    <w:rsid w:val="000F57B9"/>
    <w:rsid w:val="000F5BA4"/>
    <w:rsid w:val="000F69D3"/>
    <w:rsid w:val="000F6AFF"/>
    <w:rsid w:val="000F6E1A"/>
    <w:rsid w:val="000F7296"/>
    <w:rsid w:val="000F7994"/>
    <w:rsid w:val="000F79A6"/>
    <w:rsid w:val="001000DD"/>
    <w:rsid w:val="00100429"/>
    <w:rsid w:val="00100638"/>
    <w:rsid w:val="00101888"/>
    <w:rsid w:val="00101CFC"/>
    <w:rsid w:val="0010207D"/>
    <w:rsid w:val="001023F1"/>
    <w:rsid w:val="00102571"/>
    <w:rsid w:val="001025D2"/>
    <w:rsid w:val="00102965"/>
    <w:rsid w:val="00102966"/>
    <w:rsid w:val="001029EA"/>
    <w:rsid w:val="00102D0A"/>
    <w:rsid w:val="00102D38"/>
    <w:rsid w:val="00103159"/>
    <w:rsid w:val="00103765"/>
    <w:rsid w:val="00103DC9"/>
    <w:rsid w:val="00104A62"/>
    <w:rsid w:val="00104FDE"/>
    <w:rsid w:val="001056F2"/>
    <w:rsid w:val="001057E4"/>
    <w:rsid w:val="00105DAA"/>
    <w:rsid w:val="00105EE1"/>
    <w:rsid w:val="00106687"/>
    <w:rsid w:val="00107092"/>
    <w:rsid w:val="00107F93"/>
    <w:rsid w:val="0011012E"/>
    <w:rsid w:val="00110948"/>
    <w:rsid w:val="00110C7B"/>
    <w:rsid w:val="00110F62"/>
    <w:rsid w:val="0011228E"/>
    <w:rsid w:val="001126E3"/>
    <w:rsid w:val="00112803"/>
    <w:rsid w:val="001128CD"/>
    <w:rsid w:val="00112DFA"/>
    <w:rsid w:val="00113225"/>
    <w:rsid w:val="001136FE"/>
    <w:rsid w:val="00113A58"/>
    <w:rsid w:val="0011403B"/>
    <w:rsid w:val="00114826"/>
    <w:rsid w:val="0011559E"/>
    <w:rsid w:val="00115A02"/>
    <w:rsid w:val="00115AD6"/>
    <w:rsid w:val="00115D9E"/>
    <w:rsid w:val="00117662"/>
    <w:rsid w:val="00117A1B"/>
    <w:rsid w:val="00117CEF"/>
    <w:rsid w:val="00117DC3"/>
    <w:rsid w:val="00117E13"/>
    <w:rsid w:val="001200D8"/>
    <w:rsid w:val="00120611"/>
    <w:rsid w:val="0012071F"/>
    <w:rsid w:val="001208C5"/>
    <w:rsid w:val="00120D3C"/>
    <w:rsid w:val="00120E04"/>
    <w:rsid w:val="00120E5D"/>
    <w:rsid w:val="00120FB3"/>
    <w:rsid w:val="00121F25"/>
    <w:rsid w:val="00121FFC"/>
    <w:rsid w:val="001234E4"/>
    <w:rsid w:val="0012479D"/>
    <w:rsid w:val="00124A62"/>
    <w:rsid w:val="00124C36"/>
    <w:rsid w:val="00124DBA"/>
    <w:rsid w:val="00125886"/>
    <w:rsid w:val="001258E0"/>
    <w:rsid w:val="00126811"/>
    <w:rsid w:val="0012734B"/>
    <w:rsid w:val="00127524"/>
    <w:rsid w:val="0012763C"/>
    <w:rsid w:val="00130293"/>
    <w:rsid w:val="0013034A"/>
    <w:rsid w:val="0013045C"/>
    <w:rsid w:val="00130BD6"/>
    <w:rsid w:val="0013100C"/>
    <w:rsid w:val="001322AD"/>
    <w:rsid w:val="00132E12"/>
    <w:rsid w:val="00133775"/>
    <w:rsid w:val="001337AB"/>
    <w:rsid w:val="00133842"/>
    <w:rsid w:val="00133A3C"/>
    <w:rsid w:val="00134036"/>
    <w:rsid w:val="0013415C"/>
    <w:rsid w:val="00134183"/>
    <w:rsid w:val="001343E6"/>
    <w:rsid w:val="0013523C"/>
    <w:rsid w:val="001353B1"/>
    <w:rsid w:val="001354A8"/>
    <w:rsid w:val="00135651"/>
    <w:rsid w:val="00136595"/>
    <w:rsid w:val="0013675C"/>
    <w:rsid w:val="00136CC4"/>
    <w:rsid w:val="00137212"/>
    <w:rsid w:val="00137BBD"/>
    <w:rsid w:val="00137CB9"/>
    <w:rsid w:val="00137EC0"/>
    <w:rsid w:val="00140DC2"/>
    <w:rsid w:val="00140EA7"/>
    <w:rsid w:val="0014220B"/>
    <w:rsid w:val="001423BF"/>
    <w:rsid w:val="001429D8"/>
    <w:rsid w:val="001429E8"/>
    <w:rsid w:val="00142F36"/>
    <w:rsid w:val="0014302C"/>
    <w:rsid w:val="00143272"/>
    <w:rsid w:val="00143345"/>
    <w:rsid w:val="001434D6"/>
    <w:rsid w:val="00143B36"/>
    <w:rsid w:val="00143D63"/>
    <w:rsid w:val="00143FB0"/>
    <w:rsid w:val="00144425"/>
    <w:rsid w:val="0014496C"/>
    <w:rsid w:val="00144CC7"/>
    <w:rsid w:val="0014575C"/>
    <w:rsid w:val="00145ACF"/>
    <w:rsid w:val="001460D2"/>
    <w:rsid w:val="00146C7F"/>
    <w:rsid w:val="00146E37"/>
    <w:rsid w:val="0014712B"/>
    <w:rsid w:val="00147EB2"/>
    <w:rsid w:val="001502D1"/>
    <w:rsid w:val="0015100C"/>
    <w:rsid w:val="001526E5"/>
    <w:rsid w:val="00152BC9"/>
    <w:rsid w:val="00152BFD"/>
    <w:rsid w:val="00152F35"/>
    <w:rsid w:val="00153C37"/>
    <w:rsid w:val="00153FB6"/>
    <w:rsid w:val="00154849"/>
    <w:rsid w:val="00154A1F"/>
    <w:rsid w:val="00154DBE"/>
    <w:rsid w:val="0015584B"/>
    <w:rsid w:val="00155DF2"/>
    <w:rsid w:val="00155E71"/>
    <w:rsid w:val="0015645A"/>
    <w:rsid w:val="00156A1A"/>
    <w:rsid w:val="00157A11"/>
    <w:rsid w:val="001603C6"/>
    <w:rsid w:val="00160AE2"/>
    <w:rsid w:val="00160C5C"/>
    <w:rsid w:val="00161FD3"/>
    <w:rsid w:val="001623E5"/>
    <w:rsid w:val="0016250A"/>
    <w:rsid w:val="001625B2"/>
    <w:rsid w:val="00163AC3"/>
    <w:rsid w:val="00163E9A"/>
    <w:rsid w:val="00164514"/>
    <w:rsid w:val="001650E4"/>
    <w:rsid w:val="00165747"/>
    <w:rsid w:val="00166B6C"/>
    <w:rsid w:val="00166FCB"/>
    <w:rsid w:val="00167054"/>
    <w:rsid w:val="001670C2"/>
    <w:rsid w:val="00167B74"/>
    <w:rsid w:val="001709FF"/>
    <w:rsid w:val="001716D5"/>
    <w:rsid w:val="0017186B"/>
    <w:rsid w:val="001719F7"/>
    <w:rsid w:val="00171CF9"/>
    <w:rsid w:val="00171E6D"/>
    <w:rsid w:val="001723CC"/>
    <w:rsid w:val="00172417"/>
    <w:rsid w:val="001725FA"/>
    <w:rsid w:val="00172EDC"/>
    <w:rsid w:val="00172EDD"/>
    <w:rsid w:val="00172FD7"/>
    <w:rsid w:val="001739B2"/>
    <w:rsid w:val="00174512"/>
    <w:rsid w:val="00174988"/>
    <w:rsid w:val="001749A6"/>
    <w:rsid w:val="001752C1"/>
    <w:rsid w:val="001754B4"/>
    <w:rsid w:val="001760FE"/>
    <w:rsid w:val="00176585"/>
    <w:rsid w:val="00176B8A"/>
    <w:rsid w:val="00176F53"/>
    <w:rsid w:val="00177A1B"/>
    <w:rsid w:val="0018032A"/>
    <w:rsid w:val="00180628"/>
    <w:rsid w:val="00180E8E"/>
    <w:rsid w:val="00180E90"/>
    <w:rsid w:val="00181000"/>
    <w:rsid w:val="0018180D"/>
    <w:rsid w:val="00182255"/>
    <w:rsid w:val="001828F0"/>
    <w:rsid w:val="00182AEF"/>
    <w:rsid w:val="0018303C"/>
    <w:rsid w:val="00183B97"/>
    <w:rsid w:val="001858D1"/>
    <w:rsid w:val="001861E2"/>
    <w:rsid w:val="001862A1"/>
    <w:rsid w:val="00186815"/>
    <w:rsid w:val="00186AEC"/>
    <w:rsid w:val="00186C54"/>
    <w:rsid w:val="00187458"/>
    <w:rsid w:val="00187511"/>
    <w:rsid w:val="001875BE"/>
    <w:rsid w:val="00187965"/>
    <w:rsid w:val="00187BAC"/>
    <w:rsid w:val="00187E8E"/>
    <w:rsid w:val="00187F32"/>
    <w:rsid w:val="00191204"/>
    <w:rsid w:val="00191920"/>
    <w:rsid w:val="00191B2C"/>
    <w:rsid w:val="00191D55"/>
    <w:rsid w:val="00192EB0"/>
    <w:rsid w:val="00193401"/>
    <w:rsid w:val="001939D1"/>
    <w:rsid w:val="00193EFF"/>
    <w:rsid w:val="00194468"/>
    <w:rsid w:val="0019474A"/>
    <w:rsid w:val="001947E5"/>
    <w:rsid w:val="00194BA5"/>
    <w:rsid w:val="0019534D"/>
    <w:rsid w:val="001958C3"/>
    <w:rsid w:val="00197A7C"/>
    <w:rsid w:val="00197E8B"/>
    <w:rsid w:val="001A08F6"/>
    <w:rsid w:val="001A0EFD"/>
    <w:rsid w:val="001A10A5"/>
    <w:rsid w:val="001A1B1F"/>
    <w:rsid w:val="001A2818"/>
    <w:rsid w:val="001A2C77"/>
    <w:rsid w:val="001A3DEA"/>
    <w:rsid w:val="001A3E29"/>
    <w:rsid w:val="001A40F7"/>
    <w:rsid w:val="001A4E37"/>
    <w:rsid w:val="001A4E7B"/>
    <w:rsid w:val="001A5111"/>
    <w:rsid w:val="001A5FCE"/>
    <w:rsid w:val="001A632D"/>
    <w:rsid w:val="001A6834"/>
    <w:rsid w:val="001A72D5"/>
    <w:rsid w:val="001A7740"/>
    <w:rsid w:val="001A7965"/>
    <w:rsid w:val="001A7C0A"/>
    <w:rsid w:val="001A7D2F"/>
    <w:rsid w:val="001B0B87"/>
    <w:rsid w:val="001B0C9D"/>
    <w:rsid w:val="001B0D03"/>
    <w:rsid w:val="001B1393"/>
    <w:rsid w:val="001B177B"/>
    <w:rsid w:val="001B181F"/>
    <w:rsid w:val="001B23EA"/>
    <w:rsid w:val="001B2CBB"/>
    <w:rsid w:val="001B2E15"/>
    <w:rsid w:val="001B2FBC"/>
    <w:rsid w:val="001B3DAE"/>
    <w:rsid w:val="001B4023"/>
    <w:rsid w:val="001B4900"/>
    <w:rsid w:val="001B4A99"/>
    <w:rsid w:val="001B4CAD"/>
    <w:rsid w:val="001B54B9"/>
    <w:rsid w:val="001B563C"/>
    <w:rsid w:val="001B5A0C"/>
    <w:rsid w:val="001B5E05"/>
    <w:rsid w:val="001B607E"/>
    <w:rsid w:val="001B7390"/>
    <w:rsid w:val="001B739B"/>
    <w:rsid w:val="001B7767"/>
    <w:rsid w:val="001B7F72"/>
    <w:rsid w:val="001C02E6"/>
    <w:rsid w:val="001C041E"/>
    <w:rsid w:val="001C07BB"/>
    <w:rsid w:val="001C07BE"/>
    <w:rsid w:val="001C0BB6"/>
    <w:rsid w:val="001C102E"/>
    <w:rsid w:val="001C119F"/>
    <w:rsid w:val="001C1DC5"/>
    <w:rsid w:val="001C1FC9"/>
    <w:rsid w:val="001C2C95"/>
    <w:rsid w:val="001C3270"/>
    <w:rsid w:val="001C3833"/>
    <w:rsid w:val="001C4353"/>
    <w:rsid w:val="001C486E"/>
    <w:rsid w:val="001C5065"/>
    <w:rsid w:val="001C511C"/>
    <w:rsid w:val="001C55B9"/>
    <w:rsid w:val="001C5704"/>
    <w:rsid w:val="001C57C4"/>
    <w:rsid w:val="001C5918"/>
    <w:rsid w:val="001C5BF3"/>
    <w:rsid w:val="001C65F8"/>
    <w:rsid w:val="001C6BDD"/>
    <w:rsid w:val="001C6E72"/>
    <w:rsid w:val="001C74DF"/>
    <w:rsid w:val="001D1AE0"/>
    <w:rsid w:val="001D1BDA"/>
    <w:rsid w:val="001D1FC3"/>
    <w:rsid w:val="001D20FB"/>
    <w:rsid w:val="001D2477"/>
    <w:rsid w:val="001D2FCD"/>
    <w:rsid w:val="001D38F7"/>
    <w:rsid w:val="001D3D56"/>
    <w:rsid w:val="001D3F2C"/>
    <w:rsid w:val="001D40E5"/>
    <w:rsid w:val="001D4650"/>
    <w:rsid w:val="001D4BC4"/>
    <w:rsid w:val="001D4CD2"/>
    <w:rsid w:val="001D50D2"/>
    <w:rsid w:val="001D5514"/>
    <w:rsid w:val="001D554F"/>
    <w:rsid w:val="001D6986"/>
    <w:rsid w:val="001D6C4F"/>
    <w:rsid w:val="001D7560"/>
    <w:rsid w:val="001E0173"/>
    <w:rsid w:val="001E0BA8"/>
    <w:rsid w:val="001E1678"/>
    <w:rsid w:val="001E1C8F"/>
    <w:rsid w:val="001E1E0F"/>
    <w:rsid w:val="001E1E7C"/>
    <w:rsid w:val="001E2530"/>
    <w:rsid w:val="001E2CB1"/>
    <w:rsid w:val="001E2D03"/>
    <w:rsid w:val="001E304B"/>
    <w:rsid w:val="001E39F4"/>
    <w:rsid w:val="001E3B28"/>
    <w:rsid w:val="001E3C31"/>
    <w:rsid w:val="001E437A"/>
    <w:rsid w:val="001E6BCA"/>
    <w:rsid w:val="001E7210"/>
    <w:rsid w:val="001E75EA"/>
    <w:rsid w:val="001E7634"/>
    <w:rsid w:val="001E79CF"/>
    <w:rsid w:val="001F02C5"/>
    <w:rsid w:val="001F098D"/>
    <w:rsid w:val="001F0D79"/>
    <w:rsid w:val="001F0F87"/>
    <w:rsid w:val="001F190A"/>
    <w:rsid w:val="001F1A27"/>
    <w:rsid w:val="001F1F60"/>
    <w:rsid w:val="001F299C"/>
    <w:rsid w:val="001F2AC6"/>
    <w:rsid w:val="001F3945"/>
    <w:rsid w:val="001F486E"/>
    <w:rsid w:val="001F569A"/>
    <w:rsid w:val="001F5786"/>
    <w:rsid w:val="001F5949"/>
    <w:rsid w:val="001F60AC"/>
    <w:rsid w:val="001F688D"/>
    <w:rsid w:val="001F7526"/>
    <w:rsid w:val="002009F5"/>
    <w:rsid w:val="0020308F"/>
    <w:rsid w:val="00204881"/>
    <w:rsid w:val="002052E9"/>
    <w:rsid w:val="002062AA"/>
    <w:rsid w:val="002068D8"/>
    <w:rsid w:val="00206B96"/>
    <w:rsid w:val="00206D47"/>
    <w:rsid w:val="00207516"/>
    <w:rsid w:val="002079B7"/>
    <w:rsid w:val="00207A02"/>
    <w:rsid w:val="00207CA0"/>
    <w:rsid w:val="00210636"/>
    <w:rsid w:val="00210DE3"/>
    <w:rsid w:val="0021114F"/>
    <w:rsid w:val="00212240"/>
    <w:rsid w:val="002136AE"/>
    <w:rsid w:val="0021411D"/>
    <w:rsid w:val="002143E8"/>
    <w:rsid w:val="0021497A"/>
    <w:rsid w:val="00214F5A"/>
    <w:rsid w:val="002153DA"/>
    <w:rsid w:val="00215BEC"/>
    <w:rsid w:val="00215FE2"/>
    <w:rsid w:val="0021615D"/>
    <w:rsid w:val="00216473"/>
    <w:rsid w:val="00216476"/>
    <w:rsid w:val="00216773"/>
    <w:rsid w:val="00216AAC"/>
    <w:rsid w:val="00216CE9"/>
    <w:rsid w:val="002170CB"/>
    <w:rsid w:val="002177B1"/>
    <w:rsid w:val="00220DE4"/>
    <w:rsid w:val="0022213E"/>
    <w:rsid w:val="00222AA5"/>
    <w:rsid w:val="002232F2"/>
    <w:rsid w:val="00223535"/>
    <w:rsid w:val="002239B4"/>
    <w:rsid w:val="002247AC"/>
    <w:rsid w:val="00224AD2"/>
    <w:rsid w:val="00224BB6"/>
    <w:rsid w:val="002253FC"/>
    <w:rsid w:val="002257C3"/>
    <w:rsid w:val="00225875"/>
    <w:rsid w:val="0022607E"/>
    <w:rsid w:val="002262D7"/>
    <w:rsid w:val="00226EB4"/>
    <w:rsid w:val="00227283"/>
    <w:rsid w:val="00227409"/>
    <w:rsid w:val="002279B9"/>
    <w:rsid w:val="00227DD1"/>
    <w:rsid w:val="00230715"/>
    <w:rsid w:val="00230833"/>
    <w:rsid w:val="0023135D"/>
    <w:rsid w:val="00231B81"/>
    <w:rsid w:val="00231C61"/>
    <w:rsid w:val="0023220F"/>
    <w:rsid w:val="0023265D"/>
    <w:rsid w:val="00232FD5"/>
    <w:rsid w:val="0023321C"/>
    <w:rsid w:val="00234F28"/>
    <w:rsid w:val="0023546F"/>
    <w:rsid w:val="002357DC"/>
    <w:rsid w:val="00235C8F"/>
    <w:rsid w:val="00235D4C"/>
    <w:rsid w:val="002366D1"/>
    <w:rsid w:val="00236DC9"/>
    <w:rsid w:val="00237197"/>
    <w:rsid w:val="002376B3"/>
    <w:rsid w:val="00240221"/>
    <w:rsid w:val="002403B6"/>
    <w:rsid w:val="0024072E"/>
    <w:rsid w:val="002429FC"/>
    <w:rsid w:val="00243503"/>
    <w:rsid w:val="0024356C"/>
    <w:rsid w:val="002436EC"/>
    <w:rsid w:val="002439E9"/>
    <w:rsid w:val="00244401"/>
    <w:rsid w:val="002448DC"/>
    <w:rsid w:val="002449BF"/>
    <w:rsid w:val="00244C47"/>
    <w:rsid w:val="00245363"/>
    <w:rsid w:val="002458A5"/>
    <w:rsid w:val="00246502"/>
    <w:rsid w:val="00246DE1"/>
    <w:rsid w:val="00247208"/>
    <w:rsid w:val="002508EC"/>
    <w:rsid w:val="00250DFB"/>
    <w:rsid w:val="00251A56"/>
    <w:rsid w:val="00251AD7"/>
    <w:rsid w:val="00251CB9"/>
    <w:rsid w:val="00251D4E"/>
    <w:rsid w:val="00252772"/>
    <w:rsid w:val="002529D5"/>
    <w:rsid w:val="00252B34"/>
    <w:rsid w:val="00252C80"/>
    <w:rsid w:val="0025377A"/>
    <w:rsid w:val="00253988"/>
    <w:rsid w:val="00254782"/>
    <w:rsid w:val="0025486E"/>
    <w:rsid w:val="00256248"/>
    <w:rsid w:val="0025643C"/>
    <w:rsid w:val="00256BCE"/>
    <w:rsid w:val="0025741E"/>
    <w:rsid w:val="002574AB"/>
    <w:rsid w:val="0025794F"/>
    <w:rsid w:val="00257D59"/>
    <w:rsid w:val="002604AC"/>
    <w:rsid w:val="00260815"/>
    <w:rsid w:val="00260BA6"/>
    <w:rsid w:val="00262642"/>
    <w:rsid w:val="00262C32"/>
    <w:rsid w:val="00262EBD"/>
    <w:rsid w:val="0026450C"/>
    <w:rsid w:val="0026474D"/>
    <w:rsid w:val="00264B37"/>
    <w:rsid w:val="00264BEB"/>
    <w:rsid w:val="00264E45"/>
    <w:rsid w:val="00264F88"/>
    <w:rsid w:val="00265459"/>
    <w:rsid w:val="002655B1"/>
    <w:rsid w:val="00265B85"/>
    <w:rsid w:val="002700CD"/>
    <w:rsid w:val="00270333"/>
    <w:rsid w:val="00270DEA"/>
    <w:rsid w:val="00271C88"/>
    <w:rsid w:val="002728F2"/>
    <w:rsid w:val="00273B55"/>
    <w:rsid w:val="00273D27"/>
    <w:rsid w:val="00273E56"/>
    <w:rsid w:val="00273E76"/>
    <w:rsid w:val="00274436"/>
    <w:rsid w:val="00274590"/>
    <w:rsid w:val="00275334"/>
    <w:rsid w:val="00276970"/>
    <w:rsid w:val="002769E2"/>
    <w:rsid w:val="00276BE9"/>
    <w:rsid w:val="00276D3E"/>
    <w:rsid w:val="002776F5"/>
    <w:rsid w:val="00277AC6"/>
    <w:rsid w:val="00277D1B"/>
    <w:rsid w:val="002805A2"/>
    <w:rsid w:val="0028121F"/>
    <w:rsid w:val="002819F0"/>
    <w:rsid w:val="00281E2E"/>
    <w:rsid w:val="00283055"/>
    <w:rsid w:val="002834A7"/>
    <w:rsid w:val="0028380D"/>
    <w:rsid w:val="002845B9"/>
    <w:rsid w:val="0028516A"/>
    <w:rsid w:val="002853CF"/>
    <w:rsid w:val="00285990"/>
    <w:rsid w:val="00285F51"/>
    <w:rsid w:val="00286E93"/>
    <w:rsid w:val="00287427"/>
    <w:rsid w:val="00290271"/>
    <w:rsid w:val="002909B8"/>
    <w:rsid w:val="00290BA4"/>
    <w:rsid w:val="002911DD"/>
    <w:rsid w:val="00291689"/>
    <w:rsid w:val="002918EA"/>
    <w:rsid w:val="00291989"/>
    <w:rsid w:val="0029227C"/>
    <w:rsid w:val="002925B7"/>
    <w:rsid w:val="0029275C"/>
    <w:rsid w:val="00292B14"/>
    <w:rsid w:val="00293081"/>
    <w:rsid w:val="002941C3"/>
    <w:rsid w:val="0029490B"/>
    <w:rsid w:val="002957EB"/>
    <w:rsid w:val="00296772"/>
    <w:rsid w:val="00296897"/>
    <w:rsid w:val="00297F0B"/>
    <w:rsid w:val="002A074B"/>
    <w:rsid w:val="002A084B"/>
    <w:rsid w:val="002A0CC8"/>
    <w:rsid w:val="002A0DAF"/>
    <w:rsid w:val="002A0FCE"/>
    <w:rsid w:val="002A1922"/>
    <w:rsid w:val="002A241F"/>
    <w:rsid w:val="002A30B8"/>
    <w:rsid w:val="002A3371"/>
    <w:rsid w:val="002A3828"/>
    <w:rsid w:val="002A3C76"/>
    <w:rsid w:val="002A3E3D"/>
    <w:rsid w:val="002A44C6"/>
    <w:rsid w:val="002A4D83"/>
    <w:rsid w:val="002A5E0B"/>
    <w:rsid w:val="002A60D6"/>
    <w:rsid w:val="002A6423"/>
    <w:rsid w:val="002A70F0"/>
    <w:rsid w:val="002A71DD"/>
    <w:rsid w:val="002A7636"/>
    <w:rsid w:val="002A7F10"/>
    <w:rsid w:val="002B0324"/>
    <w:rsid w:val="002B08A3"/>
    <w:rsid w:val="002B0E6B"/>
    <w:rsid w:val="002B1513"/>
    <w:rsid w:val="002B25C6"/>
    <w:rsid w:val="002B26B0"/>
    <w:rsid w:val="002B2DAD"/>
    <w:rsid w:val="002B45F5"/>
    <w:rsid w:val="002B5152"/>
    <w:rsid w:val="002B55CF"/>
    <w:rsid w:val="002B706D"/>
    <w:rsid w:val="002B7131"/>
    <w:rsid w:val="002B72AE"/>
    <w:rsid w:val="002B7451"/>
    <w:rsid w:val="002B76A8"/>
    <w:rsid w:val="002B7F4E"/>
    <w:rsid w:val="002C0696"/>
    <w:rsid w:val="002C12D0"/>
    <w:rsid w:val="002C1330"/>
    <w:rsid w:val="002C18E1"/>
    <w:rsid w:val="002C227E"/>
    <w:rsid w:val="002C2D7D"/>
    <w:rsid w:val="002C31B8"/>
    <w:rsid w:val="002C323A"/>
    <w:rsid w:val="002C4959"/>
    <w:rsid w:val="002C5014"/>
    <w:rsid w:val="002C5175"/>
    <w:rsid w:val="002C530E"/>
    <w:rsid w:val="002C5815"/>
    <w:rsid w:val="002C5C31"/>
    <w:rsid w:val="002C6537"/>
    <w:rsid w:val="002D02E5"/>
    <w:rsid w:val="002D064A"/>
    <w:rsid w:val="002D0A00"/>
    <w:rsid w:val="002D1533"/>
    <w:rsid w:val="002D17DA"/>
    <w:rsid w:val="002D1D98"/>
    <w:rsid w:val="002D1FEE"/>
    <w:rsid w:val="002D202F"/>
    <w:rsid w:val="002D2085"/>
    <w:rsid w:val="002D2543"/>
    <w:rsid w:val="002D28F2"/>
    <w:rsid w:val="002D2A09"/>
    <w:rsid w:val="002D2AD0"/>
    <w:rsid w:val="002D332D"/>
    <w:rsid w:val="002D333C"/>
    <w:rsid w:val="002D3382"/>
    <w:rsid w:val="002D37CC"/>
    <w:rsid w:val="002D37D0"/>
    <w:rsid w:val="002D396D"/>
    <w:rsid w:val="002D3ABE"/>
    <w:rsid w:val="002D41DC"/>
    <w:rsid w:val="002D4522"/>
    <w:rsid w:val="002D4E3D"/>
    <w:rsid w:val="002D51B1"/>
    <w:rsid w:val="002D540D"/>
    <w:rsid w:val="002D638C"/>
    <w:rsid w:val="002D72E8"/>
    <w:rsid w:val="002D78DB"/>
    <w:rsid w:val="002D7E84"/>
    <w:rsid w:val="002E0671"/>
    <w:rsid w:val="002E1CFE"/>
    <w:rsid w:val="002E286C"/>
    <w:rsid w:val="002E292D"/>
    <w:rsid w:val="002E363A"/>
    <w:rsid w:val="002E3915"/>
    <w:rsid w:val="002E3A31"/>
    <w:rsid w:val="002E3BC2"/>
    <w:rsid w:val="002E3C3B"/>
    <w:rsid w:val="002E45F5"/>
    <w:rsid w:val="002E468F"/>
    <w:rsid w:val="002E4744"/>
    <w:rsid w:val="002E49AA"/>
    <w:rsid w:val="002E4FB1"/>
    <w:rsid w:val="002E51C3"/>
    <w:rsid w:val="002E55A4"/>
    <w:rsid w:val="002E5960"/>
    <w:rsid w:val="002E63C5"/>
    <w:rsid w:val="002E6803"/>
    <w:rsid w:val="002E6FE3"/>
    <w:rsid w:val="002E74FD"/>
    <w:rsid w:val="002F00AC"/>
    <w:rsid w:val="002F17FD"/>
    <w:rsid w:val="002F1B31"/>
    <w:rsid w:val="002F23F6"/>
    <w:rsid w:val="002F2978"/>
    <w:rsid w:val="002F2B1F"/>
    <w:rsid w:val="002F2BE9"/>
    <w:rsid w:val="002F35BD"/>
    <w:rsid w:val="002F369F"/>
    <w:rsid w:val="002F3A17"/>
    <w:rsid w:val="002F3D51"/>
    <w:rsid w:val="002F3DDF"/>
    <w:rsid w:val="002F4779"/>
    <w:rsid w:val="002F47AC"/>
    <w:rsid w:val="002F5301"/>
    <w:rsid w:val="002F60A9"/>
    <w:rsid w:val="002F649A"/>
    <w:rsid w:val="002F65B9"/>
    <w:rsid w:val="002F68D4"/>
    <w:rsid w:val="00301265"/>
    <w:rsid w:val="003019FA"/>
    <w:rsid w:val="00301C52"/>
    <w:rsid w:val="00302429"/>
    <w:rsid w:val="00302845"/>
    <w:rsid w:val="0030284E"/>
    <w:rsid w:val="00303B08"/>
    <w:rsid w:val="00303FC8"/>
    <w:rsid w:val="003040CE"/>
    <w:rsid w:val="003045D9"/>
    <w:rsid w:val="00304A46"/>
    <w:rsid w:val="00304C91"/>
    <w:rsid w:val="0030541F"/>
    <w:rsid w:val="00306360"/>
    <w:rsid w:val="00306925"/>
    <w:rsid w:val="00306B5E"/>
    <w:rsid w:val="003111FC"/>
    <w:rsid w:val="0031141B"/>
    <w:rsid w:val="00311643"/>
    <w:rsid w:val="0031183B"/>
    <w:rsid w:val="00311BF8"/>
    <w:rsid w:val="00311C99"/>
    <w:rsid w:val="00312488"/>
    <w:rsid w:val="003124E1"/>
    <w:rsid w:val="003125AB"/>
    <w:rsid w:val="003126D3"/>
    <w:rsid w:val="00312898"/>
    <w:rsid w:val="00312F3E"/>
    <w:rsid w:val="003135B9"/>
    <w:rsid w:val="003137B2"/>
    <w:rsid w:val="00313CDF"/>
    <w:rsid w:val="0031486C"/>
    <w:rsid w:val="00314A04"/>
    <w:rsid w:val="00315642"/>
    <w:rsid w:val="00315AC9"/>
    <w:rsid w:val="003160B3"/>
    <w:rsid w:val="00316504"/>
    <w:rsid w:val="00316BC9"/>
    <w:rsid w:val="0031710F"/>
    <w:rsid w:val="00317514"/>
    <w:rsid w:val="003178D2"/>
    <w:rsid w:val="00317974"/>
    <w:rsid w:val="00317BEE"/>
    <w:rsid w:val="00320D9E"/>
    <w:rsid w:val="00320F42"/>
    <w:rsid w:val="00320FCD"/>
    <w:rsid w:val="0032129C"/>
    <w:rsid w:val="00321723"/>
    <w:rsid w:val="0032188E"/>
    <w:rsid w:val="0032306D"/>
    <w:rsid w:val="0032382F"/>
    <w:rsid w:val="00323E24"/>
    <w:rsid w:val="003246ED"/>
    <w:rsid w:val="003249E0"/>
    <w:rsid w:val="00324B7A"/>
    <w:rsid w:val="00324E36"/>
    <w:rsid w:val="00324E88"/>
    <w:rsid w:val="003259B9"/>
    <w:rsid w:val="00325A20"/>
    <w:rsid w:val="00327811"/>
    <w:rsid w:val="00327B98"/>
    <w:rsid w:val="003302C4"/>
    <w:rsid w:val="00330BDA"/>
    <w:rsid w:val="00330EB6"/>
    <w:rsid w:val="003310EB"/>
    <w:rsid w:val="00331509"/>
    <w:rsid w:val="00331650"/>
    <w:rsid w:val="0033176B"/>
    <w:rsid w:val="0033284E"/>
    <w:rsid w:val="00332A46"/>
    <w:rsid w:val="00334528"/>
    <w:rsid w:val="0033465E"/>
    <w:rsid w:val="00334FDA"/>
    <w:rsid w:val="003357E9"/>
    <w:rsid w:val="00336A42"/>
    <w:rsid w:val="003379AD"/>
    <w:rsid w:val="00337D7A"/>
    <w:rsid w:val="003406AD"/>
    <w:rsid w:val="00340A6F"/>
    <w:rsid w:val="00340F08"/>
    <w:rsid w:val="00341181"/>
    <w:rsid w:val="0034124D"/>
    <w:rsid w:val="003413D8"/>
    <w:rsid w:val="0034197C"/>
    <w:rsid w:val="00342227"/>
    <w:rsid w:val="00342965"/>
    <w:rsid w:val="00342AFF"/>
    <w:rsid w:val="00342EA4"/>
    <w:rsid w:val="00343C15"/>
    <w:rsid w:val="00343F6E"/>
    <w:rsid w:val="00344274"/>
    <w:rsid w:val="003447A8"/>
    <w:rsid w:val="00345423"/>
    <w:rsid w:val="00345D75"/>
    <w:rsid w:val="00346024"/>
    <w:rsid w:val="0034611B"/>
    <w:rsid w:val="00346D8D"/>
    <w:rsid w:val="00347039"/>
    <w:rsid w:val="00347720"/>
    <w:rsid w:val="00347861"/>
    <w:rsid w:val="00347D86"/>
    <w:rsid w:val="00347FC2"/>
    <w:rsid w:val="003502F6"/>
    <w:rsid w:val="00350735"/>
    <w:rsid w:val="00350D31"/>
    <w:rsid w:val="0035196B"/>
    <w:rsid w:val="003519C4"/>
    <w:rsid w:val="00351E4D"/>
    <w:rsid w:val="00352873"/>
    <w:rsid w:val="00352A26"/>
    <w:rsid w:val="00352C6E"/>
    <w:rsid w:val="003539BC"/>
    <w:rsid w:val="003543CB"/>
    <w:rsid w:val="0035479A"/>
    <w:rsid w:val="00354B18"/>
    <w:rsid w:val="00355AB2"/>
    <w:rsid w:val="003569E8"/>
    <w:rsid w:val="00356CFA"/>
    <w:rsid w:val="00356FAF"/>
    <w:rsid w:val="00357421"/>
    <w:rsid w:val="003575AF"/>
    <w:rsid w:val="003616D5"/>
    <w:rsid w:val="00361DC6"/>
    <w:rsid w:val="0036263F"/>
    <w:rsid w:val="0036371F"/>
    <w:rsid w:val="00363C25"/>
    <w:rsid w:val="00365FA8"/>
    <w:rsid w:val="0036614F"/>
    <w:rsid w:val="0036731B"/>
    <w:rsid w:val="00367E42"/>
    <w:rsid w:val="00370418"/>
    <w:rsid w:val="003706DC"/>
    <w:rsid w:val="00370893"/>
    <w:rsid w:val="00370B15"/>
    <w:rsid w:val="0037101A"/>
    <w:rsid w:val="003713CA"/>
    <w:rsid w:val="003726A9"/>
    <w:rsid w:val="00372A47"/>
    <w:rsid w:val="003740B3"/>
    <w:rsid w:val="00374B53"/>
    <w:rsid w:val="00374D35"/>
    <w:rsid w:val="00374D45"/>
    <w:rsid w:val="00375330"/>
    <w:rsid w:val="0037553D"/>
    <w:rsid w:val="0037570C"/>
    <w:rsid w:val="0037572B"/>
    <w:rsid w:val="0037576A"/>
    <w:rsid w:val="003758E1"/>
    <w:rsid w:val="003759C3"/>
    <w:rsid w:val="00375D99"/>
    <w:rsid w:val="003807DE"/>
    <w:rsid w:val="00380B5B"/>
    <w:rsid w:val="00380D7F"/>
    <w:rsid w:val="00381A4A"/>
    <w:rsid w:val="00381BF6"/>
    <w:rsid w:val="00381C9E"/>
    <w:rsid w:val="00382283"/>
    <w:rsid w:val="003824C4"/>
    <w:rsid w:val="00382CCE"/>
    <w:rsid w:val="00383016"/>
    <w:rsid w:val="00383B32"/>
    <w:rsid w:val="00383D94"/>
    <w:rsid w:val="0038432D"/>
    <w:rsid w:val="00384833"/>
    <w:rsid w:val="00384BBF"/>
    <w:rsid w:val="00384DED"/>
    <w:rsid w:val="0038582A"/>
    <w:rsid w:val="003859A3"/>
    <w:rsid w:val="00385C3E"/>
    <w:rsid w:val="0038634A"/>
    <w:rsid w:val="00386B37"/>
    <w:rsid w:val="003870AC"/>
    <w:rsid w:val="0038726A"/>
    <w:rsid w:val="00387835"/>
    <w:rsid w:val="00387DE7"/>
    <w:rsid w:val="00387E0C"/>
    <w:rsid w:val="0039008B"/>
    <w:rsid w:val="00390283"/>
    <w:rsid w:val="003913DE"/>
    <w:rsid w:val="00391ACD"/>
    <w:rsid w:val="003923A9"/>
    <w:rsid w:val="00392920"/>
    <w:rsid w:val="00394587"/>
    <w:rsid w:val="003947DF"/>
    <w:rsid w:val="00395097"/>
    <w:rsid w:val="0039622D"/>
    <w:rsid w:val="00396DCB"/>
    <w:rsid w:val="00396F59"/>
    <w:rsid w:val="003974DB"/>
    <w:rsid w:val="00397D07"/>
    <w:rsid w:val="00397E8C"/>
    <w:rsid w:val="003A022C"/>
    <w:rsid w:val="003A0BB8"/>
    <w:rsid w:val="003A168E"/>
    <w:rsid w:val="003A17A1"/>
    <w:rsid w:val="003A186E"/>
    <w:rsid w:val="003A1C82"/>
    <w:rsid w:val="003A1FA2"/>
    <w:rsid w:val="003A1FDF"/>
    <w:rsid w:val="003A244E"/>
    <w:rsid w:val="003A2792"/>
    <w:rsid w:val="003A356D"/>
    <w:rsid w:val="003A5434"/>
    <w:rsid w:val="003A58C2"/>
    <w:rsid w:val="003A6BBE"/>
    <w:rsid w:val="003A79AC"/>
    <w:rsid w:val="003A7DB2"/>
    <w:rsid w:val="003A7FD2"/>
    <w:rsid w:val="003B0A0E"/>
    <w:rsid w:val="003B0E4F"/>
    <w:rsid w:val="003B10EC"/>
    <w:rsid w:val="003B1832"/>
    <w:rsid w:val="003B1834"/>
    <w:rsid w:val="003B18B4"/>
    <w:rsid w:val="003B2658"/>
    <w:rsid w:val="003B2728"/>
    <w:rsid w:val="003B2E73"/>
    <w:rsid w:val="003B34DE"/>
    <w:rsid w:val="003B3748"/>
    <w:rsid w:val="003B3C11"/>
    <w:rsid w:val="003B3C84"/>
    <w:rsid w:val="003B4929"/>
    <w:rsid w:val="003B5270"/>
    <w:rsid w:val="003B5299"/>
    <w:rsid w:val="003B59EF"/>
    <w:rsid w:val="003B5CEC"/>
    <w:rsid w:val="003B65BE"/>
    <w:rsid w:val="003B65D5"/>
    <w:rsid w:val="003B7E0F"/>
    <w:rsid w:val="003C0AD8"/>
    <w:rsid w:val="003C16A0"/>
    <w:rsid w:val="003C181F"/>
    <w:rsid w:val="003C1ECA"/>
    <w:rsid w:val="003C2836"/>
    <w:rsid w:val="003C2F8F"/>
    <w:rsid w:val="003C38B6"/>
    <w:rsid w:val="003C4500"/>
    <w:rsid w:val="003C48CB"/>
    <w:rsid w:val="003C48ED"/>
    <w:rsid w:val="003C4CE9"/>
    <w:rsid w:val="003C4D4B"/>
    <w:rsid w:val="003C7274"/>
    <w:rsid w:val="003C770F"/>
    <w:rsid w:val="003C7742"/>
    <w:rsid w:val="003C7A46"/>
    <w:rsid w:val="003C7EC5"/>
    <w:rsid w:val="003D00D2"/>
    <w:rsid w:val="003D053A"/>
    <w:rsid w:val="003D08E9"/>
    <w:rsid w:val="003D101E"/>
    <w:rsid w:val="003D1180"/>
    <w:rsid w:val="003D1CA8"/>
    <w:rsid w:val="003D347F"/>
    <w:rsid w:val="003D3651"/>
    <w:rsid w:val="003D3736"/>
    <w:rsid w:val="003D4228"/>
    <w:rsid w:val="003D4FB3"/>
    <w:rsid w:val="003D59AF"/>
    <w:rsid w:val="003D64D6"/>
    <w:rsid w:val="003D7E34"/>
    <w:rsid w:val="003E0335"/>
    <w:rsid w:val="003E112A"/>
    <w:rsid w:val="003E147F"/>
    <w:rsid w:val="003E2D76"/>
    <w:rsid w:val="003E2EAE"/>
    <w:rsid w:val="003E38BC"/>
    <w:rsid w:val="003E4504"/>
    <w:rsid w:val="003E56DD"/>
    <w:rsid w:val="003E5815"/>
    <w:rsid w:val="003E67BA"/>
    <w:rsid w:val="003E68AA"/>
    <w:rsid w:val="003E6DF1"/>
    <w:rsid w:val="003E6F08"/>
    <w:rsid w:val="003E71D8"/>
    <w:rsid w:val="003E7578"/>
    <w:rsid w:val="003E799F"/>
    <w:rsid w:val="003F04DD"/>
    <w:rsid w:val="003F1921"/>
    <w:rsid w:val="003F1B4D"/>
    <w:rsid w:val="003F22F8"/>
    <w:rsid w:val="003F29D0"/>
    <w:rsid w:val="003F2E66"/>
    <w:rsid w:val="003F3002"/>
    <w:rsid w:val="003F3359"/>
    <w:rsid w:val="003F3651"/>
    <w:rsid w:val="003F38B5"/>
    <w:rsid w:val="003F397B"/>
    <w:rsid w:val="003F39B5"/>
    <w:rsid w:val="003F3DC7"/>
    <w:rsid w:val="003F4217"/>
    <w:rsid w:val="003F48A5"/>
    <w:rsid w:val="003F52A3"/>
    <w:rsid w:val="003F5622"/>
    <w:rsid w:val="0040004D"/>
    <w:rsid w:val="00400C25"/>
    <w:rsid w:val="00401080"/>
    <w:rsid w:val="00401FEA"/>
    <w:rsid w:val="0040281A"/>
    <w:rsid w:val="004031CD"/>
    <w:rsid w:val="00404AB9"/>
    <w:rsid w:val="00405182"/>
    <w:rsid w:val="004053A4"/>
    <w:rsid w:val="00405976"/>
    <w:rsid w:val="00405AD0"/>
    <w:rsid w:val="00405F3C"/>
    <w:rsid w:val="004068D3"/>
    <w:rsid w:val="00406E26"/>
    <w:rsid w:val="00407EED"/>
    <w:rsid w:val="00410D81"/>
    <w:rsid w:val="00410EA0"/>
    <w:rsid w:val="0041117E"/>
    <w:rsid w:val="0041120E"/>
    <w:rsid w:val="00411720"/>
    <w:rsid w:val="00411ED0"/>
    <w:rsid w:val="00412081"/>
    <w:rsid w:val="004120AF"/>
    <w:rsid w:val="004120DF"/>
    <w:rsid w:val="004123A5"/>
    <w:rsid w:val="00412746"/>
    <w:rsid w:val="00412AEE"/>
    <w:rsid w:val="00412AFF"/>
    <w:rsid w:val="00414019"/>
    <w:rsid w:val="0041431A"/>
    <w:rsid w:val="004144E3"/>
    <w:rsid w:val="00414B8E"/>
    <w:rsid w:val="00414E9F"/>
    <w:rsid w:val="0041501B"/>
    <w:rsid w:val="0041551A"/>
    <w:rsid w:val="004155D1"/>
    <w:rsid w:val="00415AB2"/>
    <w:rsid w:val="004168E6"/>
    <w:rsid w:val="004170CC"/>
    <w:rsid w:val="004171A6"/>
    <w:rsid w:val="00417E42"/>
    <w:rsid w:val="00420B15"/>
    <w:rsid w:val="00421515"/>
    <w:rsid w:val="00422194"/>
    <w:rsid w:val="00422624"/>
    <w:rsid w:val="00422A22"/>
    <w:rsid w:val="0042369F"/>
    <w:rsid w:val="00423873"/>
    <w:rsid w:val="00423A87"/>
    <w:rsid w:val="004243C4"/>
    <w:rsid w:val="00424715"/>
    <w:rsid w:val="004255D8"/>
    <w:rsid w:val="004258AA"/>
    <w:rsid w:val="00425C2F"/>
    <w:rsid w:val="00425E59"/>
    <w:rsid w:val="00425E61"/>
    <w:rsid w:val="0042693D"/>
    <w:rsid w:val="00426ACB"/>
    <w:rsid w:val="00426CF8"/>
    <w:rsid w:val="0042739B"/>
    <w:rsid w:val="004279AC"/>
    <w:rsid w:val="00430061"/>
    <w:rsid w:val="00430166"/>
    <w:rsid w:val="004306B1"/>
    <w:rsid w:val="00430D65"/>
    <w:rsid w:val="00430EB6"/>
    <w:rsid w:val="00431085"/>
    <w:rsid w:val="0043112C"/>
    <w:rsid w:val="00431370"/>
    <w:rsid w:val="00431B17"/>
    <w:rsid w:val="00432294"/>
    <w:rsid w:val="00432398"/>
    <w:rsid w:val="00432529"/>
    <w:rsid w:val="0043270A"/>
    <w:rsid w:val="00433358"/>
    <w:rsid w:val="004334A3"/>
    <w:rsid w:val="004345EC"/>
    <w:rsid w:val="00434844"/>
    <w:rsid w:val="00434A75"/>
    <w:rsid w:val="00434FB4"/>
    <w:rsid w:val="00435A11"/>
    <w:rsid w:val="00436CBC"/>
    <w:rsid w:val="004370CB"/>
    <w:rsid w:val="0043779A"/>
    <w:rsid w:val="00437FEE"/>
    <w:rsid w:val="00440CA7"/>
    <w:rsid w:val="00440F4E"/>
    <w:rsid w:val="00441386"/>
    <w:rsid w:val="00441940"/>
    <w:rsid w:val="00441C6A"/>
    <w:rsid w:val="00441D76"/>
    <w:rsid w:val="004421AA"/>
    <w:rsid w:val="0044252D"/>
    <w:rsid w:val="00442877"/>
    <w:rsid w:val="00442F84"/>
    <w:rsid w:val="0044334D"/>
    <w:rsid w:val="00443377"/>
    <w:rsid w:val="004433FB"/>
    <w:rsid w:val="0044398D"/>
    <w:rsid w:val="00444A76"/>
    <w:rsid w:val="00444D0E"/>
    <w:rsid w:val="00445476"/>
    <w:rsid w:val="00445D5E"/>
    <w:rsid w:val="0044667F"/>
    <w:rsid w:val="004469E8"/>
    <w:rsid w:val="00447244"/>
    <w:rsid w:val="00447893"/>
    <w:rsid w:val="00450097"/>
    <w:rsid w:val="00450D2A"/>
    <w:rsid w:val="00450F69"/>
    <w:rsid w:val="00451254"/>
    <w:rsid w:val="004515FA"/>
    <w:rsid w:val="0045240F"/>
    <w:rsid w:val="004525EA"/>
    <w:rsid w:val="004536C4"/>
    <w:rsid w:val="00453E2E"/>
    <w:rsid w:val="004540D2"/>
    <w:rsid w:val="004542B1"/>
    <w:rsid w:val="00456640"/>
    <w:rsid w:val="004574AE"/>
    <w:rsid w:val="004604B8"/>
    <w:rsid w:val="00460553"/>
    <w:rsid w:val="0046098E"/>
    <w:rsid w:val="00460B9A"/>
    <w:rsid w:val="00460E0E"/>
    <w:rsid w:val="00460E4F"/>
    <w:rsid w:val="00461740"/>
    <w:rsid w:val="00461745"/>
    <w:rsid w:val="0046189D"/>
    <w:rsid w:val="00461D8A"/>
    <w:rsid w:val="00461E64"/>
    <w:rsid w:val="00462454"/>
    <w:rsid w:val="00462530"/>
    <w:rsid w:val="004629D7"/>
    <w:rsid w:val="00462F07"/>
    <w:rsid w:val="00462F9A"/>
    <w:rsid w:val="00463769"/>
    <w:rsid w:val="00463F48"/>
    <w:rsid w:val="00464382"/>
    <w:rsid w:val="00464FB4"/>
    <w:rsid w:val="0046503E"/>
    <w:rsid w:val="0046599B"/>
    <w:rsid w:val="00465F5D"/>
    <w:rsid w:val="0046686A"/>
    <w:rsid w:val="00470101"/>
    <w:rsid w:val="00471451"/>
    <w:rsid w:val="00471B88"/>
    <w:rsid w:val="00472245"/>
    <w:rsid w:val="00472539"/>
    <w:rsid w:val="00472E5C"/>
    <w:rsid w:val="00473145"/>
    <w:rsid w:val="0047320E"/>
    <w:rsid w:val="00474079"/>
    <w:rsid w:val="004745B3"/>
    <w:rsid w:val="0047476A"/>
    <w:rsid w:val="004747FE"/>
    <w:rsid w:val="00474ADB"/>
    <w:rsid w:val="004753B4"/>
    <w:rsid w:val="00475414"/>
    <w:rsid w:val="004760BE"/>
    <w:rsid w:val="004762D4"/>
    <w:rsid w:val="0047642F"/>
    <w:rsid w:val="00476862"/>
    <w:rsid w:val="00477A09"/>
    <w:rsid w:val="00477E95"/>
    <w:rsid w:val="004806A1"/>
    <w:rsid w:val="00480940"/>
    <w:rsid w:val="00480A91"/>
    <w:rsid w:val="00480F47"/>
    <w:rsid w:val="00482524"/>
    <w:rsid w:val="00482808"/>
    <w:rsid w:val="00482900"/>
    <w:rsid w:val="00482AE9"/>
    <w:rsid w:val="00483162"/>
    <w:rsid w:val="00483593"/>
    <w:rsid w:val="00483C58"/>
    <w:rsid w:val="00483D24"/>
    <w:rsid w:val="00483D3D"/>
    <w:rsid w:val="004845A2"/>
    <w:rsid w:val="004846A3"/>
    <w:rsid w:val="00484763"/>
    <w:rsid w:val="00484938"/>
    <w:rsid w:val="00484F21"/>
    <w:rsid w:val="004854D6"/>
    <w:rsid w:val="004855E6"/>
    <w:rsid w:val="00487DAA"/>
    <w:rsid w:val="004905A1"/>
    <w:rsid w:val="00492D06"/>
    <w:rsid w:val="004934C0"/>
    <w:rsid w:val="0049409E"/>
    <w:rsid w:val="0049440A"/>
    <w:rsid w:val="00494656"/>
    <w:rsid w:val="00494DFF"/>
    <w:rsid w:val="00495D32"/>
    <w:rsid w:val="00496130"/>
    <w:rsid w:val="00496155"/>
    <w:rsid w:val="00496D4A"/>
    <w:rsid w:val="00497761"/>
    <w:rsid w:val="0049784A"/>
    <w:rsid w:val="004A0339"/>
    <w:rsid w:val="004A0792"/>
    <w:rsid w:val="004A0ED9"/>
    <w:rsid w:val="004A19C1"/>
    <w:rsid w:val="004A1D70"/>
    <w:rsid w:val="004A1E1A"/>
    <w:rsid w:val="004A1F85"/>
    <w:rsid w:val="004A2537"/>
    <w:rsid w:val="004A421D"/>
    <w:rsid w:val="004A46FB"/>
    <w:rsid w:val="004A58CF"/>
    <w:rsid w:val="004A5AC4"/>
    <w:rsid w:val="004A657A"/>
    <w:rsid w:val="004A6E29"/>
    <w:rsid w:val="004A6E4A"/>
    <w:rsid w:val="004A76E7"/>
    <w:rsid w:val="004A7B54"/>
    <w:rsid w:val="004A7B7E"/>
    <w:rsid w:val="004A7C03"/>
    <w:rsid w:val="004B0DA9"/>
    <w:rsid w:val="004B14C9"/>
    <w:rsid w:val="004B1947"/>
    <w:rsid w:val="004B2453"/>
    <w:rsid w:val="004B2C01"/>
    <w:rsid w:val="004B43DC"/>
    <w:rsid w:val="004B47A7"/>
    <w:rsid w:val="004B4B1D"/>
    <w:rsid w:val="004B5480"/>
    <w:rsid w:val="004B5C71"/>
    <w:rsid w:val="004B614B"/>
    <w:rsid w:val="004B61FE"/>
    <w:rsid w:val="004B63CC"/>
    <w:rsid w:val="004B6AF1"/>
    <w:rsid w:val="004B70E2"/>
    <w:rsid w:val="004B7707"/>
    <w:rsid w:val="004B7C5B"/>
    <w:rsid w:val="004B7CFE"/>
    <w:rsid w:val="004C1097"/>
    <w:rsid w:val="004C18F0"/>
    <w:rsid w:val="004C31F5"/>
    <w:rsid w:val="004C3841"/>
    <w:rsid w:val="004C3B36"/>
    <w:rsid w:val="004C3C4A"/>
    <w:rsid w:val="004C3CAF"/>
    <w:rsid w:val="004C3CCB"/>
    <w:rsid w:val="004C41D9"/>
    <w:rsid w:val="004C4371"/>
    <w:rsid w:val="004C4850"/>
    <w:rsid w:val="004C65DA"/>
    <w:rsid w:val="004C695B"/>
    <w:rsid w:val="004D065B"/>
    <w:rsid w:val="004D13AB"/>
    <w:rsid w:val="004D143D"/>
    <w:rsid w:val="004D1A5C"/>
    <w:rsid w:val="004D1F42"/>
    <w:rsid w:val="004D224B"/>
    <w:rsid w:val="004D2250"/>
    <w:rsid w:val="004D2337"/>
    <w:rsid w:val="004D258E"/>
    <w:rsid w:val="004D2BB7"/>
    <w:rsid w:val="004D2D42"/>
    <w:rsid w:val="004D3405"/>
    <w:rsid w:val="004D3A5E"/>
    <w:rsid w:val="004D3AF1"/>
    <w:rsid w:val="004D3B66"/>
    <w:rsid w:val="004D3FD6"/>
    <w:rsid w:val="004D401E"/>
    <w:rsid w:val="004D48A1"/>
    <w:rsid w:val="004D54F0"/>
    <w:rsid w:val="004D6C35"/>
    <w:rsid w:val="004D7434"/>
    <w:rsid w:val="004E041A"/>
    <w:rsid w:val="004E05BC"/>
    <w:rsid w:val="004E06E8"/>
    <w:rsid w:val="004E0BCF"/>
    <w:rsid w:val="004E1113"/>
    <w:rsid w:val="004E15CD"/>
    <w:rsid w:val="004E1D39"/>
    <w:rsid w:val="004E4C2C"/>
    <w:rsid w:val="004E5218"/>
    <w:rsid w:val="004E5A8A"/>
    <w:rsid w:val="004E5CD6"/>
    <w:rsid w:val="004E6768"/>
    <w:rsid w:val="004E72CF"/>
    <w:rsid w:val="004E75A4"/>
    <w:rsid w:val="004F008F"/>
    <w:rsid w:val="004F05AC"/>
    <w:rsid w:val="004F10F0"/>
    <w:rsid w:val="004F1CA7"/>
    <w:rsid w:val="004F214D"/>
    <w:rsid w:val="004F460C"/>
    <w:rsid w:val="004F49C9"/>
    <w:rsid w:val="004F4B38"/>
    <w:rsid w:val="004F4C93"/>
    <w:rsid w:val="004F66A9"/>
    <w:rsid w:val="004F679F"/>
    <w:rsid w:val="004F692C"/>
    <w:rsid w:val="004F6FAC"/>
    <w:rsid w:val="004F77B8"/>
    <w:rsid w:val="004F786B"/>
    <w:rsid w:val="004F7EB1"/>
    <w:rsid w:val="005002E7"/>
    <w:rsid w:val="00500AD6"/>
    <w:rsid w:val="00500DBD"/>
    <w:rsid w:val="00500F3B"/>
    <w:rsid w:val="00501089"/>
    <w:rsid w:val="00501AE4"/>
    <w:rsid w:val="00501B88"/>
    <w:rsid w:val="00502DDD"/>
    <w:rsid w:val="00502FAF"/>
    <w:rsid w:val="00503801"/>
    <w:rsid w:val="0050393E"/>
    <w:rsid w:val="00503C6E"/>
    <w:rsid w:val="00503D43"/>
    <w:rsid w:val="0050415F"/>
    <w:rsid w:val="0050419F"/>
    <w:rsid w:val="005042DD"/>
    <w:rsid w:val="0050438C"/>
    <w:rsid w:val="005043AA"/>
    <w:rsid w:val="005043E3"/>
    <w:rsid w:val="005048D0"/>
    <w:rsid w:val="00505002"/>
    <w:rsid w:val="005052D4"/>
    <w:rsid w:val="00505651"/>
    <w:rsid w:val="00505A20"/>
    <w:rsid w:val="00506C03"/>
    <w:rsid w:val="00506DEA"/>
    <w:rsid w:val="005072C4"/>
    <w:rsid w:val="00507512"/>
    <w:rsid w:val="0050795B"/>
    <w:rsid w:val="005079AD"/>
    <w:rsid w:val="005079B7"/>
    <w:rsid w:val="00507A2D"/>
    <w:rsid w:val="00511C3C"/>
    <w:rsid w:val="00512248"/>
    <w:rsid w:val="0051254D"/>
    <w:rsid w:val="005129D3"/>
    <w:rsid w:val="00512AB7"/>
    <w:rsid w:val="00512BCF"/>
    <w:rsid w:val="00512C86"/>
    <w:rsid w:val="00512CC4"/>
    <w:rsid w:val="005138A1"/>
    <w:rsid w:val="00513BD3"/>
    <w:rsid w:val="00513FA0"/>
    <w:rsid w:val="00514338"/>
    <w:rsid w:val="00514726"/>
    <w:rsid w:val="00514CE7"/>
    <w:rsid w:val="00514E67"/>
    <w:rsid w:val="00515D09"/>
    <w:rsid w:val="00516A63"/>
    <w:rsid w:val="00517428"/>
    <w:rsid w:val="0051743A"/>
    <w:rsid w:val="005175DF"/>
    <w:rsid w:val="00517A35"/>
    <w:rsid w:val="005204C9"/>
    <w:rsid w:val="00520D93"/>
    <w:rsid w:val="0052253B"/>
    <w:rsid w:val="00522568"/>
    <w:rsid w:val="005225ED"/>
    <w:rsid w:val="00522CAE"/>
    <w:rsid w:val="0052301A"/>
    <w:rsid w:val="005234D1"/>
    <w:rsid w:val="005234F6"/>
    <w:rsid w:val="00523F38"/>
    <w:rsid w:val="00524B62"/>
    <w:rsid w:val="00524C74"/>
    <w:rsid w:val="00524EAD"/>
    <w:rsid w:val="005252B5"/>
    <w:rsid w:val="00525D7D"/>
    <w:rsid w:val="00525EC3"/>
    <w:rsid w:val="00526006"/>
    <w:rsid w:val="005267FE"/>
    <w:rsid w:val="00526932"/>
    <w:rsid w:val="00526F0C"/>
    <w:rsid w:val="00530997"/>
    <w:rsid w:val="00530ACB"/>
    <w:rsid w:val="00530FE2"/>
    <w:rsid w:val="00531640"/>
    <w:rsid w:val="00531A6D"/>
    <w:rsid w:val="00532336"/>
    <w:rsid w:val="00533337"/>
    <w:rsid w:val="00533E37"/>
    <w:rsid w:val="00534542"/>
    <w:rsid w:val="005346E4"/>
    <w:rsid w:val="005349A8"/>
    <w:rsid w:val="00534F66"/>
    <w:rsid w:val="00535C6F"/>
    <w:rsid w:val="005363B1"/>
    <w:rsid w:val="00540394"/>
    <w:rsid w:val="005410D8"/>
    <w:rsid w:val="00541128"/>
    <w:rsid w:val="0054263B"/>
    <w:rsid w:val="00542984"/>
    <w:rsid w:val="00542988"/>
    <w:rsid w:val="00542EB6"/>
    <w:rsid w:val="0054304C"/>
    <w:rsid w:val="005431EA"/>
    <w:rsid w:val="005436D6"/>
    <w:rsid w:val="00543F6A"/>
    <w:rsid w:val="00543F8C"/>
    <w:rsid w:val="00544290"/>
    <w:rsid w:val="00544A3F"/>
    <w:rsid w:val="00544E8B"/>
    <w:rsid w:val="00546609"/>
    <w:rsid w:val="00546750"/>
    <w:rsid w:val="005474CD"/>
    <w:rsid w:val="00547CCD"/>
    <w:rsid w:val="005510A3"/>
    <w:rsid w:val="00551307"/>
    <w:rsid w:val="00551492"/>
    <w:rsid w:val="00551D97"/>
    <w:rsid w:val="00551F80"/>
    <w:rsid w:val="005534FF"/>
    <w:rsid w:val="00553ACE"/>
    <w:rsid w:val="00553FC4"/>
    <w:rsid w:val="00554623"/>
    <w:rsid w:val="00554AF4"/>
    <w:rsid w:val="00554E64"/>
    <w:rsid w:val="005557D7"/>
    <w:rsid w:val="00556B77"/>
    <w:rsid w:val="00556DF5"/>
    <w:rsid w:val="005574B9"/>
    <w:rsid w:val="00560383"/>
    <w:rsid w:val="005604AB"/>
    <w:rsid w:val="00560BAB"/>
    <w:rsid w:val="00560FD0"/>
    <w:rsid w:val="0056266D"/>
    <w:rsid w:val="00562BAF"/>
    <w:rsid w:val="0056304C"/>
    <w:rsid w:val="00563270"/>
    <w:rsid w:val="00563DF4"/>
    <w:rsid w:val="00565E04"/>
    <w:rsid w:val="00566206"/>
    <w:rsid w:val="0056655F"/>
    <w:rsid w:val="00566790"/>
    <w:rsid w:val="00566AD7"/>
    <w:rsid w:val="0056727A"/>
    <w:rsid w:val="0056729B"/>
    <w:rsid w:val="005703C1"/>
    <w:rsid w:val="0057055A"/>
    <w:rsid w:val="00570C24"/>
    <w:rsid w:val="00570D25"/>
    <w:rsid w:val="0057119B"/>
    <w:rsid w:val="00571C27"/>
    <w:rsid w:val="00571C92"/>
    <w:rsid w:val="00571DF5"/>
    <w:rsid w:val="00572788"/>
    <w:rsid w:val="00572C72"/>
    <w:rsid w:val="005734DD"/>
    <w:rsid w:val="00573AF0"/>
    <w:rsid w:val="00573D03"/>
    <w:rsid w:val="00573DA0"/>
    <w:rsid w:val="00574085"/>
    <w:rsid w:val="00574175"/>
    <w:rsid w:val="005744D4"/>
    <w:rsid w:val="005745D3"/>
    <w:rsid w:val="00574D05"/>
    <w:rsid w:val="0057723B"/>
    <w:rsid w:val="00577770"/>
    <w:rsid w:val="00577A0E"/>
    <w:rsid w:val="00577C43"/>
    <w:rsid w:val="00580860"/>
    <w:rsid w:val="00580D08"/>
    <w:rsid w:val="0058143D"/>
    <w:rsid w:val="00581E6C"/>
    <w:rsid w:val="00583224"/>
    <w:rsid w:val="00583A0B"/>
    <w:rsid w:val="00583C42"/>
    <w:rsid w:val="005840D2"/>
    <w:rsid w:val="005846D2"/>
    <w:rsid w:val="00584898"/>
    <w:rsid w:val="00584D96"/>
    <w:rsid w:val="00585031"/>
    <w:rsid w:val="0058517E"/>
    <w:rsid w:val="005863D5"/>
    <w:rsid w:val="00586FBC"/>
    <w:rsid w:val="00587507"/>
    <w:rsid w:val="00590D0E"/>
    <w:rsid w:val="00590D5F"/>
    <w:rsid w:val="00590EC2"/>
    <w:rsid w:val="005913BE"/>
    <w:rsid w:val="00591540"/>
    <w:rsid w:val="00591926"/>
    <w:rsid w:val="00594A2F"/>
    <w:rsid w:val="00594D3E"/>
    <w:rsid w:val="005950E1"/>
    <w:rsid w:val="00595491"/>
    <w:rsid w:val="00595D14"/>
    <w:rsid w:val="005960D5"/>
    <w:rsid w:val="00596A3C"/>
    <w:rsid w:val="00596C58"/>
    <w:rsid w:val="00596F03"/>
    <w:rsid w:val="005970C1"/>
    <w:rsid w:val="005A0145"/>
    <w:rsid w:val="005A05A5"/>
    <w:rsid w:val="005A0D38"/>
    <w:rsid w:val="005A10A7"/>
    <w:rsid w:val="005A1349"/>
    <w:rsid w:val="005A2C87"/>
    <w:rsid w:val="005A2D4F"/>
    <w:rsid w:val="005A3794"/>
    <w:rsid w:val="005A37D2"/>
    <w:rsid w:val="005A4832"/>
    <w:rsid w:val="005A48B2"/>
    <w:rsid w:val="005A5A22"/>
    <w:rsid w:val="005A6637"/>
    <w:rsid w:val="005A797C"/>
    <w:rsid w:val="005A7FD0"/>
    <w:rsid w:val="005B0329"/>
    <w:rsid w:val="005B05EE"/>
    <w:rsid w:val="005B07A1"/>
    <w:rsid w:val="005B1632"/>
    <w:rsid w:val="005B1751"/>
    <w:rsid w:val="005B2361"/>
    <w:rsid w:val="005B2F39"/>
    <w:rsid w:val="005B369B"/>
    <w:rsid w:val="005B4810"/>
    <w:rsid w:val="005B5072"/>
    <w:rsid w:val="005B53D9"/>
    <w:rsid w:val="005B5EE9"/>
    <w:rsid w:val="005B6F85"/>
    <w:rsid w:val="005B75B1"/>
    <w:rsid w:val="005B7673"/>
    <w:rsid w:val="005B7C76"/>
    <w:rsid w:val="005C190E"/>
    <w:rsid w:val="005C315A"/>
    <w:rsid w:val="005C3476"/>
    <w:rsid w:val="005C3780"/>
    <w:rsid w:val="005C542F"/>
    <w:rsid w:val="005C545C"/>
    <w:rsid w:val="005C5B85"/>
    <w:rsid w:val="005C5D8D"/>
    <w:rsid w:val="005C6676"/>
    <w:rsid w:val="005C6C6C"/>
    <w:rsid w:val="005D03CA"/>
    <w:rsid w:val="005D08EF"/>
    <w:rsid w:val="005D1382"/>
    <w:rsid w:val="005D15E7"/>
    <w:rsid w:val="005D1B5D"/>
    <w:rsid w:val="005D2196"/>
    <w:rsid w:val="005D2764"/>
    <w:rsid w:val="005D2977"/>
    <w:rsid w:val="005D2DD8"/>
    <w:rsid w:val="005D32D1"/>
    <w:rsid w:val="005D4919"/>
    <w:rsid w:val="005D5432"/>
    <w:rsid w:val="005D5574"/>
    <w:rsid w:val="005D6C59"/>
    <w:rsid w:val="005D7847"/>
    <w:rsid w:val="005D7C35"/>
    <w:rsid w:val="005D7DE3"/>
    <w:rsid w:val="005D7FE8"/>
    <w:rsid w:val="005E0537"/>
    <w:rsid w:val="005E0977"/>
    <w:rsid w:val="005E1BD9"/>
    <w:rsid w:val="005E2161"/>
    <w:rsid w:val="005E2342"/>
    <w:rsid w:val="005E2597"/>
    <w:rsid w:val="005E2865"/>
    <w:rsid w:val="005E39A0"/>
    <w:rsid w:val="005E3DB3"/>
    <w:rsid w:val="005E4101"/>
    <w:rsid w:val="005E60FF"/>
    <w:rsid w:val="005E623D"/>
    <w:rsid w:val="005E653C"/>
    <w:rsid w:val="005E68A5"/>
    <w:rsid w:val="005E6AD2"/>
    <w:rsid w:val="005E73D0"/>
    <w:rsid w:val="005E7AD3"/>
    <w:rsid w:val="005E7BEF"/>
    <w:rsid w:val="005F0E0A"/>
    <w:rsid w:val="005F11D4"/>
    <w:rsid w:val="005F1629"/>
    <w:rsid w:val="005F1F3D"/>
    <w:rsid w:val="005F2063"/>
    <w:rsid w:val="005F21C8"/>
    <w:rsid w:val="005F25FD"/>
    <w:rsid w:val="005F2AD1"/>
    <w:rsid w:val="005F2EAA"/>
    <w:rsid w:val="005F391D"/>
    <w:rsid w:val="005F3A8E"/>
    <w:rsid w:val="005F48DC"/>
    <w:rsid w:val="005F5543"/>
    <w:rsid w:val="005F5722"/>
    <w:rsid w:val="005F5D94"/>
    <w:rsid w:val="005F652B"/>
    <w:rsid w:val="005F6863"/>
    <w:rsid w:val="005F70E4"/>
    <w:rsid w:val="005F7329"/>
    <w:rsid w:val="005F7830"/>
    <w:rsid w:val="006010BA"/>
    <w:rsid w:val="00601411"/>
    <w:rsid w:val="00602483"/>
    <w:rsid w:val="006027CF"/>
    <w:rsid w:val="0060285D"/>
    <w:rsid w:val="006029FC"/>
    <w:rsid w:val="00602CA5"/>
    <w:rsid w:val="00603713"/>
    <w:rsid w:val="00605568"/>
    <w:rsid w:val="006059A1"/>
    <w:rsid w:val="006059D3"/>
    <w:rsid w:val="00606E0B"/>
    <w:rsid w:val="00607037"/>
    <w:rsid w:val="00607883"/>
    <w:rsid w:val="00607D02"/>
    <w:rsid w:val="00610373"/>
    <w:rsid w:val="0061049F"/>
    <w:rsid w:val="00610E7E"/>
    <w:rsid w:val="00611415"/>
    <w:rsid w:val="0061179A"/>
    <w:rsid w:val="0061295C"/>
    <w:rsid w:val="00613E2D"/>
    <w:rsid w:val="0061519C"/>
    <w:rsid w:val="0061561E"/>
    <w:rsid w:val="0061584E"/>
    <w:rsid w:val="00615984"/>
    <w:rsid w:val="00615D14"/>
    <w:rsid w:val="00616A37"/>
    <w:rsid w:val="0061724F"/>
    <w:rsid w:val="0061749D"/>
    <w:rsid w:val="006178FC"/>
    <w:rsid w:val="00617D38"/>
    <w:rsid w:val="00620932"/>
    <w:rsid w:val="006210A7"/>
    <w:rsid w:val="00621130"/>
    <w:rsid w:val="00621DC9"/>
    <w:rsid w:val="006228C6"/>
    <w:rsid w:val="0062307D"/>
    <w:rsid w:val="0062390C"/>
    <w:rsid w:val="00623BBD"/>
    <w:rsid w:val="0062404A"/>
    <w:rsid w:val="00624304"/>
    <w:rsid w:val="00624331"/>
    <w:rsid w:val="006257CF"/>
    <w:rsid w:val="00625F37"/>
    <w:rsid w:val="00626A8C"/>
    <w:rsid w:val="00626D8C"/>
    <w:rsid w:val="00626FD1"/>
    <w:rsid w:val="006275E3"/>
    <w:rsid w:val="00627CB4"/>
    <w:rsid w:val="00627F49"/>
    <w:rsid w:val="00630081"/>
    <w:rsid w:val="00631028"/>
    <w:rsid w:val="00631BCF"/>
    <w:rsid w:val="00632ADF"/>
    <w:rsid w:val="00633138"/>
    <w:rsid w:val="006337B4"/>
    <w:rsid w:val="00633E16"/>
    <w:rsid w:val="0063441E"/>
    <w:rsid w:val="00634C81"/>
    <w:rsid w:val="00634F9C"/>
    <w:rsid w:val="00635109"/>
    <w:rsid w:val="00636267"/>
    <w:rsid w:val="006365D4"/>
    <w:rsid w:val="00637BE6"/>
    <w:rsid w:val="00637FE8"/>
    <w:rsid w:val="00640239"/>
    <w:rsid w:val="006408F6"/>
    <w:rsid w:val="00640BE0"/>
    <w:rsid w:val="00640EA8"/>
    <w:rsid w:val="0064164F"/>
    <w:rsid w:val="006416FF"/>
    <w:rsid w:val="00641B9A"/>
    <w:rsid w:val="00641CE2"/>
    <w:rsid w:val="00641F55"/>
    <w:rsid w:val="00641FAA"/>
    <w:rsid w:val="006440FA"/>
    <w:rsid w:val="006444EB"/>
    <w:rsid w:val="006447A7"/>
    <w:rsid w:val="00644980"/>
    <w:rsid w:val="00645828"/>
    <w:rsid w:val="00645F1D"/>
    <w:rsid w:val="0064644B"/>
    <w:rsid w:val="00646571"/>
    <w:rsid w:val="00646897"/>
    <w:rsid w:val="00646C51"/>
    <w:rsid w:val="00646D8E"/>
    <w:rsid w:val="0064782A"/>
    <w:rsid w:val="00647C51"/>
    <w:rsid w:val="00647D80"/>
    <w:rsid w:val="0065003A"/>
    <w:rsid w:val="006509E1"/>
    <w:rsid w:val="00650F17"/>
    <w:rsid w:val="00651067"/>
    <w:rsid w:val="00651916"/>
    <w:rsid w:val="00651B82"/>
    <w:rsid w:val="006521E7"/>
    <w:rsid w:val="006522A9"/>
    <w:rsid w:val="006525E8"/>
    <w:rsid w:val="00652677"/>
    <w:rsid w:val="00652759"/>
    <w:rsid w:val="0065303E"/>
    <w:rsid w:val="00653839"/>
    <w:rsid w:val="006539E1"/>
    <w:rsid w:val="00653EAF"/>
    <w:rsid w:val="00654332"/>
    <w:rsid w:val="00654415"/>
    <w:rsid w:val="00654440"/>
    <w:rsid w:val="00654C03"/>
    <w:rsid w:val="006551A7"/>
    <w:rsid w:val="00655CCA"/>
    <w:rsid w:val="00655E39"/>
    <w:rsid w:val="0065615A"/>
    <w:rsid w:val="0065648C"/>
    <w:rsid w:val="00656560"/>
    <w:rsid w:val="0065672D"/>
    <w:rsid w:val="00656BE1"/>
    <w:rsid w:val="006603DE"/>
    <w:rsid w:val="00662063"/>
    <w:rsid w:val="00662193"/>
    <w:rsid w:val="00662996"/>
    <w:rsid w:val="00662C8C"/>
    <w:rsid w:val="006631D2"/>
    <w:rsid w:val="00663C97"/>
    <w:rsid w:val="00663D76"/>
    <w:rsid w:val="00664009"/>
    <w:rsid w:val="006643C6"/>
    <w:rsid w:val="00664C21"/>
    <w:rsid w:val="00665616"/>
    <w:rsid w:val="00665B6A"/>
    <w:rsid w:val="006661A1"/>
    <w:rsid w:val="006662C3"/>
    <w:rsid w:val="00666764"/>
    <w:rsid w:val="00666EF1"/>
    <w:rsid w:val="006673CD"/>
    <w:rsid w:val="0067058E"/>
    <w:rsid w:val="00670A30"/>
    <w:rsid w:val="00670D01"/>
    <w:rsid w:val="006710AD"/>
    <w:rsid w:val="006713B7"/>
    <w:rsid w:val="006719EA"/>
    <w:rsid w:val="0067268D"/>
    <w:rsid w:val="00672780"/>
    <w:rsid w:val="00672F77"/>
    <w:rsid w:val="0067303F"/>
    <w:rsid w:val="00673D52"/>
    <w:rsid w:val="0067432B"/>
    <w:rsid w:val="00674D23"/>
    <w:rsid w:val="006751CF"/>
    <w:rsid w:val="00676641"/>
    <w:rsid w:val="0067666A"/>
    <w:rsid w:val="00676AD2"/>
    <w:rsid w:val="00676EA7"/>
    <w:rsid w:val="00677B72"/>
    <w:rsid w:val="00677CE9"/>
    <w:rsid w:val="00677FB4"/>
    <w:rsid w:val="00680080"/>
    <w:rsid w:val="0068073A"/>
    <w:rsid w:val="00680DF7"/>
    <w:rsid w:val="0068114F"/>
    <w:rsid w:val="0068263E"/>
    <w:rsid w:val="00682B50"/>
    <w:rsid w:val="00683250"/>
    <w:rsid w:val="0068383A"/>
    <w:rsid w:val="00683A97"/>
    <w:rsid w:val="00683E2E"/>
    <w:rsid w:val="00684BCE"/>
    <w:rsid w:val="00684E67"/>
    <w:rsid w:val="00685142"/>
    <w:rsid w:val="0068565E"/>
    <w:rsid w:val="00686633"/>
    <w:rsid w:val="00686B92"/>
    <w:rsid w:val="00687123"/>
    <w:rsid w:val="0068744F"/>
    <w:rsid w:val="0068777B"/>
    <w:rsid w:val="00687A66"/>
    <w:rsid w:val="006901B7"/>
    <w:rsid w:val="0069090B"/>
    <w:rsid w:val="00690EEC"/>
    <w:rsid w:val="0069176F"/>
    <w:rsid w:val="00691A69"/>
    <w:rsid w:val="00691D86"/>
    <w:rsid w:val="00691F61"/>
    <w:rsid w:val="00692217"/>
    <w:rsid w:val="006934B3"/>
    <w:rsid w:val="00693A74"/>
    <w:rsid w:val="00694908"/>
    <w:rsid w:val="00694941"/>
    <w:rsid w:val="0069496E"/>
    <w:rsid w:val="0069500D"/>
    <w:rsid w:val="00696862"/>
    <w:rsid w:val="00696AAE"/>
    <w:rsid w:val="00696BD9"/>
    <w:rsid w:val="00697202"/>
    <w:rsid w:val="00697709"/>
    <w:rsid w:val="006977BA"/>
    <w:rsid w:val="006A0571"/>
    <w:rsid w:val="006A0CB5"/>
    <w:rsid w:val="006A0E20"/>
    <w:rsid w:val="006A153F"/>
    <w:rsid w:val="006A17A6"/>
    <w:rsid w:val="006A199B"/>
    <w:rsid w:val="006A20AC"/>
    <w:rsid w:val="006A2487"/>
    <w:rsid w:val="006A249C"/>
    <w:rsid w:val="006A2D5E"/>
    <w:rsid w:val="006A34DD"/>
    <w:rsid w:val="006A4166"/>
    <w:rsid w:val="006A4ACB"/>
    <w:rsid w:val="006A4B65"/>
    <w:rsid w:val="006A52D1"/>
    <w:rsid w:val="006A66FA"/>
    <w:rsid w:val="006A6B46"/>
    <w:rsid w:val="006A736E"/>
    <w:rsid w:val="006B0440"/>
    <w:rsid w:val="006B0E9D"/>
    <w:rsid w:val="006B0FB4"/>
    <w:rsid w:val="006B1DDC"/>
    <w:rsid w:val="006B1F10"/>
    <w:rsid w:val="006B1F58"/>
    <w:rsid w:val="006B289F"/>
    <w:rsid w:val="006B3200"/>
    <w:rsid w:val="006B3657"/>
    <w:rsid w:val="006B3B97"/>
    <w:rsid w:val="006B3C96"/>
    <w:rsid w:val="006B3D95"/>
    <w:rsid w:val="006B3E15"/>
    <w:rsid w:val="006B430F"/>
    <w:rsid w:val="006B5E24"/>
    <w:rsid w:val="006B6B22"/>
    <w:rsid w:val="006B786F"/>
    <w:rsid w:val="006B7FC8"/>
    <w:rsid w:val="006C131E"/>
    <w:rsid w:val="006C14D8"/>
    <w:rsid w:val="006C1674"/>
    <w:rsid w:val="006C18A7"/>
    <w:rsid w:val="006C2232"/>
    <w:rsid w:val="006C282F"/>
    <w:rsid w:val="006C2BBE"/>
    <w:rsid w:val="006C365B"/>
    <w:rsid w:val="006C3796"/>
    <w:rsid w:val="006C3C63"/>
    <w:rsid w:val="006C3D67"/>
    <w:rsid w:val="006C3FA5"/>
    <w:rsid w:val="006C433A"/>
    <w:rsid w:val="006C434E"/>
    <w:rsid w:val="006C4F15"/>
    <w:rsid w:val="006C51D4"/>
    <w:rsid w:val="006C5AB6"/>
    <w:rsid w:val="006C5BC6"/>
    <w:rsid w:val="006C5DB2"/>
    <w:rsid w:val="006C5F51"/>
    <w:rsid w:val="006C650E"/>
    <w:rsid w:val="006C6714"/>
    <w:rsid w:val="006C6A34"/>
    <w:rsid w:val="006C769A"/>
    <w:rsid w:val="006C7B8D"/>
    <w:rsid w:val="006D03DB"/>
    <w:rsid w:val="006D0951"/>
    <w:rsid w:val="006D11BF"/>
    <w:rsid w:val="006D14E0"/>
    <w:rsid w:val="006D1813"/>
    <w:rsid w:val="006D2A1B"/>
    <w:rsid w:val="006D2F31"/>
    <w:rsid w:val="006D3D80"/>
    <w:rsid w:val="006D418A"/>
    <w:rsid w:val="006D42C2"/>
    <w:rsid w:val="006D4E4E"/>
    <w:rsid w:val="006D55CF"/>
    <w:rsid w:val="006D5A3B"/>
    <w:rsid w:val="006D5BD1"/>
    <w:rsid w:val="006D6627"/>
    <w:rsid w:val="006D66B8"/>
    <w:rsid w:val="006D6A19"/>
    <w:rsid w:val="006D732F"/>
    <w:rsid w:val="006D7A31"/>
    <w:rsid w:val="006E0B38"/>
    <w:rsid w:val="006E1A6A"/>
    <w:rsid w:val="006E2E77"/>
    <w:rsid w:val="006E317D"/>
    <w:rsid w:val="006E3BE3"/>
    <w:rsid w:val="006E425E"/>
    <w:rsid w:val="006E43D7"/>
    <w:rsid w:val="006E4660"/>
    <w:rsid w:val="006E4F1E"/>
    <w:rsid w:val="006E4FB9"/>
    <w:rsid w:val="006E5B0C"/>
    <w:rsid w:val="006E6B6B"/>
    <w:rsid w:val="006E7834"/>
    <w:rsid w:val="006E7B54"/>
    <w:rsid w:val="006E7D11"/>
    <w:rsid w:val="006E7D6A"/>
    <w:rsid w:val="006E7DBC"/>
    <w:rsid w:val="006E7FB4"/>
    <w:rsid w:val="006F064D"/>
    <w:rsid w:val="006F0D68"/>
    <w:rsid w:val="006F1D80"/>
    <w:rsid w:val="006F252B"/>
    <w:rsid w:val="006F25BB"/>
    <w:rsid w:val="006F2A4D"/>
    <w:rsid w:val="006F2AA6"/>
    <w:rsid w:val="006F4758"/>
    <w:rsid w:val="006F6128"/>
    <w:rsid w:val="006F6184"/>
    <w:rsid w:val="006F711B"/>
    <w:rsid w:val="006F7475"/>
    <w:rsid w:val="006F7483"/>
    <w:rsid w:val="00700BCF"/>
    <w:rsid w:val="0070117A"/>
    <w:rsid w:val="007012F9"/>
    <w:rsid w:val="007017B9"/>
    <w:rsid w:val="00701DCF"/>
    <w:rsid w:val="007023D2"/>
    <w:rsid w:val="007028FF"/>
    <w:rsid w:val="007029D3"/>
    <w:rsid w:val="00702E43"/>
    <w:rsid w:val="00703084"/>
    <w:rsid w:val="007036BB"/>
    <w:rsid w:val="007036F3"/>
    <w:rsid w:val="0070408C"/>
    <w:rsid w:val="007043AB"/>
    <w:rsid w:val="00704AD0"/>
    <w:rsid w:val="007056E1"/>
    <w:rsid w:val="007060BF"/>
    <w:rsid w:val="00707437"/>
    <w:rsid w:val="00707A62"/>
    <w:rsid w:val="007101B0"/>
    <w:rsid w:val="00710310"/>
    <w:rsid w:val="00710446"/>
    <w:rsid w:val="0071063C"/>
    <w:rsid w:val="007107BC"/>
    <w:rsid w:val="00710DF0"/>
    <w:rsid w:val="00710F7D"/>
    <w:rsid w:val="007115B1"/>
    <w:rsid w:val="0071184A"/>
    <w:rsid w:val="00711BD8"/>
    <w:rsid w:val="007123EF"/>
    <w:rsid w:val="007129B7"/>
    <w:rsid w:val="00713209"/>
    <w:rsid w:val="007136DA"/>
    <w:rsid w:val="00713B4D"/>
    <w:rsid w:val="00714B70"/>
    <w:rsid w:val="007150AE"/>
    <w:rsid w:val="00716300"/>
    <w:rsid w:val="007167C4"/>
    <w:rsid w:val="007169DA"/>
    <w:rsid w:val="00716AA4"/>
    <w:rsid w:val="00716CBD"/>
    <w:rsid w:val="007173BE"/>
    <w:rsid w:val="007177F5"/>
    <w:rsid w:val="00717C6C"/>
    <w:rsid w:val="0072059D"/>
    <w:rsid w:val="00720B31"/>
    <w:rsid w:val="00720D7A"/>
    <w:rsid w:val="00720DEE"/>
    <w:rsid w:val="00721319"/>
    <w:rsid w:val="0072192B"/>
    <w:rsid w:val="00721EAE"/>
    <w:rsid w:val="0072279B"/>
    <w:rsid w:val="007228D1"/>
    <w:rsid w:val="00722F4C"/>
    <w:rsid w:val="007235D4"/>
    <w:rsid w:val="00723884"/>
    <w:rsid w:val="00723A58"/>
    <w:rsid w:val="0072426F"/>
    <w:rsid w:val="007242D3"/>
    <w:rsid w:val="00725389"/>
    <w:rsid w:val="00725FA8"/>
    <w:rsid w:val="007262D0"/>
    <w:rsid w:val="007263F4"/>
    <w:rsid w:val="007271C6"/>
    <w:rsid w:val="00730B9B"/>
    <w:rsid w:val="00730D20"/>
    <w:rsid w:val="0073143E"/>
    <w:rsid w:val="007319AA"/>
    <w:rsid w:val="007320B2"/>
    <w:rsid w:val="007324C4"/>
    <w:rsid w:val="00733AA6"/>
    <w:rsid w:val="00733AE5"/>
    <w:rsid w:val="00733B8E"/>
    <w:rsid w:val="00733F22"/>
    <w:rsid w:val="0073411B"/>
    <w:rsid w:val="007353F0"/>
    <w:rsid w:val="00735B77"/>
    <w:rsid w:val="007364AF"/>
    <w:rsid w:val="00737223"/>
    <w:rsid w:val="00737EF7"/>
    <w:rsid w:val="0074026F"/>
    <w:rsid w:val="007404F7"/>
    <w:rsid w:val="00742189"/>
    <w:rsid w:val="0074278E"/>
    <w:rsid w:val="00742B9A"/>
    <w:rsid w:val="00743468"/>
    <w:rsid w:val="00744991"/>
    <w:rsid w:val="00744CA1"/>
    <w:rsid w:val="00745338"/>
    <w:rsid w:val="007458AB"/>
    <w:rsid w:val="00745F74"/>
    <w:rsid w:val="007463B3"/>
    <w:rsid w:val="00746F93"/>
    <w:rsid w:val="00747067"/>
    <w:rsid w:val="00747A5A"/>
    <w:rsid w:val="007509CB"/>
    <w:rsid w:val="00750C23"/>
    <w:rsid w:val="0075189E"/>
    <w:rsid w:val="00751BBD"/>
    <w:rsid w:val="00751FBA"/>
    <w:rsid w:val="00752D39"/>
    <w:rsid w:val="00753089"/>
    <w:rsid w:val="00753A91"/>
    <w:rsid w:val="00753CB6"/>
    <w:rsid w:val="00753E56"/>
    <w:rsid w:val="007541F1"/>
    <w:rsid w:val="00754588"/>
    <w:rsid w:val="00755004"/>
    <w:rsid w:val="00755110"/>
    <w:rsid w:val="00755AC5"/>
    <w:rsid w:val="00755DC9"/>
    <w:rsid w:val="00755ED1"/>
    <w:rsid w:val="00756BBB"/>
    <w:rsid w:val="007605A9"/>
    <w:rsid w:val="00760DDE"/>
    <w:rsid w:val="00760EA9"/>
    <w:rsid w:val="00760EE4"/>
    <w:rsid w:val="007614E9"/>
    <w:rsid w:val="00761891"/>
    <w:rsid w:val="0076241B"/>
    <w:rsid w:val="00762583"/>
    <w:rsid w:val="00762A47"/>
    <w:rsid w:val="00762B75"/>
    <w:rsid w:val="00762D15"/>
    <w:rsid w:val="0076408C"/>
    <w:rsid w:val="0076460D"/>
    <w:rsid w:val="00764B92"/>
    <w:rsid w:val="0076669D"/>
    <w:rsid w:val="007666B5"/>
    <w:rsid w:val="00766B4A"/>
    <w:rsid w:val="007703DE"/>
    <w:rsid w:val="00770971"/>
    <w:rsid w:val="007718B5"/>
    <w:rsid w:val="00771DCD"/>
    <w:rsid w:val="00772B42"/>
    <w:rsid w:val="00773321"/>
    <w:rsid w:val="007733D8"/>
    <w:rsid w:val="0077347F"/>
    <w:rsid w:val="007739CD"/>
    <w:rsid w:val="00773D00"/>
    <w:rsid w:val="00773EFE"/>
    <w:rsid w:val="007746B9"/>
    <w:rsid w:val="00774917"/>
    <w:rsid w:val="00775512"/>
    <w:rsid w:val="007759BB"/>
    <w:rsid w:val="00776359"/>
    <w:rsid w:val="00776991"/>
    <w:rsid w:val="00777731"/>
    <w:rsid w:val="00781EC1"/>
    <w:rsid w:val="00782BE4"/>
    <w:rsid w:val="00782D4E"/>
    <w:rsid w:val="00783901"/>
    <w:rsid w:val="00784D5D"/>
    <w:rsid w:val="007853C5"/>
    <w:rsid w:val="007854BC"/>
    <w:rsid w:val="007857AC"/>
    <w:rsid w:val="00785C64"/>
    <w:rsid w:val="00785F4D"/>
    <w:rsid w:val="00785F76"/>
    <w:rsid w:val="00786146"/>
    <w:rsid w:val="00786AE5"/>
    <w:rsid w:val="00790A48"/>
    <w:rsid w:val="00790C0C"/>
    <w:rsid w:val="00791C57"/>
    <w:rsid w:val="00791E68"/>
    <w:rsid w:val="00792D5F"/>
    <w:rsid w:val="0079307C"/>
    <w:rsid w:val="0079315C"/>
    <w:rsid w:val="00793479"/>
    <w:rsid w:val="0079377F"/>
    <w:rsid w:val="00793EF4"/>
    <w:rsid w:val="00793FD7"/>
    <w:rsid w:val="00794BC2"/>
    <w:rsid w:val="00794D69"/>
    <w:rsid w:val="00795AAA"/>
    <w:rsid w:val="00795B2D"/>
    <w:rsid w:val="00795C71"/>
    <w:rsid w:val="007967FF"/>
    <w:rsid w:val="00797E77"/>
    <w:rsid w:val="00797FE0"/>
    <w:rsid w:val="007A0871"/>
    <w:rsid w:val="007A08C3"/>
    <w:rsid w:val="007A0AEC"/>
    <w:rsid w:val="007A13FF"/>
    <w:rsid w:val="007A1787"/>
    <w:rsid w:val="007A1B77"/>
    <w:rsid w:val="007A1D42"/>
    <w:rsid w:val="007A27FD"/>
    <w:rsid w:val="007A3255"/>
    <w:rsid w:val="007A4905"/>
    <w:rsid w:val="007A4CA0"/>
    <w:rsid w:val="007A56C3"/>
    <w:rsid w:val="007A6415"/>
    <w:rsid w:val="007A749E"/>
    <w:rsid w:val="007A758D"/>
    <w:rsid w:val="007B096B"/>
    <w:rsid w:val="007B1C28"/>
    <w:rsid w:val="007B21EF"/>
    <w:rsid w:val="007B2889"/>
    <w:rsid w:val="007B3B01"/>
    <w:rsid w:val="007B451F"/>
    <w:rsid w:val="007B4B06"/>
    <w:rsid w:val="007B53DB"/>
    <w:rsid w:val="007B5565"/>
    <w:rsid w:val="007B5784"/>
    <w:rsid w:val="007B5C85"/>
    <w:rsid w:val="007B791E"/>
    <w:rsid w:val="007B7AF2"/>
    <w:rsid w:val="007C00C1"/>
    <w:rsid w:val="007C0773"/>
    <w:rsid w:val="007C12D3"/>
    <w:rsid w:val="007C1B03"/>
    <w:rsid w:val="007C1B76"/>
    <w:rsid w:val="007C20DE"/>
    <w:rsid w:val="007C2515"/>
    <w:rsid w:val="007C2F4D"/>
    <w:rsid w:val="007C3141"/>
    <w:rsid w:val="007C32B9"/>
    <w:rsid w:val="007C358A"/>
    <w:rsid w:val="007C3F87"/>
    <w:rsid w:val="007C41AC"/>
    <w:rsid w:val="007C50D2"/>
    <w:rsid w:val="007C61AA"/>
    <w:rsid w:val="007C67C8"/>
    <w:rsid w:val="007C746C"/>
    <w:rsid w:val="007C74E2"/>
    <w:rsid w:val="007C7A55"/>
    <w:rsid w:val="007D0238"/>
    <w:rsid w:val="007D071F"/>
    <w:rsid w:val="007D0FB1"/>
    <w:rsid w:val="007D1FE1"/>
    <w:rsid w:val="007D2A1F"/>
    <w:rsid w:val="007D2B78"/>
    <w:rsid w:val="007D3060"/>
    <w:rsid w:val="007D396E"/>
    <w:rsid w:val="007D4A32"/>
    <w:rsid w:val="007D4E3F"/>
    <w:rsid w:val="007D62DF"/>
    <w:rsid w:val="007D63FC"/>
    <w:rsid w:val="007D6605"/>
    <w:rsid w:val="007D6DE4"/>
    <w:rsid w:val="007D6E88"/>
    <w:rsid w:val="007E0E68"/>
    <w:rsid w:val="007E10A0"/>
    <w:rsid w:val="007E14F9"/>
    <w:rsid w:val="007E17D8"/>
    <w:rsid w:val="007E1D89"/>
    <w:rsid w:val="007E1D94"/>
    <w:rsid w:val="007E254E"/>
    <w:rsid w:val="007E3A8B"/>
    <w:rsid w:val="007E44AB"/>
    <w:rsid w:val="007E48CD"/>
    <w:rsid w:val="007E4B39"/>
    <w:rsid w:val="007E5491"/>
    <w:rsid w:val="007E54A7"/>
    <w:rsid w:val="007E5A96"/>
    <w:rsid w:val="007E6B5B"/>
    <w:rsid w:val="007E6CE2"/>
    <w:rsid w:val="007E6D0A"/>
    <w:rsid w:val="007E70EB"/>
    <w:rsid w:val="007E77B3"/>
    <w:rsid w:val="007E7957"/>
    <w:rsid w:val="007F04C1"/>
    <w:rsid w:val="007F1ABE"/>
    <w:rsid w:val="007F1BD1"/>
    <w:rsid w:val="007F28E5"/>
    <w:rsid w:val="007F2BCF"/>
    <w:rsid w:val="007F2ECE"/>
    <w:rsid w:val="007F4583"/>
    <w:rsid w:val="007F47FB"/>
    <w:rsid w:val="007F5D39"/>
    <w:rsid w:val="007F68B4"/>
    <w:rsid w:val="007F6B38"/>
    <w:rsid w:val="007F6D41"/>
    <w:rsid w:val="007F6D72"/>
    <w:rsid w:val="007F7543"/>
    <w:rsid w:val="008002E0"/>
    <w:rsid w:val="0080032F"/>
    <w:rsid w:val="00800765"/>
    <w:rsid w:val="008008E3"/>
    <w:rsid w:val="00800F9E"/>
    <w:rsid w:val="00801084"/>
    <w:rsid w:val="00801A9B"/>
    <w:rsid w:val="00802236"/>
    <w:rsid w:val="00802BE4"/>
    <w:rsid w:val="008030B2"/>
    <w:rsid w:val="008034DA"/>
    <w:rsid w:val="008037E9"/>
    <w:rsid w:val="00803868"/>
    <w:rsid w:val="0080428F"/>
    <w:rsid w:val="00804C6A"/>
    <w:rsid w:val="00804ED0"/>
    <w:rsid w:val="008059F7"/>
    <w:rsid w:val="00805E0D"/>
    <w:rsid w:val="00806D2F"/>
    <w:rsid w:val="00807188"/>
    <w:rsid w:val="00807336"/>
    <w:rsid w:val="00807690"/>
    <w:rsid w:val="00807799"/>
    <w:rsid w:val="0080781E"/>
    <w:rsid w:val="00807B3E"/>
    <w:rsid w:val="00810834"/>
    <w:rsid w:val="00811023"/>
    <w:rsid w:val="008118B5"/>
    <w:rsid w:val="00811A5F"/>
    <w:rsid w:val="00811D36"/>
    <w:rsid w:val="0081221D"/>
    <w:rsid w:val="008123A9"/>
    <w:rsid w:val="008125B9"/>
    <w:rsid w:val="00812EC9"/>
    <w:rsid w:val="0081374B"/>
    <w:rsid w:val="00813E7F"/>
    <w:rsid w:val="00814D1D"/>
    <w:rsid w:val="00814FD9"/>
    <w:rsid w:val="008158E2"/>
    <w:rsid w:val="008159E3"/>
    <w:rsid w:val="00815F96"/>
    <w:rsid w:val="00816109"/>
    <w:rsid w:val="008161C8"/>
    <w:rsid w:val="008162ED"/>
    <w:rsid w:val="008170E1"/>
    <w:rsid w:val="008171EC"/>
    <w:rsid w:val="008202BD"/>
    <w:rsid w:val="00820A40"/>
    <w:rsid w:val="00820A90"/>
    <w:rsid w:val="00820FAD"/>
    <w:rsid w:val="008215F6"/>
    <w:rsid w:val="008228DD"/>
    <w:rsid w:val="00822D71"/>
    <w:rsid w:val="00823BB2"/>
    <w:rsid w:val="00823C81"/>
    <w:rsid w:val="00824358"/>
    <w:rsid w:val="00824764"/>
    <w:rsid w:val="00825978"/>
    <w:rsid w:val="008261AE"/>
    <w:rsid w:val="008261B8"/>
    <w:rsid w:val="00826938"/>
    <w:rsid w:val="00826BB7"/>
    <w:rsid w:val="0083038E"/>
    <w:rsid w:val="0083073D"/>
    <w:rsid w:val="00831CB9"/>
    <w:rsid w:val="00832922"/>
    <w:rsid w:val="00833085"/>
    <w:rsid w:val="008334CD"/>
    <w:rsid w:val="008343E5"/>
    <w:rsid w:val="00835199"/>
    <w:rsid w:val="0083538D"/>
    <w:rsid w:val="00835502"/>
    <w:rsid w:val="00836C93"/>
    <w:rsid w:val="00837143"/>
    <w:rsid w:val="00837376"/>
    <w:rsid w:val="00840233"/>
    <w:rsid w:val="00840443"/>
    <w:rsid w:val="00840753"/>
    <w:rsid w:val="00840834"/>
    <w:rsid w:val="00840B95"/>
    <w:rsid w:val="0084122D"/>
    <w:rsid w:val="0084147F"/>
    <w:rsid w:val="00841816"/>
    <w:rsid w:val="00841D8A"/>
    <w:rsid w:val="0084277F"/>
    <w:rsid w:val="00844414"/>
    <w:rsid w:val="00844777"/>
    <w:rsid w:val="00844F55"/>
    <w:rsid w:val="0084550D"/>
    <w:rsid w:val="008458D0"/>
    <w:rsid w:val="00845B1D"/>
    <w:rsid w:val="00845D26"/>
    <w:rsid w:val="00845D77"/>
    <w:rsid w:val="00845E36"/>
    <w:rsid w:val="00846C25"/>
    <w:rsid w:val="008479DA"/>
    <w:rsid w:val="008500F8"/>
    <w:rsid w:val="00850535"/>
    <w:rsid w:val="00850C7C"/>
    <w:rsid w:val="008510AE"/>
    <w:rsid w:val="00851903"/>
    <w:rsid w:val="00852A3C"/>
    <w:rsid w:val="00852B44"/>
    <w:rsid w:val="00852B6A"/>
    <w:rsid w:val="00852B9D"/>
    <w:rsid w:val="0085347D"/>
    <w:rsid w:val="008536D8"/>
    <w:rsid w:val="0085372B"/>
    <w:rsid w:val="0085374B"/>
    <w:rsid w:val="008538C8"/>
    <w:rsid w:val="00853ACE"/>
    <w:rsid w:val="00853BAD"/>
    <w:rsid w:val="00853D01"/>
    <w:rsid w:val="008542A7"/>
    <w:rsid w:val="008547B5"/>
    <w:rsid w:val="0085523A"/>
    <w:rsid w:val="00855774"/>
    <w:rsid w:val="0085593F"/>
    <w:rsid w:val="00855A0E"/>
    <w:rsid w:val="00855BBA"/>
    <w:rsid w:val="00855C16"/>
    <w:rsid w:val="008562F9"/>
    <w:rsid w:val="0085758D"/>
    <w:rsid w:val="00860342"/>
    <w:rsid w:val="008604DF"/>
    <w:rsid w:val="0086104D"/>
    <w:rsid w:val="00861FF5"/>
    <w:rsid w:val="00862D00"/>
    <w:rsid w:val="00863340"/>
    <w:rsid w:val="00864601"/>
    <w:rsid w:val="0086470B"/>
    <w:rsid w:val="00864AB7"/>
    <w:rsid w:val="00864CD6"/>
    <w:rsid w:val="00865BFB"/>
    <w:rsid w:val="008666D8"/>
    <w:rsid w:val="00866C14"/>
    <w:rsid w:val="008671BF"/>
    <w:rsid w:val="008674E3"/>
    <w:rsid w:val="00867E5B"/>
    <w:rsid w:val="00867F99"/>
    <w:rsid w:val="0087018B"/>
    <w:rsid w:val="00871021"/>
    <w:rsid w:val="008717F8"/>
    <w:rsid w:val="0087254D"/>
    <w:rsid w:val="00872939"/>
    <w:rsid w:val="00872EE9"/>
    <w:rsid w:val="00872F36"/>
    <w:rsid w:val="0087408B"/>
    <w:rsid w:val="008742BE"/>
    <w:rsid w:val="00874A7D"/>
    <w:rsid w:val="00874DFD"/>
    <w:rsid w:val="00874FB7"/>
    <w:rsid w:val="00875347"/>
    <w:rsid w:val="008754B3"/>
    <w:rsid w:val="00875C79"/>
    <w:rsid w:val="00876670"/>
    <w:rsid w:val="0087687C"/>
    <w:rsid w:val="00876B58"/>
    <w:rsid w:val="00876DB9"/>
    <w:rsid w:val="00876E1A"/>
    <w:rsid w:val="00876F58"/>
    <w:rsid w:val="00877A24"/>
    <w:rsid w:val="00877ACF"/>
    <w:rsid w:val="00877CA8"/>
    <w:rsid w:val="00880AA8"/>
    <w:rsid w:val="00880E00"/>
    <w:rsid w:val="00880F20"/>
    <w:rsid w:val="008815AD"/>
    <w:rsid w:val="008815CD"/>
    <w:rsid w:val="00881811"/>
    <w:rsid w:val="00881924"/>
    <w:rsid w:val="0088296D"/>
    <w:rsid w:val="00882CD0"/>
    <w:rsid w:val="008848CA"/>
    <w:rsid w:val="00884C6F"/>
    <w:rsid w:val="00885A43"/>
    <w:rsid w:val="00885CAC"/>
    <w:rsid w:val="00885E18"/>
    <w:rsid w:val="008862ED"/>
    <w:rsid w:val="0088690D"/>
    <w:rsid w:val="008874F3"/>
    <w:rsid w:val="00887F3B"/>
    <w:rsid w:val="008900D0"/>
    <w:rsid w:val="00891DF3"/>
    <w:rsid w:val="00891F46"/>
    <w:rsid w:val="0089315C"/>
    <w:rsid w:val="00893403"/>
    <w:rsid w:val="00893FB8"/>
    <w:rsid w:val="00894289"/>
    <w:rsid w:val="008947DA"/>
    <w:rsid w:val="00895005"/>
    <w:rsid w:val="008953DF"/>
    <w:rsid w:val="00895A23"/>
    <w:rsid w:val="00895FEB"/>
    <w:rsid w:val="00896B05"/>
    <w:rsid w:val="00897481"/>
    <w:rsid w:val="00897EF7"/>
    <w:rsid w:val="008A09D2"/>
    <w:rsid w:val="008A1D1F"/>
    <w:rsid w:val="008A2088"/>
    <w:rsid w:val="008A2B9C"/>
    <w:rsid w:val="008A2FF6"/>
    <w:rsid w:val="008A3209"/>
    <w:rsid w:val="008A3246"/>
    <w:rsid w:val="008A3C75"/>
    <w:rsid w:val="008A3DC0"/>
    <w:rsid w:val="008A4D19"/>
    <w:rsid w:val="008A5299"/>
    <w:rsid w:val="008A774A"/>
    <w:rsid w:val="008A79B8"/>
    <w:rsid w:val="008B06AF"/>
    <w:rsid w:val="008B07BE"/>
    <w:rsid w:val="008B0B57"/>
    <w:rsid w:val="008B0E89"/>
    <w:rsid w:val="008B11C1"/>
    <w:rsid w:val="008B1521"/>
    <w:rsid w:val="008B1688"/>
    <w:rsid w:val="008B168A"/>
    <w:rsid w:val="008B1D28"/>
    <w:rsid w:val="008B2006"/>
    <w:rsid w:val="008B2A50"/>
    <w:rsid w:val="008B3030"/>
    <w:rsid w:val="008B4A99"/>
    <w:rsid w:val="008B4F1D"/>
    <w:rsid w:val="008B4F1E"/>
    <w:rsid w:val="008B573D"/>
    <w:rsid w:val="008B5E3B"/>
    <w:rsid w:val="008B6C55"/>
    <w:rsid w:val="008B797B"/>
    <w:rsid w:val="008B7DA0"/>
    <w:rsid w:val="008B7EF9"/>
    <w:rsid w:val="008C0408"/>
    <w:rsid w:val="008C1107"/>
    <w:rsid w:val="008C1A37"/>
    <w:rsid w:val="008C1E33"/>
    <w:rsid w:val="008C27AA"/>
    <w:rsid w:val="008C3812"/>
    <w:rsid w:val="008C41D7"/>
    <w:rsid w:val="008C48B2"/>
    <w:rsid w:val="008C4DBB"/>
    <w:rsid w:val="008C5287"/>
    <w:rsid w:val="008C58BE"/>
    <w:rsid w:val="008C595F"/>
    <w:rsid w:val="008C5A2C"/>
    <w:rsid w:val="008C6003"/>
    <w:rsid w:val="008C63A2"/>
    <w:rsid w:val="008C666F"/>
    <w:rsid w:val="008C69ED"/>
    <w:rsid w:val="008C7969"/>
    <w:rsid w:val="008D08DA"/>
    <w:rsid w:val="008D0907"/>
    <w:rsid w:val="008D1002"/>
    <w:rsid w:val="008D1431"/>
    <w:rsid w:val="008D281E"/>
    <w:rsid w:val="008D303C"/>
    <w:rsid w:val="008D30A8"/>
    <w:rsid w:val="008D34A6"/>
    <w:rsid w:val="008D4B52"/>
    <w:rsid w:val="008D4C61"/>
    <w:rsid w:val="008D4CDD"/>
    <w:rsid w:val="008D5052"/>
    <w:rsid w:val="008D56E6"/>
    <w:rsid w:val="008D5F68"/>
    <w:rsid w:val="008D7023"/>
    <w:rsid w:val="008D7227"/>
    <w:rsid w:val="008D7278"/>
    <w:rsid w:val="008D781B"/>
    <w:rsid w:val="008E0D42"/>
    <w:rsid w:val="008E16C2"/>
    <w:rsid w:val="008E1CA6"/>
    <w:rsid w:val="008E2739"/>
    <w:rsid w:val="008E29D2"/>
    <w:rsid w:val="008E308B"/>
    <w:rsid w:val="008E43AC"/>
    <w:rsid w:val="008E4888"/>
    <w:rsid w:val="008E4FEA"/>
    <w:rsid w:val="008E5364"/>
    <w:rsid w:val="008E583D"/>
    <w:rsid w:val="008E61AA"/>
    <w:rsid w:val="008E664E"/>
    <w:rsid w:val="008E679D"/>
    <w:rsid w:val="008E68B9"/>
    <w:rsid w:val="008E698A"/>
    <w:rsid w:val="008E70F4"/>
    <w:rsid w:val="008E7343"/>
    <w:rsid w:val="008F0608"/>
    <w:rsid w:val="008F13F6"/>
    <w:rsid w:val="008F1D6A"/>
    <w:rsid w:val="008F2AE5"/>
    <w:rsid w:val="008F3E18"/>
    <w:rsid w:val="008F4100"/>
    <w:rsid w:val="008F498B"/>
    <w:rsid w:val="008F5B20"/>
    <w:rsid w:val="008F5CBF"/>
    <w:rsid w:val="008F683B"/>
    <w:rsid w:val="008F6A84"/>
    <w:rsid w:val="008F775B"/>
    <w:rsid w:val="008F78BA"/>
    <w:rsid w:val="008F799D"/>
    <w:rsid w:val="008F7B22"/>
    <w:rsid w:val="008F7F03"/>
    <w:rsid w:val="00900790"/>
    <w:rsid w:val="00900DA3"/>
    <w:rsid w:val="00900E67"/>
    <w:rsid w:val="009013AD"/>
    <w:rsid w:val="00901637"/>
    <w:rsid w:val="0090197F"/>
    <w:rsid w:val="009020EF"/>
    <w:rsid w:val="009024F1"/>
    <w:rsid w:val="00903922"/>
    <w:rsid w:val="00903F93"/>
    <w:rsid w:val="009042D3"/>
    <w:rsid w:val="00904EF4"/>
    <w:rsid w:val="009056D6"/>
    <w:rsid w:val="00905DC2"/>
    <w:rsid w:val="009060FE"/>
    <w:rsid w:val="009061B6"/>
    <w:rsid w:val="009063F5"/>
    <w:rsid w:val="009064D3"/>
    <w:rsid w:val="00906CAA"/>
    <w:rsid w:val="00907C04"/>
    <w:rsid w:val="00907C67"/>
    <w:rsid w:val="00910230"/>
    <w:rsid w:val="00910605"/>
    <w:rsid w:val="009112C9"/>
    <w:rsid w:val="009116F7"/>
    <w:rsid w:val="00911FE3"/>
    <w:rsid w:val="009120C7"/>
    <w:rsid w:val="00912674"/>
    <w:rsid w:val="0091269D"/>
    <w:rsid w:val="0091441A"/>
    <w:rsid w:val="0091483A"/>
    <w:rsid w:val="00914D2B"/>
    <w:rsid w:val="0091512E"/>
    <w:rsid w:val="00915547"/>
    <w:rsid w:val="00915A8C"/>
    <w:rsid w:val="00915D01"/>
    <w:rsid w:val="00917105"/>
    <w:rsid w:val="00917211"/>
    <w:rsid w:val="00917C51"/>
    <w:rsid w:val="00920601"/>
    <w:rsid w:val="0092074A"/>
    <w:rsid w:val="00920BE0"/>
    <w:rsid w:val="00920EFE"/>
    <w:rsid w:val="00921447"/>
    <w:rsid w:val="009216F4"/>
    <w:rsid w:val="00921CE3"/>
    <w:rsid w:val="00923AB8"/>
    <w:rsid w:val="00923F7B"/>
    <w:rsid w:val="009240BB"/>
    <w:rsid w:val="009246AF"/>
    <w:rsid w:val="009248E3"/>
    <w:rsid w:val="009251C3"/>
    <w:rsid w:val="00925F04"/>
    <w:rsid w:val="00926165"/>
    <w:rsid w:val="00926A1B"/>
    <w:rsid w:val="00927158"/>
    <w:rsid w:val="009277F6"/>
    <w:rsid w:val="00930619"/>
    <w:rsid w:val="009313F1"/>
    <w:rsid w:val="00931FAE"/>
    <w:rsid w:val="00932240"/>
    <w:rsid w:val="0093226C"/>
    <w:rsid w:val="00932552"/>
    <w:rsid w:val="00932678"/>
    <w:rsid w:val="009327E2"/>
    <w:rsid w:val="00932940"/>
    <w:rsid w:val="00932AD0"/>
    <w:rsid w:val="00932E16"/>
    <w:rsid w:val="00933219"/>
    <w:rsid w:val="00933754"/>
    <w:rsid w:val="00933878"/>
    <w:rsid w:val="00933E06"/>
    <w:rsid w:val="00933E16"/>
    <w:rsid w:val="00934239"/>
    <w:rsid w:val="009346A4"/>
    <w:rsid w:val="00934FE1"/>
    <w:rsid w:val="009350A1"/>
    <w:rsid w:val="00935541"/>
    <w:rsid w:val="009356D7"/>
    <w:rsid w:val="0093592C"/>
    <w:rsid w:val="00935988"/>
    <w:rsid w:val="00935E76"/>
    <w:rsid w:val="00935ED0"/>
    <w:rsid w:val="00936126"/>
    <w:rsid w:val="009367FC"/>
    <w:rsid w:val="009368AD"/>
    <w:rsid w:val="009369CE"/>
    <w:rsid w:val="009376C4"/>
    <w:rsid w:val="00937E37"/>
    <w:rsid w:val="00937E88"/>
    <w:rsid w:val="00940D75"/>
    <w:rsid w:val="0094198C"/>
    <w:rsid w:val="0094275E"/>
    <w:rsid w:val="009427D7"/>
    <w:rsid w:val="00942B0F"/>
    <w:rsid w:val="009434E8"/>
    <w:rsid w:val="009434FA"/>
    <w:rsid w:val="009448BE"/>
    <w:rsid w:val="009450BF"/>
    <w:rsid w:val="0094514D"/>
    <w:rsid w:val="009453FB"/>
    <w:rsid w:val="00945782"/>
    <w:rsid w:val="00946012"/>
    <w:rsid w:val="009463F2"/>
    <w:rsid w:val="0094666C"/>
    <w:rsid w:val="00946E4B"/>
    <w:rsid w:val="00946F38"/>
    <w:rsid w:val="0094733E"/>
    <w:rsid w:val="00947547"/>
    <w:rsid w:val="00947940"/>
    <w:rsid w:val="00947D98"/>
    <w:rsid w:val="00950D91"/>
    <w:rsid w:val="00950E4B"/>
    <w:rsid w:val="00950FD0"/>
    <w:rsid w:val="00951596"/>
    <w:rsid w:val="00952177"/>
    <w:rsid w:val="00952465"/>
    <w:rsid w:val="0095291B"/>
    <w:rsid w:val="0095296D"/>
    <w:rsid w:val="00952D30"/>
    <w:rsid w:val="00953067"/>
    <w:rsid w:val="009530CE"/>
    <w:rsid w:val="00953377"/>
    <w:rsid w:val="0095380E"/>
    <w:rsid w:val="00954161"/>
    <w:rsid w:val="00954595"/>
    <w:rsid w:val="009551B7"/>
    <w:rsid w:val="009559D9"/>
    <w:rsid w:val="00955BD2"/>
    <w:rsid w:val="00957370"/>
    <w:rsid w:val="009579BD"/>
    <w:rsid w:val="00957CA3"/>
    <w:rsid w:val="009605BA"/>
    <w:rsid w:val="0096132F"/>
    <w:rsid w:val="0096203A"/>
    <w:rsid w:val="00963CE9"/>
    <w:rsid w:val="00964856"/>
    <w:rsid w:val="0096490C"/>
    <w:rsid w:val="00964CB1"/>
    <w:rsid w:val="0096691D"/>
    <w:rsid w:val="0096710F"/>
    <w:rsid w:val="00967517"/>
    <w:rsid w:val="009700D3"/>
    <w:rsid w:val="009703A5"/>
    <w:rsid w:val="009703D3"/>
    <w:rsid w:val="009703E5"/>
    <w:rsid w:val="00970612"/>
    <w:rsid w:val="0097102A"/>
    <w:rsid w:val="00971873"/>
    <w:rsid w:val="00971979"/>
    <w:rsid w:val="00971C58"/>
    <w:rsid w:val="009728E0"/>
    <w:rsid w:val="009728F3"/>
    <w:rsid w:val="00972D53"/>
    <w:rsid w:val="00972EBE"/>
    <w:rsid w:val="00972F7C"/>
    <w:rsid w:val="009741C4"/>
    <w:rsid w:val="0097442C"/>
    <w:rsid w:val="00974A75"/>
    <w:rsid w:val="00975154"/>
    <w:rsid w:val="009754DC"/>
    <w:rsid w:val="0097588D"/>
    <w:rsid w:val="00975BAB"/>
    <w:rsid w:val="009760E9"/>
    <w:rsid w:val="00976465"/>
    <w:rsid w:val="00977A7F"/>
    <w:rsid w:val="00980BF3"/>
    <w:rsid w:val="00981525"/>
    <w:rsid w:val="00981C46"/>
    <w:rsid w:val="00981E23"/>
    <w:rsid w:val="00981EC1"/>
    <w:rsid w:val="009824E9"/>
    <w:rsid w:val="00982E65"/>
    <w:rsid w:val="00983878"/>
    <w:rsid w:val="0098419B"/>
    <w:rsid w:val="00984665"/>
    <w:rsid w:val="00984E17"/>
    <w:rsid w:val="009862BE"/>
    <w:rsid w:val="00986331"/>
    <w:rsid w:val="00986FA4"/>
    <w:rsid w:val="0098741E"/>
    <w:rsid w:val="009875CB"/>
    <w:rsid w:val="00987A5B"/>
    <w:rsid w:val="00990C12"/>
    <w:rsid w:val="009913D7"/>
    <w:rsid w:val="00991EA8"/>
    <w:rsid w:val="0099220D"/>
    <w:rsid w:val="009923C1"/>
    <w:rsid w:val="009924DB"/>
    <w:rsid w:val="00992665"/>
    <w:rsid w:val="00992CAF"/>
    <w:rsid w:val="00992E14"/>
    <w:rsid w:val="00993461"/>
    <w:rsid w:val="00993F9F"/>
    <w:rsid w:val="009940E4"/>
    <w:rsid w:val="00994132"/>
    <w:rsid w:val="009946C0"/>
    <w:rsid w:val="009957EA"/>
    <w:rsid w:val="00995D66"/>
    <w:rsid w:val="00995D85"/>
    <w:rsid w:val="009964B8"/>
    <w:rsid w:val="00996644"/>
    <w:rsid w:val="009969D9"/>
    <w:rsid w:val="00996CC3"/>
    <w:rsid w:val="00997F80"/>
    <w:rsid w:val="009A0943"/>
    <w:rsid w:val="009A0F67"/>
    <w:rsid w:val="009A1BE6"/>
    <w:rsid w:val="009A20A6"/>
    <w:rsid w:val="009A2339"/>
    <w:rsid w:val="009A29F7"/>
    <w:rsid w:val="009A2D12"/>
    <w:rsid w:val="009A3381"/>
    <w:rsid w:val="009A380C"/>
    <w:rsid w:val="009A41F3"/>
    <w:rsid w:val="009A4DD0"/>
    <w:rsid w:val="009A4E85"/>
    <w:rsid w:val="009A5329"/>
    <w:rsid w:val="009A586B"/>
    <w:rsid w:val="009A6537"/>
    <w:rsid w:val="009A66CA"/>
    <w:rsid w:val="009A68D5"/>
    <w:rsid w:val="009A6EEE"/>
    <w:rsid w:val="009A7022"/>
    <w:rsid w:val="009A78FB"/>
    <w:rsid w:val="009B27A8"/>
    <w:rsid w:val="009B27B4"/>
    <w:rsid w:val="009B2C72"/>
    <w:rsid w:val="009B2FB2"/>
    <w:rsid w:val="009B3C14"/>
    <w:rsid w:val="009B3C7C"/>
    <w:rsid w:val="009B3E2E"/>
    <w:rsid w:val="009B4568"/>
    <w:rsid w:val="009B49F5"/>
    <w:rsid w:val="009B4C86"/>
    <w:rsid w:val="009B4E45"/>
    <w:rsid w:val="009B5729"/>
    <w:rsid w:val="009B594F"/>
    <w:rsid w:val="009B613E"/>
    <w:rsid w:val="009B64A0"/>
    <w:rsid w:val="009B6B72"/>
    <w:rsid w:val="009B7301"/>
    <w:rsid w:val="009B743D"/>
    <w:rsid w:val="009B7856"/>
    <w:rsid w:val="009B7B93"/>
    <w:rsid w:val="009B7E33"/>
    <w:rsid w:val="009C07F8"/>
    <w:rsid w:val="009C08D0"/>
    <w:rsid w:val="009C1212"/>
    <w:rsid w:val="009C1C79"/>
    <w:rsid w:val="009C1DF7"/>
    <w:rsid w:val="009C2B42"/>
    <w:rsid w:val="009C3250"/>
    <w:rsid w:val="009C39AD"/>
    <w:rsid w:val="009C39CC"/>
    <w:rsid w:val="009C43B0"/>
    <w:rsid w:val="009C4ECD"/>
    <w:rsid w:val="009C6326"/>
    <w:rsid w:val="009C65B1"/>
    <w:rsid w:val="009C6A92"/>
    <w:rsid w:val="009C7AE6"/>
    <w:rsid w:val="009D0D92"/>
    <w:rsid w:val="009D0FBB"/>
    <w:rsid w:val="009D1376"/>
    <w:rsid w:val="009D163E"/>
    <w:rsid w:val="009D1CE4"/>
    <w:rsid w:val="009D1DEA"/>
    <w:rsid w:val="009D20AA"/>
    <w:rsid w:val="009D2D87"/>
    <w:rsid w:val="009D347B"/>
    <w:rsid w:val="009D370F"/>
    <w:rsid w:val="009D399C"/>
    <w:rsid w:val="009D3DCE"/>
    <w:rsid w:val="009D3E0C"/>
    <w:rsid w:val="009D43F1"/>
    <w:rsid w:val="009D45B8"/>
    <w:rsid w:val="009D7109"/>
    <w:rsid w:val="009E1043"/>
    <w:rsid w:val="009E14CC"/>
    <w:rsid w:val="009E1880"/>
    <w:rsid w:val="009E1E26"/>
    <w:rsid w:val="009E2469"/>
    <w:rsid w:val="009E2815"/>
    <w:rsid w:val="009E284C"/>
    <w:rsid w:val="009E2FBB"/>
    <w:rsid w:val="009E382B"/>
    <w:rsid w:val="009E3949"/>
    <w:rsid w:val="009E3C12"/>
    <w:rsid w:val="009E3CB4"/>
    <w:rsid w:val="009E3E50"/>
    <w:rsid w:val="009E44B1"/>
    <w:rsid w:val="009E4DA6"/>
    <w:rsid w:val="009E5085"/>
    <w:rsid w:val="009E554B"/>
    <w:rsid w:val="009E5867"/>
    <w:rsid w:val="009E5DFF"/>
    <w:rsid w:val="009E68E1"/>
    <w:rsid w:val="009E69BA"/>
    <w:rsid w:val="009E6BBE"/>
    <w:rsid w:val="009E6D3A"/>
    <w:rsid w:val="009E6FE5"/>
    <w:rsid w:val="009E726A"/>
    <w:rsid w:val="009E72B0"/>
    <w:rsid w:val="009E7EFF"/>
    <w:rsid w:val="009F020D"/>
    <w:rsid w:val="009F084C"/>
    <w:rsid w:val="009F0CD6"/>
    <w:rsid w:val="009F0F0F"/>
    <w:rsid w:val="009F18AE"/>
    <w:rsid w:val="009F1BA3"/>
    <w:rsid w:val="009F1E49"/>
    <w:rsid w:val="009F1F83"/>
    <w:rsid w:val="009F23AE"/>
    <w:rsid w:val="009F251C"/>
    <w:rsid w:val="009F2C3E"/>
    <w:rsid w:val="009F2F54"/>
    <w:rsid w:val="009F2F71"/>
    <w:rsid w:val="009F3991"/>
    <w:rsid w:val="009F4353"/>
    <w:rsid w:val="009F44AC"/>
    <w:rsid w:val="009F46D5"/>
    <w:rsid w:val="009F4B59"/>
    <w:rsid w:val="009F4FFD"/>
    <w:rsid w:val="009F54A1"/>
    <w:rsid w:val="009F58B1"/>
    <w:rsid w:val="009F5A15"/>
    <w:rsid w:val="009F5A2C"/>
    <w:rsid w:val="009F6291"/>
    <w:rsid w:val="009F6332"/>
    <w:rsid w:val="009F6664"/>
    <w:rsid w:val="009F76B6"/>
    <w:rsid w:val="009F7804"/>
    <w:rsid w:val="009F7E6A"/>
    <w:rsid w:val="009F7E9B"/>
    <w:rsid w:val="00A000B5"/>
    <w:rsid w:val="00A007E7"/>
    <w:rsid w:val="00A00E27"/>
    <w:rsid w:val="00A01884"/>
    <w:rsid w:val="00A023D7"/>
    <w:rsid w:val="00A038C8"/>
    <w:rsid w:val="00A045FA"/>
    <w:rsid w:val="00A047FD"/>
    <w:rsid w:val="00A04DA5"/>
    <w:rsid w:val="00A05EB5"/>
    <w:rsid w:val="00A06AD8"/>
    <w:rsid w:val="00A07279"/>
    <w:rsid w:val="00A07612"/>
    <w:rsid w:val="00A07657"/>
    <w:rsid w:val="00A07ED0"/>
    <w:rsid w:val="00A10199"/>
    <w:rsid w:val="00A103D3"/>
    <w:rsid w:val="00A107B7"/>
    <w:rsid w:val="00A10E6B"/>
    <w:rsid w:val="00A11F94"/>
    <w:rsid w:val="00A12058"/>
    <w:rsid w:val="00A12346"/>
    <w:rsid w:val="00A129BB"/>
    <w:rsid w:val="00A129CC"/>
    <w:rsid w:val="00A12A45"/>
    <w:rsid w:val="00A12DF9"/>
    <w:rsid w:val="00A130D0"/>
    <w:rsid w:val="00A1310C"/>
    <w:rsid w:val="00A139AE"/>
    <w:rsid w:val="00A150AF"/>
    <w:rsid w:val="00A152E0"/>
    <w:rsid w:val="00A15557"/>
    <w:rsid w:val="00A15894"/>
    <w:rsid w:val="00A15C72"/>
    <w:rsid w:val="00A15DFE"/>
    <w:rsid w:val="00A16398"/>
    <w:rsid w:val="00A16A21"/>
    <w:rsid w:val="00A16B30"/>
    <w:rsid w:val="00A16D4A"/>
    <w:rsid w:val="00A16FAB"/>
    <w:rsid w:val="00A170F8"/>
    <w:rsid w:val="00A20001"/>
    <w:rsid w:val="00A204F9"/>
    <w:rsid w:val="00A20F6F"/>
    <w:rsid w:val="00A212CF"/>
    <w:rsid w:val="00A2147C"/>
    <w:rsid w:val="00A2160E"/>
    <w:rsid w:val="00A21C31"/>
    <w:rsid w:val="00A21EBF"/>
    <w:rsid w:val="00A2220B"/>
    <w:rsid w:val="00A224CA"/>
    <w:rsid w:val="00A22BA0"/>
    <w:rsid w:val="00A22C13"/>
    <w:rsid w:val="00A248A1"/>
    <w:rsid w:val="00A25985"/>
    <w:rsid w:val="00A263CA"/>
    <w:rsid w:val="00A26541"/>
    <w:rsid w:val="00A27EC0"/>
    <w:rsid w:val="00A308DD"/>
    <w:rsid w:val="00A30D6D"/>
    <w:rsid w:val="00A316A4"/>
    <w:rsid w:val="00A334FF"/>
    <w:rsid w:val="00A33572"/>
    <w:rsid w:val="00A33A23"/>
    <w:rsid w:val="00A33E40"/>
    <w:rsid w:val="00A33F36"/>
    <w:rsid w:val="00A33F60"/>
    <w:rsid w:val="00A34190"/>
    <w:rsid w:val="00A34258"/>
    <w:rsid w:val="00A346BD"/>
    <w:rsid w:val="00A3495D"/>
    <w:rsid w:val="00A3562C"/>
    <w:rsid w:val="00A35F03"/>
    <w:rsid w:val="00A36869"/>
    <w:rsid w:val="00A3688C"/>
    <w:rsid w:val="00A36CD3"/>
    <w:rsid w:val="00A36F08"/>
    <w:rsid w:val="00A406F3"/>
    <w:rsid w:val="00A40B2D"/>
    <w:rsid w:val="00A40CE0"/>
    <w:rsid w:val="00A4101C"/>
    <w:rsid w:val="00A41503"/>
    <w:rsid w:val="00A418C6"/>
    <w:rsid w:val="00A4263B"/>
    <w:rsid w:val="00A42DB2"/>
    <w:rsid w:val="00A43786"/>
    <w:rsid w:val="00A43AE4"/>
    <w:rsid w:val="00A43B32"/>
    <w:rsid w:val="00A441CE"/>
    <w:rsid w:val="00A447FB"/>
    <w:rsid w:val="00A448F0"/>
    <w:rsid w:val="00A457C7"/>
    <w:rsid w:val="00A4641E"/>
    <w:rsid w:val="00A46710"/>
    <w:rsid w:val="00A47238"/>
    <w:rsid w:val="00A472C3"/>
    <w:rsid w:val="00A4785E"/>
    <w:rsid w:val="00A50554"/>
    <w:rsid w:val="00A5065D"/>
    <w:rsid w:val="00A50BEA"/>
    <w:rsid w:val="00A50DBB"/>
    <w:rsid w:val="00A50E51"/>
    <w:rsid w:val="00A5165B"/>
    <w:rsid w:val="00A51ADD"/>
    <w:rsid w:val="00A51C67"/>
    <w:rsid w:val="00A529F2"/>
    <w:rsid w:val="00A5350A"/>
    <w:rsid w:val="00A539E2"/>
    <w:rsid w:val="00A54937"/>
    <w:rsid w:val="00A558E2"/>
    <w:rsid w:val="00A55BD3"/>
    <w:rsid w:val="00A560E9"/>
    <w:rsid w:val="00A5678E"/>
    <w:rsid w:val="00A56DBD"/>
    <w:rsid w:val="00A56FF8"/>
    <w:rsid w:val="00A57173"/>
    <w:rsid w:val="00A57847"/>
    <w:rsid w:val="00A57AA8"/>
    <w:rsid w:val="00A57F3E"/>
    <w:rsid w:val="00A6080E"/>
    <w:rsid w:val="00A6119C"/>
    <w:rsid w:val="00A61D16"/>
    <w:rsid w:val="00A62061"/>
    <w:rsid w:val="00A620EC"/>
    <w:rsid w:val="00A62AD3"/>
    <w:rsid w:val="00A62E0D"/>
    <w:rsid w:val="00A63E6B"/>
    <w:rsid w:val="00A63F16"/>
    <w:rsid w:val="00A641FE"/>
    <w:rsid w:val="00A64371"/>
    <w:rsid w:val="00A64D6A"/>
    <w:rsid w:val="00A65BD0"/>
    <w:rsid w:val="00A65CAA"/>
    <w:rsid w:val="00A66C3E"/>
    <w:rsid w:val="00A67052"/>
    <w:rsid w:val="00A6736F"/>
    <w:rsid w:val="00A673D6"/>
    <w:rsid w:val="00A67926"/>
    <w:rsid w:val="00A67C68"/>
    <w:rsid w:val="00A70221"/>
    <w:rsid w:val="00A70EE5"/>
    <w:rsid w:val="00A7105B"/>
    <w:rsid w:val="00A7107C"/>
    <w:rsid w:val="00A71CA7"/>
    <w:rsid w:val="00A72FF2"/>
    <w:rsid w:val="00A73414"/>
    <w:rsid w:val="00A73468"/>
    <w:rsid w:val="00A736FE"/>
    <w:rsid w:val="00A73B3E"/>
    <w:rsid w:val="00A74164"/>
    <w:rsid w:val="00A7421A"/>
    <w:rsid w:val="00A74D48"/>
    <w:rsid w:val="00A75144"/>
    <w:rsid w:val="00A758D6"/>
    <w:rsid w:val="00A75B07"/>
    <w:rsid w:val="00A76B2F"/>
    <w:rsid w:val="00A76BD0"/>
    <w:rsid w:val="00A77942"/>
    <w:rsid w:val="00A77A1D"/>
    <w:rsid w:val="00A80470"/>
    <w:rsid w:val="00A80A53"/>
    <w:rsid w:val="00A814A4"/>
    <w:rsid w:val="00A815F0"/>
    <w:rsid w:val="00A81904"/>
    <w:rsid w:val="00A82161"/>
    <w:rsid w:val="00A8298D"/>
    <w:rsid w:val="00A82FA3"/>
    <w:rsid w:val="00A82FA5"/>
    <w:rsid w:val="00A8319B"/>
    <w:rsid w:val="00A832D8"/>
    <w:rsid w:val="00A8356F"/>
    <w:rsid w:val="00A83EF8"/>
    <w:rsid w:val="00A840D2"/>
    <w:rsid w:val="00A84B9A"/>
    <w:rsid w:val="00A850D9"/>
    <w:rsid w:val="00A85C03"/>
    <w:rsid w:val="00A85C96"/>
    <w:rsid w:val="00A86672"/>
    <w:rsid w:val="00A86AA0"/>
    <w:rsid w:val="00A87A62"/>
    <w:rsid w:val="00A87D2D"/>
    <w:rsid w:val="00A87EAA"/>
    <w:rsid w:val="00A91011"/>
    <w:rsid w:val="00A91D69"/>
    <w:rsid w:val="00A928C5"/>
    <w:rsid w:val="00A92961"/>
    <w:rsid w:val="00A93451"/>
    <w:rsid w:val="00A93C19"/>
    <w:rsid w:val="00A93C9D"/>
    <w:rsid w:val="00A94429"/>
    <w:rsid w:val="00A94F3B"/>
    <w:rsid w:val="00A95A73"/>
    <w:rsid w:val="00A9669A"/>
    <w:rsid w:val="00A972E1"/>
    <w:rsid w:val="00A97582"/>
    <w:rsid w:val="00A97B9A"/>
    <w:rsid w:val="00AA002A"/>
    <w:rsid w:val="00AA0763"/>
    <w:rsid w:val="00AA0D87"/>
    <w:rsid w:val="00AA14E2"/>
    <w:rsid w:val="00AA1843"/>
    <w:rsid w:val="00AA1CA2"/>
    <w:rsid w:val="00AA1E9E"/>
    <w:rsid w:val="00AA20F4"/>
    <w:rsid w:val="00AA35EB"/>
    <w:rsid w:val="00AA3DA4"/>
    <w:rsid w:val="00AA417F"/>
    <w:rsid w:val="00AA4A67"/>
    <w:rsid w:val="00AA4AC3"/>
    <w:rsid w:val="00AA4B1B"/>
    <w:rsid w:val="00AA4F00"/>
    <w:rsid w:val="00AA4F15"/>
    <w:rsid w:val="00AA5DF0"/>
    <w:rsid w:val="00AA5FBA"/>
    <w:rsid w:val="00AA686D"/>
    <w:rsid w:val="00AA6A99"/>
    <w:rsid w:val="00AA75F7"/>
    <w:rsid w:val="00AB134E"/>
    <w:rsid w:val="00AB175C"/>
    <w:rsid w:val="00AB1854"/>
    <w:rsid w:val="00AB1A15"/>
    <w:rsid w:val="00AB1D62"/>
    <w:rsid w:val="00AB25AB"/>
    <w:rsid w:val="00AB29AB"/>
    <w:rsid w:val="00AB3BAB"/>
    <w:rsid w:val="00AB3C1F"/>
    <w:rsid w:val="00AB41ED"/>
    <w:rsid w:val="00AB45E7"/>
    <w:rsid w:val="00AB5240"/>
    <w:rsid w:val="00AB5CDA"/>
    <w:rsid w:val="00AB63E0"/>
    <w:rsid w:val="00AB750D"/>
    <w:rsid w:val="00AB7B06"/>
    <w:rsid w:val="00AB7C98"/>
    <w:rsid w:val="00AB7FA6"/>
    <w:rsid w:val="00AC0452"/>
    <w:rsid w:val="00AC04AD"/>
    <w:rsid w:val="00AC12F4"/>
    <w:rsid w:val="00AC1A2C"/>
    <w:rsid w:val="00AC1B55"/>
    <w:rsid w:val="00AC27FB"/>
    <w:rsid w:val="00AC35A9"/>
    <w:rsid w:val="00AC392F"/>
    <w:rsid w:val="00AC3C2C"/>
    <w:rsid w:val="00AC401B"/>
    <w:rsid w:val="00AC4568"/>
    <w:rsid w:val="00AC4B9C"/>
    <w:rsid w:val="00AC4E59"/>
    <w:rsid w:val="00AC5332"/>
    <w:rsid w:val="00AC5BD0"/>
    <w:rsid w:val="00AC5CB7"/>
    <w:rsid w:val="00AC61D9"/>
    <w:rsid w:val="00AC6398"/>
    <w:rsid w:val="00AC6945"/>
    <w:rsid w:val="00AC6E1D"/>
    <w:rsid w:val="00AC7C19"/>
    <w:rsid w:val="00AD00C1"/>
    <w:rsid w:val="00AD09FA"/>
    <w:rsid w:val="00AD0AF6"/>
    <w:rsid w:val="00AD0C4E"/>
    <w:rsid w:val="00AD0D18"/>
    <w:rsid w:val="00AD16EF"/>
    <w:rsid w:val="00AD1B43"/>
    <w:rsid w:val="00AD2A0E"/>
    <w:rsid w:val="00AD2B31"/>
    <w:rsid w:val="00AD2C09"/>
    <w:rsid w:val="00AD3156"/>
    <w:rsid w:val="00AD3440"/>
    <w:rsid w:val="00AD4237"/>
    <w:rsid w:val="00AD4243"/>
    <w:rsid w:val="00AD4F06"/>
    <w:rsid w:val="00AD5129"/>
    <w:rsid w:val="00AD5F73"/>
    <w:rsid w:val="00AD65BC"/>
    <w:rsid w:val="00AD7656"/>
    <w:rsid w:val="00AE01A2"/>
    <w:rsid w:val="00AE09BB"/>
    <w:rsid w:val="00AE0A6D"/>
    <w:rsid w:val="00AE0D35"/>
    <w:rsid w:val="00AE14F5"/>
    <w:rsid w:val="00AE31FC"/>
    <w:rsid w:val="00AE3E3E"/>
    <w:rsid w:val="00AE400D"/>
    <w:rsid w:val="00AE4177"/>
    <w:rsid w:val="00AE4932"/>
    <w:rsid w:val="00AE4A9C"/>
    <w:rsid w:val="00AE52F1"/>
    <w:rsid w:val="00AE55ED"/>
    <w:rsid w:val="00AE59CC"/>
    <w:rsid w:val="00AE5C3B"/>
    <w:rsid w:val="00AE64B1"/>
    <w:rsid w:val="00AE661B"/>
    <w:rsid w:val="00AE6973"/>
    <w:rsid w:val="00AE69E6"/>
    <w:rsid w:val="00AE6B8D"/>
    <w:rsid w:val="00AE7DBE"/>
    <w:rsid w:val="00AF0471"/>
    <w:rsid w:val="00AF09F4"/>
    <w:rsid w:val="00AF16AD"/>
    <w:rsid w:val="00AF1D49"/>
    <w:rsid w:val="00AF2161"/>
    <w:rsid w:val="00AF286C"/>
    <w:rsid w:val="00AF2B91"/>
    <w:rsid w:val="00AF2F99"/>
    <w:rsid w:val="00AF348B"/>
    <w:rsid w:val="00AF491A"/>
    <w:rsid w:val="00AF4D3F"/>
    <w:rsid w:val="00AF596E"/>
    <w:rsid w:val="00AF5D85"/>
    <w:rsid w:val="00AF6439"/>
    <w:rsid w:val="00AF6723"/>
    <w:rsid w:val="00AF686C"/>
    <w:rsid w:val="00AF69A4"/>
    <w:rsid w:val="00AF745C"/>
    <w:rsid w:val="00AF755E"/>
    <w:rsid w:val="00AF77CB"/>
    <w:rsid w:val="00AF7F32"/>
    <w:rsid w:val="00B000DA"/>
    <w:rsid w:val="00B0017C"/>
    <w:rsid w:val="00B009EB"/>
    <w:rsid w:val="00B00F39"/>
    <w:rsid w:val="00B01083"/>
    <w:rsid w:val="00B02244"/>
    <w:rsid w:val="00B02E2B"/>
    <w:rsid w:val="00B02FB0"/>
    <w:rsid w:val="00B02FD5"/>
    <w:rsid w:val="00B03781"/>
    <w:rsid w:val="00B04473"/>
    <w:rsid w:val="00B044D5"/>
    <w:rsid w:val="00B04C4E"/>
    <w:rsid w:val="00B04FF0"/>
    <w:rsid w:val="00B05302"/>
    <w:rsid w:val="00B05DA6"/>
    <w:rsid w:val="00B0655D"/>
    <w:rsid w:val="00B07D68"/>
    <w:rsid w:val="00B1001D"/>
    <w:rsid w:val="00B100D7"/>
    <w:rsid w:val="00B10236"/>
    <w:rsid w:val="00B106D6"/>
    <w:rsid w:val="00B10E66"/>
    <w:rsid w:val="00B1114C"/>
    <w:rsid w:val="00B11682"/>
    <w:rsid w:val="00B11B2B"/>
    <w:rsid w:val="00B11B46"/>
    <w:rsid w:val="00B12490"/>
    <w:rsid w:val="00B14D3D"/>
    <w:rsid w:val="00B14EC7"/>
    <w:rsid w:val="00B15821"/>
    <w:rsid w:val="00B15B83"/>
    <w:rsid w:val="00B16299"/>
    <w:rsid w:val="00B16D20"/>
    <w:rsid w:val="00B1764B"/>
    <w:rsid w:val="00B176E5"/>
    <w:rsid w:val="00B21880"/>
    <w:rsid w:val="00B233BC"/>
    <w:rsid w:val="00B2370B"/>
    <w:rsid w:val="00B23B1C"/>
    <w:rsid w:val="00B23C9E"/>
    <w:rsid w:val="00B23D26"/>
    <w:rsid w:val="00B241E8"/>
    <w:rsid w:val="00B248AB"/>
    <w:rsid w:val="00B24A81"/>
    <w:rsid w:val="00B25435"/>
    <w:rsid w:val="00B25D2B"/>
    <w:rsid w:val="00B265E0"/>
    <w:rsid w:val="00B26A30"/>
    <w:rsid w:val="00B27A52"/>
    <w:rsid w:val="00B27C55"/>
    <w:rsid w:val="00B27D83"/>
    <w:rsid w:val="00B30CA7"/>
    <w:rsid w:val="00B31385"/>
    <w:rsid w:val="00B31393"/>
    <w:rsid w:val="00B313C7"/>
    <w:rsid w:val="00B31A90"/>
    <w:rsid w:val="00B31DDC"/>
    <w:rsid w:val="00B31E88"/>
    <w:rsid w:val="00B32D95"/>
    <w:rsid w:val="00B32E7F"/>
    <w:rsid w:val="00B3320D"/>
    <w:rsid w:val="00B338C9"/>
    <w:rsid w:val="00B33954"/>
    <w:rsid w:val="00B33AC7"/>
    <w:rsid w:val="00B34666"/>
    <w:rsid w:val="00B346C5"/>
    <w:rsid w:val="00B34B00"/>
    <w:rsid w:val="00B34B45"/>
    <w:rsid w:val="00B34D21"/>
    <w:rsid w:val="00B3553A"/>
    <w:rsid w:val="00B3597D"/>
    <w:rsid w:val="00B35ED3"/>
    <w:rsid w:val="00B35F4A"/>
    <w:rsid w:val="00B3617A"/>
    <w:rsid w:val="00B366A0"/>
    <w:rsid w:val="00B407B6"/>
    <w:rsid w:val="00B41B41"/>
    <w:rsid w:val="00B41C79"/>
    <w:rsid w:val="00B41EC9"/>
    <w:rsid w:val="00B4210F"/>
    <w:rsid w:val="00B42279"/>
    <w:rsid w:val="00B4246D"/>
    <w:rsid w:val="00B42599"/>
    <w:rsid w:val="00B42E1B"/>
    <w:rsid w:val="00B43133"/>
    <w:rsid w:val="00B4424E"/>
    <w:rsid w:val="00B443CF"/>
    <w:rsid w:val="00B44720"/>
    <w:rsid w:val="00B44CD4"/>
    <w:rsid w:val="00B44DDB"/>
    <w:rsid w:val="00B44E1B"/>
    <w:rsid w:val="00B44FEF"/>
    <w:rsid w:val="00B45240"/>
    <w:rsid w:val="00B45265"/>
    <w:rsid w:val="00B45493"/>
    <w:rsid w:val="00B45598"/>
    <w:rsid w:val="00B45ABB"/>
    <w:rsid w:val="00B45F53"/>
    <w:rsid w:val="00B45F5B"/>
    <w:rsid w:val="00B467ED"/>
    <w:rsid w:val="00B4723F"/>
    <w:rsid w:val="00B47275"/>
    <w:rsid w:val="00B472A3"/>
    <w:rsid w:val="00B47D8E"/>
    <w:rsid w:val="00B47F60"/>
    <w:rsid w:val="00B50287"/>
    <w:rsid w:val="00B50846"/>
    <w:rsid w:val="00B50B7F"/>
    <w:rsid w:val="00B50E07"/>
    <w:rsid w:val="00B51C3B"/>
    <w:rsid w:val="00B51E77"/>
    <w:rsid w:val="00B51EA9"/>
    <w:rsid w:val="00B52540"/>
    <w:rsid w:val="00B52F3A"/>
    <w:rsid w:val="00B54477"/>
    <w:rsid w:val="00B54D2A"/>
    <w:rsid w:val="00B54ED6"/>
    <w:rsid w:val="00B55145"/>
    <w:rsid w:val="00B55686"/>
    <w:rsid w:val="00B55D98"/>
    <w:rsid w:val="00B55FF8"/>
    <w:rsid w:val="00B56726"/>
    <w:rsid w:val="00B57189"/>
    <w:rsid w:val="00B5771F"/>
    <w:rsid w:val="00B57D5A"/>
    <w:rsid w:val="00B604B6"/>
    <w:rsid w:val="00B60A64"/>
    <w:rsid w:val="00B60C52"/>
    <w:rsid w:val="00B6120E"/>
    <w:rsid w:val="00B61446"/>
    <w:rsid w:val="00B61B84"/>
    <w:rsid w:val="00B61E13"/>
    <w:rsid w:val="00B62BBB"/>
    <w:rsid w:val="00B630F0"/>
    <w:rsid w:val="00B634E8"/>
    <w:rsid w:val="00B63985"/>
    <w:rsid w:val="00B63A3A"/>
    <w:rsid w:val="00B63ED7"/>
    <w:rsid w:val="00B6553C"/>
    <w:rsid w:val="00B6554A"/>
    <w:rsid w:val="00B655EB"/>
    <w:rsid w:val="00B66126"/>
    <w:rsid w:val="00B665A8"/>
    <w:rsid w:val="00B6721C"/>
    <w:rsid w:val="00B67C7A"/>
    <w:rsid w:val="00B67DFA"/>
    <w:rsid w:val="00B705DB"/>
    <w:rsid w:val="00B70E69"/>
    <w:rsid w:val="00B727AA"/>
    <w:rsid w:val="00B72FFE"/>
    <w:rsid w:val="00B731AF"/>
    <w:rsid w:val="00B734AD"/>
    <w:rsid w:val="00B743A4"/>
    <w:rsid w:val="00B7496D"/>
    <w:rsid w:val="00B76CEE"/>
    <w:rsid w:val="00B77224"/>
    <w:rsid w:val="00B773E9"/>
    <w:rsid w:val="00B7780C"/>
    <w:rsid w:val="00B77BF0"/>
    <w:rsid w:val="00B81688"/>
    <w:rsid w:val="00B81B9D"/>
    <w:rsid w:val="00B81CDB"/>
    <w:rsid w:val="00B8259A"/>
    <w:rsid w:val="00B82750"/>
    <w:rsid w:val="00B828F8"/>
    <w:rsid w:val="00B82C19"/>
    <w:rsid w:val="00B82F44"/>
    <w:rsid w:val="00B838EF"/>
    <w:rsid w:val="00B846EB"/>
    <w:rsid w:val="00B847E5"/>
    <w:rsid w:val="00B84F4A"/>
    <w:rsid w:val="00B8505D"/>
    <w:rsid w:val="00B85B57"/>
    <w:rsid w:val="00B86007"/>
    <w:rsid w:val="00B8691C"/>
    <w:rsid w:val="00B86D80"/>
    <w:rsid w:val="00B86D9A"/>
    <w:rsid w:val="00B86E2E"/>
    <w:rsid w:val="00B86F2C"/>
    <w:rsid w:val="00B9181F"/>
    <w:rsid w:val="00B9215B"/>
    <w:rsid w:val="00B943BB"/>
    <w:rsid w:val="00B949D5"/>
    <w:rsid w:val="00B94A70"/>
    <w:rsid w:val="00B94CB2"/>
    <w:rsid w:val="00B94F5B"/>
    <w:rsid w:val="00B95356"/>
    <w:rsid w:val="00B9706D"/>
    <w:rsid w:val="00B97FA9"/>
    <w:rsid w:val="00BA019A"/>
    <w:rsid w:val="00BA06A4"/>
    <w:rsid w:val="00BA350C"/>
    <w:rsid w:val="00BA3560"/>
    <w:rsid w:val="00BA39EB"/>
    <w:rsid w:val="00BA3CBF"/>
    <w:rsid w:val="00BA3E28"/>
    <w:rsid w:val="00BA435B"/>
    <w:rsid w:val="00BA46D5"/>
    <w:rsid w:val="00BA4757"/>
    <w:rsid w:val="00BA4823"/>
    <w:rsid w:val="00BA5088"/>
    <w:rsid w:val="00BA5129"/>
    <w:rsid w:val="00BA5326"/>
    <w:rsid w:val="00BA5463"/>
    <w:rsid w:val="00BA5FDC"/>
    <w:rsid w:val="00BA622C"/>
    <w:rsid w:val="00BA6547"/>
    <w:rsid w:val="00BB06C9"/>
    <w:rsid w:val="00BB07CF"/>
    <w:rsid w:val="00BB11AD"/>
    <w:rsid w:val="00BB1218"/>
    <w:rsid w:val="00BB17E8"/>
    <w:rsid w:val="00BB1CEC"/>
    <w:rsid w:val="00BB2562"/>
    <w:rsid w:val="00BB27D6"/>
    <w:rsid w:val="00BB29BD"/>
    <w:rsid w:val="00BB2B7E"/>
    <w:rsid w:val="00BB2C9B"/>
    <w:rsid w:val="00BB2D4F"/>
    <w:rsid w:val="00BB2D92"/>
    <w:rsid w:val="00BB3731"/>
    <w:rsid w:val="00BB377B"/>
    <w:rsid w:val="00BB4272"/>
    <w:rsid w:val="00BB4496"/>
    <w:rsid w:val="00BB4650"/>
    <w:rsid w:val="00BB53BF"/>
    <w:rsid w:val="00BB5F6C"/>
    <w:rsid w:val="00BB6177"/>
    <w:rsid w:val="00BB6374"/>
    <w:rsid w:val="00BB7000"/>
    <w:rsid w:val="00BB7164"/>
    <w:rsid w:val="00BB744F"/>
    <w:rsid w:val="00BB771B"/>
    <w:rsid w:val="00BB7853"/>
    <w:rsid w:val="00BB78B4"/>
    <w:rsid w:val="00BB7CC9"/>
    <w:rsid w:val="00BC01DD"/>
    <w:rsid w:val="00BC0A04"/>
    <w:rsid w:val="00BC275A"/>
    <w:rsid w:val="00BC36EC"/>
    <w:rsid w:val="00BC3B37"/>
    <w:rsid w:val="00BC3DE7"/>
    <w:rsid w:val="00BC4144"/>
    <w:rsid w:val="00BC4D8E"/>
    <w:rsid w:val="00BC53F6"/>
    <w:rsid w:val="00BC5620"/>
    <w:rsid w:val="00BC5869"/>
    <w:rsid w:val="00BC58FD"/>
    <w:rsid w:val="00BC592E"/>
    <w:rsid w:val="00BC59B6"/>
    <w:rsid w:val="00BC5ABA"/>
    <w:rsid w:val="00BC75C5"/>
    <w:rsid w:val="00BC7DDA"/>
    <w:rsid w:val="00BC7DE4"/>
    <w:rsid w:val="00BD1293"/>
    <w:rsid w:val="00BD1530"/>
    <w:rsid w:val="00BD1547"/>
    <w:rsid w:val="00BD2458"/>
    <w:rsid w:val="00BD2CDF"/>
    <w:rsid w:val="00BD39F7"/>
    <w:rsid w:val="00BD3ABA"/>
    <w:rsid w:val="00BD51E2"/>
    <w:rsid w:val="00BD5BB4"/>
    <w:rsid w:val="00BD64C1"/>
    <w:rsid w:val="00BD6586"/>
    <w:rsid w:val="00BD6C57"/>
    <w:rsid w:val="00BD7325"/>
    <w:rsid w:val="00BD74EA"/>
    <w:rsid w:val="00BE0D33"/>
    <w:rsid w:val="00BE0FE7"/>
    <w:rsid w:val="00BE1129"/>
    <w:rsid w:val="00BE2060"/>
    <w:rsid w:val="00BE2185"/>
    <w:rsid w:val="00BE2AC6"/>
    <w:rsid w:val="00BE2CF8"/>
    <w:rsid w:val="00BE2EF2"/>
    <w:rsid w:val="00BE38E2"/>
    <w:rsid w:val="00BE42A0"/>
    <w:rsid w:val="00BE4539"/>
    <w:rsid w:val="00BE5103"/>
    <w:rsid w:val="00BE6318"/>
    <w:rsid w:val="00BE6730"/>
    <w:rsid w:val="00BE6CD3"/>
    <w:rsid w:val="00BE6E5A"/>
    <w:rsid w:val="00BE7588"/>
    <w:rsid w:val="00BE7846"/>
    <w:rsid w:val="00BF0AE6"/>
    <w:rsid w:val="00BF0B3F"/>
    <w:rsid w:val="00BF0CC2"/>
    <w:rsid w:val="00BF0CCB"/>
    <w:rsid w:val="00BF28BF"/>
    <w:rsid w:val="00BF3B1E"/>
    <w:rsid w:val="00BF3C1C"/>
    <w:rsid w:val="00BF4275"/>
    <w:rsid w:val="00BF475F"/>
    <w:rsid w:val="00BF48C1"/>
    <w:rsid w:val="00BF4A02"/>
    <w:rsid w:val="00BF569E"/>
    <w:rsid w:val="00BF5B1A"/>
    <w:rsid w:val="00BF600B"/>
    <w:rsid w:val="00BF75BA"/>
    <w:rsid w:val="00C0014F"/>
    <w:rsid w:val="00C00957"/>
    <w:rsid w:val="00C00D6E"/>
    <w:rsid w:val="00C00DC2"/>
    <w:rsid w:val="00C01020"/>
    <w:rsid w:val="00C011BB"/>
    <w:rsid w:val="00C015AF"/>
    <w:rsid w:val="00C0195A"/>
    <w:rsid w:val="00C01A2E"/>
    <w:rsid w:val="00C01B8E"/>
    <w:rsid w:val="00C021C4"/>
    <w:rsid w:val="00C025F6"/>
    <w:rsid w:val="00C02E22"/>
    <w:rsid w:val="00C03320"/>
    <w:rsid w:val="00C033E6"/>
    <w:rsid w:val="00C0347F"/>
    <w:rsid w:val="00C034BC"/>
    <w:rsid w:val="00C04365"/>
    <w:rsid w:val="00C04512"/>
    <w:rsid w:val="00C0477D"/>
    <w:rsid w:val="00C0487E"/>
    <w:rsid w:val="00C04EA8"/>
    <w:rsid w:val="00C04FE6"/>
    <w:rsid w:val="00C05B8B"/>
    <w:rsid w:val="00C05E75"/>
    <w:rsid w:val="00C0647E"/>
    <w:rsid w:val="00C064E8"/>
    <w:rsid w:val="00C06C28"/>
    <w:rsid w:val="00C074C3"/>
    <w:rsid w:val="00C07BAD"/>
    <w:rsid w:val="00C07C0C"/>
    <w:rsid w:val="00C07DD1"/>
    <w:rsid w:val="00C102FF"/>
    <w:rsid w:val="00C11758"/>
    <w:rsid w:val="00C11973"/>
    <w:rsid w:val="00C11A5B"/>
    <w:rsid w:val="00C11ABF"/>
    <w:rsid w:val="00C11B37"/>
    <w:rsid w:val="00C127DC"/>
    <w:rsid w:val="00C12C12"/>
    <w:rsid w:val="00C130E4"/>
    <w:rsid w:val="00C13975"/>
    <w:rsid w:val="00C13CE3"/>
    <w:rsid w:val="00C14449"/>
    <w:rsid w:val="00C14479"/>
    <w:rsid w:val="00C14DCE"/>
    <w:rsid w:val="00C157A0"/>
    <w:rsid w:val="00C157F2"/>
    <w:rsid w:val="00C15987"/>
    <w:rsid w:val="00C178E2"/>
    <w:rsid w:val="00C20635"/>
    <w:rsid w:val="00C208B4"/>
    <w:rsid w:val="00C20E19"/>
    <w:rsid w:val="00C215CA"/>
    <w:rsid w:val="00C22446"/>
    <w:rsid w:val="00C22E5E"/>
    <w:rsid w:val="00C23BB0"/>
    <w:rsid w:val="00C243BA"/>
    <w:rsid w:val="00C24415"/>
    <w:rsid w:val="00C24717"/>
    <w:rsid w:val="00C2477C"/>
    <w:rsid w:val="00C24B28"/>
    <w:rsid w:val="00C256DD"/>
    <w:rsid w:val="00C259A4"/>
    <w:rsid w:val="00C26528"/>
    <w:rsid w:val="00C27265"/>
    <w:rsid w:val="00C304AF"/>
    <w:rsid w:val="00C30F8D"/>
    <w:rsid w:val="00C31173"/>
    <w:rsid w:val="00C3145F"/>
    <w:rsid w:val="00C3182B"/>
    <w:rsid w:val="00C32170"/>
    <w:rsid w:val="00C32E5F"/>
    <w:rsid w:val="00C330CB"/>
    <w:rsid w:val="00C33176"/>
    <w:rsid w:val="00C33758"/>
    <w:rsid w:val="00C33EF2"/>
    <w:rsid w:val="00C34668"/>
    <w:rsid w:val="00C34759"/>
    <w:rsid w:val="00C34F12"/>
    <w:rsid w:val="00C353D0"/>
    <w:rsid w:val="00C35634"/>
    <w:rsid w:val="00C357CE"/>
    <w:rsid w:val="00C35863"/>
    <w:rsid w:val="00C35F06"/>
    <w:rsid w:val="00C37311"/>
    <w:rsid w:val="00C40348"/>
    <w:rsid w:val="00C406E7"/>
    <w:rsid w:val="00C4170A"/>
    <w:rsid w:val="00C41F64"/>
    <w:rsid w:val="00C42E9F"/>
    <w:rsid w:val="00C450DD"/>
    <w:rsid w:val="00C45CD7"/>
    <w:rsid w:val="00C45F1D"/>
    <w:rsid w:val="00C464E6"/>
    <w:rsid w:val="00C468DB"/>
    <w:rsid w:val="00C47078"/>
    <w:rsid w:val="00C474B8"/>
    <w:rsid w:val="00C47A17"/>
    <w:rsid w:val="00C5057C"/>
    <w:rsid w:val="00C5069E"/>
    <w:rsid w:val="00C507A8"/>
    <w:rsid w:val="00C50B57"/>
    <w:rsid w:val="00C51D0E"/>
    <w:rsid w:val="00C5204A"/>
    <w:rsid w:val="00C52247"/>
    <w:rsid w:val="00C5237F"/>
    <w:rsid w:val="00C52BED"/>
    <w:rsid w:val="00C53651"/>
    <w:rsid w:val="00C53991"/>
    <w:rsid w:val="00C53D21"/>
    <w:rsid w:val="00C54B42"/>
    <w:rsid w:val="00C54CD3"/>
    <w:rsid w:val="00C56539"/>
    <w:rsid w:val="00C56B34"/>
    <w:rsid w:val="00C57184"/>
    <w:rsid w:val="00C57FC1"/>
    <w:rsid w:val="00C6087B"/>
    <w:rsid w:val="00C60B85"/>
    <w:rsid w:val="00C60EC6"/>
    <w:rsid w:val="00C6183F"/>
    <w:rsid w:val="00C62082"/>
    <w:rsid w:val="00C620B1"/>
    <w:rsid w:val="00C628B2"/>
    <w:rsid w:val="00C62A6A"/>
    <w:rsid w:val="00C62AF5"/>
    <w:rsid w:val="00C62D80"/>
    <w:rsid w:val="00C62E8F"/>
    <w:rsid w:val="00C636DA"/>
    <w:rsid w:val="00C6377F"/>
    <w:rsid w:val="00C6421B"/>
    <w:rsid w:val="00C64399"/>
    <w:rsid w:val="00C64AE9"/>
    <w:rsid w:val="00C651ED"/>
    <w:rsid w:val="00C65AE3"/>
    <w:rsid w:val="00C66276"/>
    <w:rsid w:val="00C66493"/>
    <w:rsid w:val="00C67C13"/>
    <w:rsid w:val="00C67CAB"/>
    <w:rsid w:val="00C703A1"/>
    <w:rsid w:val="00C70CA0"/>
    <w:rsid w:val="00C716CE"/>
    <w:rsid w:val="00C71C79"/>
    <w:rsid w:val="00C71D9D"/>
    <w:rsid w:val="00C71F32"/>
    <w:rsid w:val="00C7212B"/>
    <w:rsid w:val="00C72943"/>
    <w:rsid w:val="00C72D18"/>
    <w:rsid w:val="00C72D2F"/>
    <w:rsid w:val="00C74574"/>
    <w:rsid w:val="00C77664"/>
    <w:rsid w:val="00C779C5"/>
    <w:rsid w:val="00C77BAF"/>
    <w:rsid w:val="00C77F30"/>
    <w:rsid w:val="00C77F66"/>
    <w:rsid w:val="00C80403"/>
    <w:rsid w:val="00C81658"/>
    <w:rsid w:val="00C81D0F"/>
    <w:rsid w:val="00C81F86"/>
    <w:rsid w:val="00C82BFE"/>
    <w:rsid w:val="00C83A9B"/>
    <w:rsid w:val="00C83C4D"/>
    <w:rsid w:val="00C83D2E"/>
    <w:rsid w:val="00C84A4D"/>
    <w:rsid w:val="00C84DEE"/>
    <w:rsid w:val="00C84E27"/>
    <w:rsid w:val="00C85E3B"/>
    <w:rsid w:val="00C85FB3"/>
    <w:rsid w:val="00C86086"/>
    <w:rsid w:val="00C870AF"/>
    <w:rsid w:val="00C873E1"/>
    <w:rsid w:val="00C90138"/>
    <w:rsid w:val="00C92589"/>
    <w:rsid w:val="00C9366B"/>
    <w:rsid w:val="00C939F7"/>
    <w:rsid w:val="00C93A29"/>
    <w:rsid w:val="00C93F8E"/>
    <w:rsid w:val="00C944D4"/>
    <w:rsid w:val="00C94E4D"/>
    <w:rsid w:val="00C94F1F"/>
    <w:rsid w:val="00C95A73"/>
    <w:rsid w:val="00C95F72"/>
    <w:rsid w:val="00C96828"/>
    <w:rsid w:val="00C96EBA"/>
    <w:rsid w:val="00C97295"/>
    <w:rsid w:val="00C97CB7"/>
    <w:rsid w:val="00CA0120"/>
    <w:rsid w:val="00CA023E"/>
    <w:rsid w:val="00CA06D6"/>
    <w:rsid w:val="00CA1548"/>
    <w:rsid w:val="00CA165C"/>
    <w:rsid w:val="00CA19E8"/>
    <w:rsid w:val="00CA1B47"/>
    <w:rsid w:val="00CA3C6C"/>
    <w:rsid w:val="00CA5B85"/>
    <w:rsid w:val="00CA5EC7"/>
    <w:rsid w:val="00CA5F95"/>
    <w:rsid w:val="00CA6957"/>
    <w:rsid w:val="00CA7E3F"/>
    <w:rsid w:val="00CB0188"/>
    <w:rsid w:val="00CB0A84"/>
    <w:rsid w:val="00CB1216"/>
    <w:rsid w:val="00CB25BA"/>
    <w:rsid w:val="00CB2F0C"/>
    <w:rsid w:val="00CB31A7"/>
    <w:rsid w:val="00CB363E"/>
    <w:rsid w:val="00CB3E57"/>
    <w:rsid w:val="00CB4BC9"/>
    <w:rsid w:val="00CB570A"/>
    <w:rsid w:val="00CB65E5"/>
    <w:rsid w:val="00CB667E"/>
    <w:rsid w:val="00CB7354"/>
    <w:rsid w:val="00CC020B"/>
    <w:rsid w:val="00CC05F2"/>
    <w:rsid w:val="00CC0626"/>
    <w:rsid w:val="00CC0654"/>
    <w:rsid w:val="00CC066E"/>
    <w:rsid w:val="00CC0940"/>
    <w:rsid w:val="00CC0EAF"/>
    <w:rsid w:val="00CC2821"/>
    <w:rsid w:val="00CC2E0F"/>
    <w:rsid w:val="00CC3101"/>
    <w:rsid w:val="00CC34CB"/>
    <w:rsid w:val="00CC3685"/>
    <w:rsid w:val="00CC3714"/>
    <w:rsid w:val="00CC4869"/>
    <w:rsid w:val="00CC56A6"/>
    <w:rsid w:val="00CC5B48"/>
    <w:rsid w:val="00CC6014"/>
    <w:rsid w:val="00CC61AF"/>
    <w:rsid w:val="00CC71A3"/>
    <w:rsid w:val="00CC782D"/>
    <w:rsid w:val="00CD042C"/>
    <w:rsid w:val="00CD0C88"/>
    <w:rsid w:val="00CD0EFB"/>
    <w:rsid w:val="00CD11D3"/>
    <w:rsid w:val="00CD13BA"/>
    <w:rsid w:val="00CD1715"/>
    <w:rsid w:val="00CD1A5E"/>
    <w:rsid w:val="00CD1BF2"/>
    <w:rsid w:val="00CD1D9E"/>
    <w:rsid w:val="00CD20A8"/>
    <w:rsid w:val="00CD20C3"/>
    <w:rsid w:val="00CD2241"/>
    <w:rsid w:val="00CD2607"/>
    <w:rsid w:val="00CD2611"/>
    <w:rsid w:val="00CD29F1"/>
    <w:rsid w:val="00CD2A08"/>
    <w:rsid w:val="00CD34D6"/>
    <w:rsid w:val="00CD3712"/>
    <w:rsid w:val="00CD3B42"/>
    <w:rsid w:val="00CD3FBF"/>
    <w:rsid w:val="00CD4859"/>
    <w:rsid w:val="00CD48FB"/>
    <w:rsid w:val="00CD4D89"/>
    <w:rsid w:val="00CD56FC"/>
    <w:rsid w:val="00CD5949"/>
    <w:rsid w:val="00CD5C74"/>
    <w:rsid w:val="00CD6180"/>
    <w:rsid w:val="00CD7458"/>
    <w:rsid w:val="00CD7DDD"/>
    <w:rsid w:val="00CD7FB4"/>
    <w:rsid w:val="00CE0517"/>
    <w:rsid w:val="00CE085B"/>
    <w:rsid w:val="00CE0960"/>
    <w:rsid w:val="00CE16DA"/>
    <w:rsid w:val="00CE1B79"/>
    <w:rsid w:val="00CE23E0"/>
    <w:rsid w:val="00CE272D"/>
    <w:rsid w:val="00CE29BC"/>
    <w:rsid w:val="00CE2BD9"/>
    <w:rsid w:val="00CE2E2B"/>
    <w:rsid w:val="00CE2FEE"/>
    <w:rsid w:val="00CE3447"/>
    <w:rsid w:val="00CE36B8"/>
    <w:rsid w:val="00CE440E"/>
    <w:rsid w:val="00CE4795"/>
    <w:rsid w:val="00CE4EFC"/>
    <w:rsid w:val="00CE626D"/>
    <w:rsid w:val="00CE6816"/>
    <w:rsid w:val="00CE6B6E"/>
    <w:rsid w:val="00CE73E0"/>
    <w:rsid w:val="00CE7A30"/>
    <w:rsid w:val="00CF0300"/>
    <w:rsid w:val="00CF05EC"/>
    <w:rsid w:val="00CF0750"/>
    <w:rsid w:val="00CF0A1D"/>
    <w:rsid w:val="00CF0C1D"/>
    <w:rsid w:val="00CF1011"/>
    <w:rsid w:val="00CF103D"/>
    <w:rsid w:val="00CF1968"/>
    <w:rsid w:val="00CF1E5E"/>
    <w:rsid w:val="00CF423D"/>
    <w:rsid w:val="00CF439D"/>
    <w:rsid w:val="00CF4B11"/>
    <w:rsid w:val="00CF4E16"/>
    <w:rsid w:val="00CF4EF9"/>
    <w:rsid w:val="00CF5687"/>
    <w:rsid w:val="00CF5E81"/>
    <w:rsid w:val="00CF6109"/>
    <w:rsid w:val="00CF6867"/>
    <w:rsid w:val="00CF691A"/>
    <w:rsid w:val="00CF6DF9"/>
    <w:rsid w:val="00CF71B0"/>
    <w:rsid w:val="00D00697"/>
    <w:rsid w:val="00D00E1A"/>
    <w:rsid w:val="00D01920"/>
    <w:rsid w:val="00D019DE"/>
    <w:rsid w:val="00D02429"/>
    <w:rsid w:val="00D0369E"/>
    <w:rsid w:val="00D03807"/>
    <w:rsid w:val="00D03A48"/>
    <w:rsid w:val="00D03C53"/>
    <w:rsid w:val="00D03FD9"/>
    <w:rsid w:val="00D0410F"/>
    <w:rsid w:val="00D04626"/>
    <w:rsid w:val="00D0470C"/>
    <w:rsid w:val="00D05FDA"/>
    <w:rsid w:val="00D062DC"/>
    <w:rsid w:val="00D0663E"/>
    <w:rsid w:val="00D068BD"/>
    <w:rsid w:val="00D06970"/>
    <w:rsid w:val="00D0728A"/>
    <w:rsid w:val="00D075B4"/>
    <w:rsid w:val="00D075C0"/>
    <w:rsid w:val="00D0781C"/>
    <w:rsid w:val="00D100ED"/>
    <w:rsid w:val="00D10B05"/>
    <w:rsid w:val="00D1117E"/>
    <w:rsid w:val="00D116A3"/>
    <w:rsid w:val="00D11E6B"/>
    <w:rsid w:val="00D11EF8"/>
    <w:rsid w:val="00D1256B"/>
    <w:rsid w:val="00D125F4"/>
    <w:rsid w:val="00D1270A"/>
    <w:rsid w:val="00D12B53"/>
    <w:rsid w:val="00D13E59"/>
    <w:rsid w:val="00D14726"/>
    <w:rsid w:val="00D14AA9"/>
    <w:rsid w:val="00D159CF"/>
    <w:rsid w:val="00D16646"/>
    <w:rsid w:val="00D1701B"/>
    <w:rsid w:val="00D178C1"/>
    <w:rsid w:val="00D2008C"/>
    <w:rsid w:val="00D20504"/>
    <w:rsid w:val="00D20942"/>
    <w:rsid w:val="00D20954"/>
    <w:rsid w:val="00D210F6"/>
    <w:rsid w:val="00D214DA"/>
    <w:rsid w:val="00D2181E"/>
    <w:rsid w:val="00D21C3F"/>
    <w:rsid w:val="00D2228B"/>
    <w:rsid w:val="00D23157"/>
    <w:rsid w:val="00D239DC"/>
    <w:rsid w:val="00D241EA"/>
    <w:rsid w:val="00D2457D"/>
    <w:rsid w:val="00D24F75"/>
    <w:rsid w:val="00D25062"/>
    <w:rsid w:val="00D260AC"/>
    <w:rsid w:val="00D26376"/>
    <w:rsid w:val="00D265B3"/>
    <w:rsid w:val="00D26BC1"/>
    <w:rsid w:val="00D26DB6"/>
    <w:rsid w:val="00D27202"/>
    <w:rsid w:val="00D27F48"/>
    <w:rsid w:val="00D30237"/>
    <w:rsid w:val="00D3028B"/>
    <w:rsid w:val="00D306B4"/>
    <w:rsid w:val="00D30C6E"/>
    <w:rsid w:val="00D328CC"/>
    <w:rsid w:val="00D32B29"/>
    <w:rsid w:val="00D32E7A"/>
    <w:rsid w:val="00D332F2"/>
    <w:rsid w:val="00D333BE"/>
    <w:rsid w:val="00D34421"/>
    <w:rsid w:val="00D34B8F"/>
    <w:rsid w:val="00D3563C"/>
    <w:rsid w:val="00D357E9"/>
    <w:rsid w:val="00D35986"/>
    <w:rsid w:val="00D35A56"/>
    <w:rsid w:val="00D35ADF"/>
    <w:rsid w:val="00D360F6"/>
    <w:rsid w:val="00D36202"/>
    <w:rsid w:val="00D368D8"/>
    <w:rsid w:val="00D373B3"/>
    <w:rsid w:val="00D37533"/>
    <w:rsid w:val="00D37694"/>
    <w:rsid w:val="00D3798D"/>
    <w:rsid w:val="00D379F7"/>
    <w:rsid w:val="00D403E4"/>
    <w:rsid w:val="00D41468"/>
    <w:rsid w:val="00D41970"/>
    <w:rsid w:val="00D41AE0"/>
    <w:rsid w:val="00D41F71"/>
    <w:rsid w:val="00D42F74"/>
    <w:rsid w:val="00D43732"/>
    <w:rsid w:val="00D43D11"/>
    <w:rsid w:val="00D43E53"/>
    <w:rsid w:val="00D4408B"/>
    <w:rsid w:val="00D4471C"/>
    <w:rsid w:val="00D45E02"/>
    <w:rsid w:val="00D4673E"/>
    <w:rsid w:val="00D46A36"/>
    <w:rsid w:val="00D46DBD"/>
    <w:rsid w:val="00D47100"/>
    <w:rsid w:val="00D474EF"/>
    <w:rsid w:val="00D47745"/>
    <w:rsid w:val="00D47753"/>
    <w:rsid w:val="00D47A0A"/>
    <w:rsid w:val="00D500D5"/>
    <w:rsid w:val="00D50E28"/>
    <w:rsid w:val="00D51198"/>
    <w:rsid w:val="00D512C8"/>
    <w:rsid w:val="00D5147F"/>
    <w:rsid w:val="00D51B3A"/>
    <w:rsid w:val="00D521AE"/>
    <w:rsid w:val="00D52DE0"/>
    <w:rsid w:val="00D533F8"/>
    <w:rsid w:val="00D54305"/>
    <w:rsid w:val="00D54392"/>
    <w:rsid w:val="00D54A50"/>
    <w:rsid w:val="00D54E83"/>
    <w:rsid w:val="00D55957"/>
    <w:rsid w:val="00D55EDE"/>
    <w:rsid w:val="00D55FAD"/>
    <w:rsid w:val="00D56140"/>
    <w:rsid w:val="00D56634"/>
    <w:rsid w:val="00D56891"/>
    <w:rsid w:val="00D568AA"/>
    <w:rsid w:val="00D56B2F"/>
    <w:rsid w:val="00D578EA"/>
    <w:rsid w:val="00D57DB3"/>
    <w:rsid w:val="00D602AC"/>
    <w:rsid w:val="00D608CF"/>
    <w:rsid w:val="00D609C8"/>
    <w:rsid w:val="00D60BB1"/>
    <w:rsid w:val="00D61108"/>
    <w:rsid w:val="00D615C9"/>
    <w:rsid w:val="00D61841"/>
    <w:rsid w:val="00D61C26"/>
    <w:rsid w:val="00D61E84"/>
    <w:rsid w:val="00D62CB5"/>
    <w:rsid w:val="00D62DA4"/>
    <w:rsid w:val="00D62E41"/>
    <w:rsid w:val="00D63302"/>
    <w:rsid w:val="00D64937"/>
    <w:rsid w:val="00D64A0E"/>
    <w:rsid w:val="00D65E32"/>
    <w:rsid w:val="00D6694B"/>
    <w:rsid w:val="00D66FA4"/>
    <w:rsid w:val="00D704FE"/>
    <w:rsid w:val="00D70918"/>
    <w:rsid w:val="00D70D1B"/>
    <w:rsid w:val="00D71F3A"/>
    <w:rsid w:val="00D72625"/>
    <w:rsid w:val="00D73371"/>
    <w:rsid w:val="00D73710"/>
    <w:rsid w:val="00D73823"/>
    <w:rsid w:val="00D73D27"/>
    <w:rsid w:val="00D7470D"/>
    <w:rsid w:val="00D7480E"/>
    <w:rsid w:val="00D74C26"/>
    <w:rsid w:val="00D7552D"/>
    <w:rsid w:val="00D76186"/>
    <w:rsid w:val="00D772C6"/>
    <w:rsid w:val="00D80222"/>
    <w:rsid w:val="00D80673"/>
    <w:rsid w:val="00D812D6"/>
    <w:rsid w:val="00D81E3B"/>
    <w:rsid w:val="00D82265"/>
    <w:rsid w:val="00D8362C"/>
    <w:rsid w:val="00D83B4A"/>
    <w:rsid w:val="00D83B8A"/>
    <w:rsid w:val="00D83FC2"/>
    <w:rsid w:val="00D847DE"/>
    <w:rsid w:val="00D85A17"/>
    <w:rsid w:val="00D85B2D"/>
    <w:rsid w:val="00D85B81"/>
    <w:rsid w:val="00D85F19"/>
    <w:rsid w:val="00D86646"/>
    <w:rsid w:val="00D86647"/>
    <w:rsid w:val="00D86C80"/>
    <w:rsid w:val="00D901E1"/>
    <w:rsid w:val="00D90293"/>
    <w:rsid w:val="00D90DCC"/>
    <w:rsid w:val="00D90DEA"/>
    <w:rsid w:val="00D926EE"/>
    <w:rsid w:val="00D9456C"/>
    <w:rsid w:val="00D947AB"/>
    <w:rsid w:val="00D95340"/>
    <w:rsid w:val="00D95562"/>
    <w:rsid w:val="00D95742"/>
    <w:rsid w:val="00D9583F"/>
    <w:rsid w:val="00D95BA5"/>
    <w:rsid w:val="00D95D09"/>
    <w:rsid w:val="00D9654F"/>
    <w:rsid w:val="00D97196"/>
    <w:rsid w:val="00D97AFF"/>
    <w:rsid w:val="00D97DBA"/>
    <w:rsid w:val="00D97E43"/>
    <w:rsid w:val="00DA0591"/>
    <w:rsid w:val="00DA129D"/>
    <w:rsid w:val="00DA13BD"/>
    <w:rsid w:val="00DA215E"/>
    <w:rsid w:val="00DA354C"/>
    <w:rsid w:val="00DA3B31"/>
    <w:rsid w:val="00DA3E62"/>
    <w:rsid w:val="00DA49DF"/>
    <w:rsid w:val="00DA5E98"/>
    <w:rsid w:val="00DA6952"/>
    <w:rsid w:val="00DA6E08"/>
    <w:rsid w:val="00DB0112"/>
    <w:rsid w:val="00DB038F"/>
    <w:rsid w:val="00DB04E9"/>
    <w:rsid w:val="00DB1267"/>
    <w:rsid w:val="00DB16DC"/>
    <w:rsid w:val="00DB17D4"/>
    <w:rsid w:val="00DB17E3"/>
    <w:rsid w:val="00DB1C75"/>
    <w:rsid w:val="00DB1D22"/>
    <w:rsid w:val="00DB1E4F"/>
    <w:rsid w:val="00DB3146"/>
    <w:rsid w:val="00DB3CC1"/>
    <w:rsid w:val="00DB4092"/>
    <w:rsid w:val="00DB4304"/>
    <w:rsid w:val="00DB44F5"/>
    <w:rsid w:val="00DB53AD"/>
    <w:rsid w:val="00DB5D7D"/>
    <w:rsid w:val="00DB65C9"/>
    <w:rsid w:val="00DB6920"/>
    <w:rsid w:val="00DB7072"/>
    <w:rsid w:val="00DB76F3"/>
    <w:rsid w:val="00DB7A22"/>
    <w:rsid w:val="00DC00F1"/>
    <w:rsid w:val="00DC029D"/>
    <w:rsid w:val="00DC034C"/>
    <w:rsid w:val="00DC0672"/>
    <w:rsid w:val="00DC12A7"/>
    <w:rsid w:val="00DC1F78"/>
    <w:rsid w:val="00DC2999"/>
    <w:rsid w:val="00DC2BA8"/>
    <w:rsid w:val="00DC3188"/>
    <w:rsid w:val="00DC400B"/>
    <w:rsid w:val="00DC5251"/>
    <w:rsid w:val="00DC5DB0"/>
    <w:rsid w:val="00DC5DB4"/>
    <w:rsid w:val="00DC5E2B"/>
    <w:rsid w:val="00DC6610"/>
    <w:rsid w:val="00DC676E"/>
    <w:rsid w:val="00DC6AE2"/>
    <w:rsid w:val="00DC6C74"/>
    <w:rsid w:val="00DC7C45"/>
    <w:rsid w:val="00DC7F69"/>
    <w:rsid w:val="00DD0699"/>
    <w:rsid w:val="00DD0771"/>
    <w:rsid w:val="00DD1C5D"/>
    <w:rsid w:val="00DD2189"/>
    <w:rsid w:val="00DD2A05"/>
    <w:rsid w:val="00DD3083"/>
    <w:rsid w:val="00DD3BE5"/>
    <w:rsid w:val="00DD42C7"/>
    <w:rsid w:val="00DD437F"/>
    <w:rsid w:val="00DD4585"/>
    <w:rsid w:val="00DD46E5"/>
    <w:rsid w:val="00DD4DD6"/>
    <w:rsid w:val="00DD5387"/>
    <w:rsid w:val="00DD6CF8"/>
    <w:rsid w:val="00DD747B"/>
    <w:rsid w:val="00DD7A08"/>
    <w:rsid w:val="00DE05E0"/>
    <w:rsid w:val="00DE3D59"/>
    <w:rsid w:val="00DE427D"/>
    <w:rsid w:val="00DE4528"/>
    <w:rsid w:val="00DE4794"/>
    <w:rsid w:val="00DE4CC9"/>
    <w:rsid w:val="00DE5B71"/>
    <w:rsid w:val="00DE618F"/>
    <w:rsid w:val="00DE6460"/>
    <w:rsid w:val="00DE67D5"/>
    <w:rsid w:val="00DE6F66"/>
    <w:rsid w:val="00DE7F51"/>
    <w:rsid w:val="00DF0EBE"/>
    <w:rsid w:val="00DF13D0"/>
    <w:rsid w:val="00DF2AA1"/>
    <w:rsid w:val="00DF2E28"/>
    <w:rsid w:val="00DF2EEA"/>
    <w:rsid w:val="00DF30EE"/>
    <w:rsid w:val="00DF442E"/>
    <w:rsid w:val="00DF50F1"/>
    <w:rsid w:val="00DF5271"/>
    <w:rsid w:val="00DF5E51"/>
    <w:rsid w:val="00DF60D8"/>
    <w:rsid w:val="00DF63B7"/>
    <w:rsid w:val="00DF6A65"/>
    <w:rsid w:val="00DF6D06"/>
    <w:rsid w:val="00DF6EFC"/>
    <w:rsid w:val="00DF6F36"/>
    <w:rsid w:val="00DF7017"/>
    <w:rsid w:val="00DF7476"/>
    <w:rsid w:val="00DF7928"/>
    <w:rsid w:val="00DF7B7F"/>
    <w:rsid w:val="00DF7BEE"/>
    <w:rsid w:val="00E004B9"/>
    <w:rsid w:val="00E00C78"/>
    <w:rsid w:val="00E00E41"/>
    <w:rsid w:val="00E00F18"/>
    <w:rsid w:val="00E0100B"/>
    <w:rsid w:val="00E0119F"/>
    <w:rsid w:val="00E011F5"/>
    <w:rsid w:val="00E012CA"/>
    <w:rsid w:val="00E014CE"/>
    <w:rsid w:val="00E01979"/>
    <w:rsid w:val="00E01E39"/>
    <w:rsid w:val="00E01FCC"/>
    <w:rsid w:val="00E022F1"/>
    <w:rsid w:val="00E02A20"/>
    <w:rsid w:val="00E02A37"/>
    <w:rsid w:val="00E02F35"/>
    <w:rsid w:val="00E032F2"/>
    <w:rsid w:val="00E03ABD"/>
    <w:rsid w:val="00E03D45"/>
    <w:rsid w:val="00E04478"/>
    <w:rsid w:val="00E0480B"/>
    <w:rsid w:val="00E0625A"/>
    <w:rsid w:val="00E075C0"/>
    <w:rsid w:val="00E078F5"/>
    <w:rsid w:val="00E10880"/>
    <w:rsid w:val="00E12DE0"/>
    <w:rsid w:val="00E13192"/>
    <w:rsid w:val="00E1454F"/>
    <w:rsid w:val="00E14B3C"/>
    <w:rsid w:val="00E14CD4"/>
    <w:rsid w:val="00E153D8"/>
    <w:rsid w:val="00E167BD"/>
    <w:rsid w:val="00E16B01"/>
    <w:rsid w:val="00E16C4F"/>
    <w:rsid w:val="00E16F17"/>
    <w:rsid w:val="00E17D7C"/>
    <w:rsid w:val="00E201C1"/>
    <w:rsid w:val="00E201DB"/>
    <w:rsid w:val="00E20742"/>
    <w:rsid w:val="00E21AEA"/>
    <w:rsid w:val="00E22836"/>
    <w:rsid w:val="00E22F57"/>
    <w:rsid w:val="00E234FF"/>
    <w:rsid w:val="00E24611"/>
    <w:rsid w:val="00E246BF"/>
    <w:rsid w:val="00E2551E"/>
    <w:rsid w:val="00E25B5C"/>
    <w:rsid w:val="00E26439"/>
    <w:rsid w:val="00E27A8C"/>
    <w:rsid w:val="00E27B2E"/>
    <w:rsid w:val="00E305B1"/>
    <w:rsid w:val="00E3088B"/>
    <w:rsid w:val="00E30904"/>
    <w:rsid w:val="00E30FA1"/>
    <w:rsid w:val="00E32D98"/>
    <w:rsid w:val="00E32E62"/>
    <w:rsid w:val="00E3357D"/>
    <w:rsid w:val="00E33BF0"/>
    <w:rsid w:val="00E35EDE"/>
    <w:rsid w:val="00E36678"/>
    <w:rsid w:val="00E366DB"/>
    <w:rsid w:val="00E368D5"/>
    <w:rsid w:val="00E375FE"/>
    <w:rsid w:val="00E37A71"/>
    <w:rsid w:val="00E40123"/>
    <w:rsid w:val="00E40AFB"/>
    <w:rsid w:val="00E411A1"/>
    <w:rsid w:val="00E41200"/>
    <w:rsid w:val="00E414D7"/>
    <w:rsid w:val="00E417AE"/>
    <w:rsid w:val="00E419A6"/>
    <w:rsid w:val="00E41C32"/>
    <w:rsid w:val="00E426A7"/>
    <w:rsid w:val="00E42845"/>
    <w:rsid w:val="00E437C9"/>
    <w:rsid w:val="00E43A79"/>
    <w:rsid w:val="00E43F2B"/>
    <w:rsid w:val="00E4424B"/>
    <w:rsid w:val="00E447B8"/>
    <w:rsid w:val="00E448FA"/>
    <w:rsid w:val="00E44972"/>
    <w:rsid w:val="00E457C1"/>
    <w:rsid w:val="00E45CF1"/>
    <w:rsid w:val="00E463B5"/>
    <w:rsid w:val="00E46A4A"/>
    <w:rsid w:val="00E46A98"/>
    <w:rsid w:val="00E46B18"/>
    <w:rsid w:val="00E47505"/>
    <w:rsid w:val="00E47AD5"/>
    <w:rsid w:val="00E47C36"/>
    <w:rsid w:val="00E50413"/>
    <w:rsid w:val="00E50682"/>
    <w:rsid w:val="00E51622"/>
    <w:rsid w:val="00E51FD4"/>
    <w:rsid w:val="00E51FF7"/>
    <w:rsid w:val="00E52253"/>
    <w:rsid w:val="00E52AFB"/>
    <w:rsid w:val="00E52CF6"/>
    <w:rsid w:val="00E530CC"/>
    <w:rsid w:val="00E53B6B"/>
    <w:rsid w:val="00E54441"/>
    <w:rsid w:val="00E546FA"/>
    <w:rsid w:val="00E5550C"/>
    <w:rsid w:val="00E55A7E"/>
    <w:rsid w:val="00E5683B"/>
    <w:rsid w:val="00E568DF"/>
    <w:rsid w:val="00E57070"/>
    <w:rsid w:val="00E60B9D"/>
    <w:rsid w:val="00E60CA3"/>
    <w:rsid w:val="00E613B1"/>
    <w:rsid w:val="00E61547"/>
    <w:rsid w:val="00E61624"/>
    <w:rsid w:val="00E62302"/>
    <w:rsid w:val="00E62771"/>
    <w:rsid w:val="00E629CD"/>
    <w:rsid w:val="00E62EB4"/>
    <w:rsid w:val="00E637A1"/>
    <w:rsid w:val="00E63C50"/>
    <w:rsid w:val="00E6401D"/>
    <w:rsid w:val="00E640F9"/>
    <w:rsid w:val="00E6416D"/>
    <w:rsid w:val="00E6427E"/>
    <w:rsid w:val="00E643A4"/>
    <w:rsid w:val="00E645C5"/>
    <w:rsid w:val="00E64760"/>
    <w:rsid w:val="00E652CE"/>
    <w:rsid w:val="00E66F2A"/>
    <w:rsid w:val="00E66F78"/>
    <w:rsid w:val="00E67310"/>
    <w:rsid w:val="00E67DA4"/>
    <w:rsid w:val="00E708B1"/>
    <w:rsid w:val="00E70EB0"/>
    <w:rsid w:val="00E71180"/>
    <w:rsid w:val="00E717BD"/>
    <w:rsid w:val="00E72168"/>
    <w:rsid w:val="00E72517"/>
    <w:rsid w:val="00E72589"/>
    <w:rsid w:val="00E73073"/>
    <w:rsid w:val="00E732B9"/>
    <w:rsid w:val="00E737E0"/>
    <w:rsid w:val="00E73A76"/>
    <w:rsid w:val="00E74C04"/>
    <w:rsid w:val="00E74D44"/>
    <w:rsid w:val="00E74FCA"/>
    <w:rsid w:val="00E76493"/>
    <w:rsid w:val="00E76F74"/>
    <w:rsid w:val="00E779A9"/>
    <w:rsid w:val="00E820FF"/>
    <w:rsid w:val="00E82119"/>
    <w:rsid w:val="00E839EB"/>
    <w:rsid w:val="00E83E82"/>
    <w:rsid w:val="00E83ECD"/>
    <w:rsid w:val="00E84B70"/>
    <w:rsid w:val="00E856E9"/>
    <w:rsid w:val="00E86314"/>
    <w:rsid w:val="00E86674"/>
    <w:rsid w:val="00E86B1B"/>
    <w:rsid w:val="00E87ECA"/>
    <w:rsid w:val="00E90D46"/>
    <w:rsid w:val="00E9150B"/>
    <w:rsid w:val="00E9179D"/>
    <w:rsid w:val="00E91FD3"/>
    <w:rsid w:val="00E92CD3"/>
    <w:rsid w:val="00E92ECF"/>
    <w:rsid w:val="00E9308A"/>
    <w:rsid w:val="00E9375B"/>
    <w:rsid w:val="00E93B97"/>
    <w:rsid w:val="00E944D8"/>
    <w:rsid w:val="00E94F76"/>
    <w:rsid w:val="00E95CA6"/>
    <w:rsid w:val="00E96FB7"/>
    <w:rsid w:val="00E97A1A"/>
    <w:rsid w:val="00EA04E4"/>
    <w:rsid w:val="00EA0989"/>
    <w:rsid w:val="00EA0B02"/>
    <w:rsid w:val="00EA1E5B"/>
    <w:rsid w:val="00EA2411"/>
    <w:rsid w:val="00EA2EBC"/>
    <w:rsid w:val="00EA2FF5"/>
    <w:rsid w:val="00EA371C"/>
    <w:rsid w:val="00EA3818"/>
    <w:rsid w:val="00EA411A"/>
    <w:rsid w:val="00EA4374"/>
    <w:rsid w:val="00EA4585"/>
    <w:rsid w:val="00EA48AA"/>
    <w:rsid w:val="00EA4C1E"/>
    <w:rsid w:val="00EA6998"/>
    <w:rsid w:val="00EA6DA1"/>
    <w:rsid w:val="00EA6E78"/>
    <w:rsid w:val="00EA7086"/>
    <w:rsid w:val="00EA7904"/>
    <w:rsid w:val="00EA7D71"/>
    <w:rsid w:val="00EB027B"/>
    <w:rsid w:val="00EB03DD"/>
    <w:rsid w:val="00EB1743"/>
    <w:rsid w:val="00EB1CFF"/>
    <w:rsid w:val="00EB4103"/>
    <w:rsid w:val="00EB4DA1"/>
    <w:rsid w:val="00EB5FDB"/>
    <w:rsid w:val="00EB6474"/>
    <w:rsid w:val="00EB663D"/>
    <w:rsid w:val="00EB66D8"/>
    <w:rsid w:val="00EB6C64"/>
    <w:rsid w:val="00EC0547"/>
    <w:rsid w:val="00EC081A"/>
    <w:rsid w:val="00EC09AD"/>
    <w:rsid w:val="00EC0A88"/>
    <w:rsid w:val="00EC0C7C"/>
    <w:rsid w:val="00EC1305"/>
    <w:rsid w:val="00EC17B4"/>
    <w:rsid w:val="00EC1D5B"/>
    <w:rsid w:val="00EC25E9"/>
    <w:rsid w:val="00EC2839"/>
    <w:rsid w:val="00EC35DB"/>
    <w:rsid w:val="00EC3CED"/>
    <w:rsid w:val="00EC4019"/>
    <w:rsid w:val="00EC41C4"/>
    <w:rsid w:val="00EC4F43"/>
    <w:rsid w:val="00EC5B0A"/>
    <w:rsid w:val="00EC6522"/>
    <w:rsid w:val="00EC6B5A"/>
    <w:rsid w:val="00EC6DDA"/>
    <w:rsid w:val="00EC78D8"/>
    <w:rsid w:val="00EC7909"/>
    <w:rsid w:val="00ED0245"/>
    <w:rsid w:val="00ED0A78"/>
    <w:rsid w:val="00ED0F4B"/>
    <w:rsid w:val="00ED120B"/>
    <w:rsid w:val="00ED19C6"/>
    <w:rsid w:val="00ED2494"/>
    <w:rsid w:val="00ED2863"/>
    <w:rsid w:val="00ED2D09"/>
    <w:rsid w:val="00ED547D"/>
    <w:rsid w:val="00ED54C2"/>
    <w:rsid w:val="00ED5679"/>
    <w:rsid w:val="00ED69A5"/>
    <w:rsid w:val="00ED7349"/>
    <w:rsid w:val="00ED792D"/>
    <w:rsid w:val="00ED7C45"/>
    <w:rsid w:val="00ED7EF4"/>
    <w:rsid w:val="00EE05BD"/>
    <w:rsid w:val="00EE210A"/>
    <w:rsid w:val="00EE2731"/>
    <w:rsid w:val="00EE37F8"/>
    <w:rsid w:val="00EE399E"/>
    <w:rsid w:val="00EE3CDA"/>
    <w:rsid w:val="00EE3E71"/>
    <w:rsid w:val="00EE4766"/>
    <w:rsid w:val="00EE5A57"/>
    <w:rsid w:val="00EE5DBE"/>
    <w:rsid w:val="00EE73AC"/>
    <w:rsid w:val="00EE74E8"/>
    <w:rsid w:val="00EE7618"/>
    <w:rsid w:val="00EE7AEB"/>
    <w:rsid w:val="00EE7D86"/>
    <w:rsid w:val="00EE7F73"/>
    <w:rsid w:val="00EF00DA"/>
    <w:rsid w:val="00EF0155"/>
    <w:rsid w:val="00EF01FD"/>
    <w:rsid w:val="00EF04AF"/>
    <w:rsid w:val="00EF05F0"/>
    <w:rsid w:val="00EF0E00"/>
    <w:rsid w:val="00EF419A"/>
    <w:rsid w:val="00EF4451"/>
    <w:rsid w:val="00EF46E7"/>
    <w:rsid w:val="00EF4962"/>
    <w:rsid w:val="00EF4AF2"/>
    <w:rsid w:val="00EF4D8F"/>
    <w:rsid w:val="00EF54A9"/>
    <w:rsid w:val="00EF5E57"/>
    <w:rsid w:val="00EF6A94"/>
    <w:rsid w:val="00EF6CDE"/>
    <w:rsid w:val="00EF6EC0"/>
    <w:rsid w:val="00F0033B"/>
    <w:rsid w:val="00F00660"/>
    <w:rsid w:val="00F00C76"/>
    <w:rsid w:val="00F00DC4"/>
    <w:rsid w:val="00F00F23"/>
    <w:rsid w:val="00F00FAC"/>
    <w:rsid w:val="00F0149E"/>
    <w:rsid w:val="00F02272"/>
    <w:rsid w:val="00F023A2"/>
    <w:rsid w:val="00F0306B"/>
    <w:rsid w:val="00F0318B"/>
    <w:rsid w:val="00F03401"/>
    <w:rsid w:val="00F0398D"/>
    <w:rsid w:val="00F040B5"/>
    <w:rsid w:val="00F042D6"/>
    <w:rsid w:val="00F05EAF"/>
    <w:rsid w:val="00F07392"/>
    <w:rsid w:val="00F07E66"/>
    <w:rsid w:val="00F113C0"/>
    <w:rsid w:val="00F115F4"/>
    <w:rsid w:val="00F11A15"/>
    <w:rsid w:val="00F11C13"/>
    <w:rsid w:val="00F11C3E"/>
    <w:rsid w:val="00F121C5"/>
    <w:rsid w:val="00F1239A"/>
    <w:rsid w:val="00F1282F"/>
    <w:rsid w:val="00F1302C"/>
    <w:rsid w:val="00F14091"/>
    <w:rsid w:val="00F1494E"/>
    <w:rsid w:val="00F14C36"/>
    <w:rsid w:val="00F15ACF"/>
    <w:rsid w:val="00F15D5F"/>
    <w:rsid w:val="00F161D4"/>
    <w:rsid w:val="00F16443"/>
    <w:rsid w:val="00F16B90"/>
    <w:rsid w:val="00F16C25"/>
    <w:rsid w:val="00F16CE1"/>
    <w:rsid w:val="00F20EF2"/>
    <w:rsid w:val="00F216CC"/>
    <w:rsid w:val="00F216D9"/>
    <w:rsid w:val="00F21886"/>
    <w:rsid w:val="00F22297"/>
    <w:rsid w:val="00F22EC9"/>
    <w:rsid w:val="00F23DC7"/>
    <w:rsid w:val="00F25915"/>
    <w:rsid w:val="00F259EC"/>
    <w:rsid w:val="00F26327"/>
    <w:rsid w:val="00F267FB"/>
    <w:rsid w:val="00F270A3"/>
    <w:rsid w:val="00F27294"/>
    <w:rsid w:val="00F27315"/>
    <w:rsid w:val="00F27E7E"/>
    <w:rsid w:val="00F30948"/>
    <w:rsid w:val="00F310C5"/>
    <w:rsid w:val="00F31E13"/>
    <w:rsid w:val="00F324E1"/>
    <w:rsid w:val="00F32A62"/>
    <w:rsid w:val="00F33217"/>
    <w:rsid w:val="00F33F63"/>
    <w:rsid w:val="00F34415"/>
    <w:rsid w:val="00F34DAA"/>
    <w:rsid w:val="00F35BF3"/>
    <w:rsid w:val="00F36684"/>
    <w:rsid w:val="00F366F2"/>
    <w:rsid w:val="00F36824"/>
    <w:rsid w:val="00F36D97"/>
    <w:rsid w:val="00F372E2"/>
    <w:rsid w:val="00F378E3"/>
    <w:rsid w:val="00F40092"/>
    <w:rsid w:val="00F40974"/>
    <w:rsid w:val="00F40B46"/>
    <w:rsid w:val="00F40BE9"/>
    <w:rsid w:val="00F41351"/>
    <w:rsid w:val="00F4221D"/>
    <w:rsid w:val="00F42932"/>
    <w:rsid w:val="00F43FF2"/>
    <w:rsid w:val="00F45761"/>
    <w:rsid w:val="00F46429"/>
    <w:rsid w:val="00F46B2A"/>
    <w:rsid w:val="00F5080A"/>
    <w:rsid w:val="00F509AF"/>
    <w:rsid w:val="00F513B4"/>
    <w:rsid w:val="00F516B4"/>
    <w:rsid w:val="00F51BFE"/>
    <w:rsid w:val="00F52634"/>
    <w:rsid w:val="00F52A39"/>
    <w:rsid w:val="00F52A9D"/>
    <w:rsid w:val="00F53E5E"/>
    <w:rsid w:val="00F53EBA"/>
    <w:rsid w:val="00F54462"/>
    <w:rsid w:val="00F54822"/>
    <w:rsid w:val="00F55258"/>
    <w:rsid w:val="00F55473"/>
    <w:rsid w:val="00F55FA6"/>
    <w:rsid w:val="00F56165"/>
    <w:rsid w:val="00F5722E"/>
    <w:rsid w:val="00F57ACE"/>
    <w:rsid w:val="00F6068F"/>
    <w:rsid w:val="00F609AF"/>
    <w:rsid w:val="00F60B34"/>
    <w:rsid w:val="00F60F77"/>
    <w:rsid w:val="00F61517"/>
    <w:rsid w:val="00F623D6"/>
    <w:rsid w:val="00F62560"/>
    <w:rsid w:val="00F625D6"/>
    <w:rsid w:val="00F628BB"/>
    <w:rsid w:val="00F62EBE"/>
    <w:rsid w:val="00F63A9D"/>
    <w:rsid w:val="00F64020"/>
    <w:rsid w:val="00F643E3"/>
    <w:rsid w:val="00F64CAA"/>
    <w:rsid w:val="00F656C6"/>
    <w:rsid w:val="00F65A3F"/>
    <w:rsid w:val="00F65EA7"/>
    <w:rsid w:val="00F65EED"/>
    <w:rsid w:val="00F67649"/>
    <w:rsid w:val="00F67CE9"/>
    <w:rsid w:val="00F67D31"/>
    <w:rsid w:val="00F7129D"/>
    <w:rsid w:val="00F71EE5"/>
    <w:rsid w:val="00F7221F"/>
    <w:rsid w:val="00F72390"/>
    <w:rsid w:val="00F73ACA"/>
    <w:rsid w:val="00F73BB2"/>
    <w:rsid w:val="00F73E3E"/>
    <w:rsid w:val="00F74907"/>
    <w:rsid w:val="00F750F3"/>
    <w:rsid w:val="00F7577A"/>
    <w:rsid w:val="00F757D0"/>
    <w:rsid w:val="00F75BB9"/>
    <w:rsid w:val="00F75C5E"/>
    <w:rsid w:val="00F765A1"/>
    <w:rsid w:val="00F769F4"/>
    <w:rsid w:val="00F76D31"/>
    <w:rsid w:val="00F77E4E"/>
    <w:rsid w:val="00F8034D"/>
    <w:rsid w:val="00F80C50"/>
    <w:rsid w:val="00F81D10"/>
    <w:rsid w:val="00F81FCF"/>
    <w:rsid w:val="00F82084"/>
    <w:rsid w:val="00F82119"/>
    <w:rsid w:val="00F82208"/>
    <w:rsid w:val="00F831D0"/>
    <w:rsid w:val="00F8336B"/>
    <w:rsid w:val="00F84082"/>
    <w:rsid w:val="00F84569"/>
    <w:rsid w:val="00F84616"/>
    <w:rsid w:val="00F85369"/>
    <w:rsid w:val="00F85750"/>
    <w:rsid w:val="00F858CB"/>
    <w:rsid w:val="00F8671A"/>
    <w:rsid w:val="00F87A1D"/>
    <w:rsid w:val="00F90394"/>
    <w:rsid w:val="00F903AD"/>
    <w:rsid w:val="00F904A3"/>
    <w:rsid w:val="00F907A7"/>
    <w:rsid w:val="00F9373B"/>
    <w:rsid w:val="00F943E5"/>
    <w:rsid w:val="00F94898"/>
    <w:rsid w:val="00F94F97"/>
    <w:rsid w:val="00F96225"/>
    <w:rsid w:val="00F9673D"/>
    <w:rsid w:val="00F969EA"/>
    <w:rsid w:val="00F96D71"/>
    <w:rsid w:val="00F972DE"/>
    <w:rsid w:val="00F9740A"/>
    <w:rsid w:val="00F97691"/>
    <w:rsid w:val="00F979DB"/>
    <w:rsid w:val="00F97B8B"/>
    <w:rsid w:val="00F97EB2"/>
    <w:rsid w:val="00FA093B"/>
    <w:rsid w:val="00FA0969"/>
    <w:rsid w:val="00FA12F5"/>
    <w:rsid w:val="00FA16D9"/>
    <w:rsid w:val="00FA185F"/>
    <w:rsid w:val="00FA1BAE"/>
    <w:rsid w:val="00FA201B"/>
    <w:rsid w:val="00FA21EE"/>
    <w:rsid w:val="00FA2CBD"/>
    <w:rsid w:val="00FA394A"/>
    <w:rsid w:val="00FA39DB"/>
    <w:rsid w:val="00FA3A83"/>
    <w:rsid w:val="00FA3A9E"/>
    <w:rsid w:val="00FA45E4"/>
    <w:rsid w:val="00FA49D4"/>
    <w:rsid w:val="00FA5161"/>
    <w:rsid w:val="00FA566C"/>
    <w:rsid w:val="00FA637F"/>
    <w:rsid w:val="00FA76B7"/>
    <w:rsid w:val="00FA76F9"/>
    <w:rsid w:val="00FA77C9"/>
    <w:rsid w:val="00FB093C"/>
    <w:rsid w:val="00FB0CF3"/>
    <w:rsid w:val="00FB224E"/>
    <w:rsid w:val="00FB2366"/>
    <w:rsid w:val="00FB2461"/>
    <w:rsid w:val="00FB2969"/>
    <w:rsid w:val="00FB2C55"/>
    <w:rsid w:val="00FB2F17"/>
    <w:rsid w:val="00FB32D9"/>
    <w:rsid w:val="00FB34B9"/>
    <w:rsid w:val="00FB3B1C"/>
    <w:rsid w:val="00FB4551"/>
    <w:rsid w:val="00FB50F0"/>
    <w:rsid w:val="00FB5611"/>
    <w:rsid w:val="00FB5E5F"/>
    <w:rsid w:val="00FB640E"/>
    <w:rsid w:val="00FB6D42"/>
    <w:rsid w:val="00FB6F42"/>
    <w:rsid w:val="00FB70C8"/>
    <w:rsid w:val="00FB71B4"/>
    <w:rsid w:val="00FC0008"/>
    <w:rsid w:val="00FC073B"/>
    <w:rsid w:val="00FC0D9A"/>
    <w:rsid w:val="00FC1171"/>
    <w:rsid w:val="00FC1270"/>
    <w:rsid w:val="00FC22CD"/>
    <w:rsid w:val="00FC2BCB"/>
    <w:rsid w:val="00FC2CC2"/>
    <w:rsid w:val="00FC3077"/>
    <w:rsid w:val="00FC34E3"/>
    <w:rsid w:val="00FC36B1"/>
    <w:rsid w:val="00FC36E5"/>
    <w:rsid w:val="00FC3C7E"/>
    <w:rsid w:val="00FC3C93"/>
    <w:rsid w:val="00FC42B4"/>
    <w:rsid w:val="00FC44C8"/>
    <w:rsid w:val="00FC4670"/>
    <w:rsid w:val="00FC5798"/>
    <w:rsid w:val="00FC61DD"/>
    <w:rsid w:val="00FC6550"/>
    <w:rsid w:val="00FC6DC6"/>
    <w:rsid w:val="00FC75A8"/>
    <w:rsid w:val="00FD03D2"/>
    <w:rsid w:val="00FD0F84"/>
    <w:rsid w:val="00FD133E"/>
    <w:rsid w:val="00FD138F"/>
    <w:rsid w:val="00FD164B"/>
    <w:rsid w:val="00FD19F7"/>
    <w:rsid w:val="00FD3371"/>
    <w:rsid w:val="00FD3F03"/>
    <w:rsid w:val="00FD4509"/>
    <w:rsid w:val="00FD480D"/>
    <w:rsid w:val="00FD4BA0"/>
    <w:rsid w:val="00FD5086"/>
    <w:rsid w:val="00FD50DC"/>
    <w:rsid w:val="00FD5C46"/>
    <w:rsid w:val="00FD66DB"/>
    <w:rsid w:val="00FD7A5A"/>
    <w:rsid w:val="00FD7F49"/>
    <w:rsid w:val="00FE12D7"/>
    <w:rsid w:val="00FE1AA2"/>
    <w:rsid w:val="00FE1CD3"/>
    <w:rsid w:val="00FE1E22"/>
    <w:rsid w:val="00FE1EEA"/>
    <w:rsid w:val="00FE1F00"/>
    <w:rsid w:val="00FE238F"/>
    <w:rsid w:val="00FE2474"/>
    <w:rsid w:val="00FE252E"/>
    <w:rsid w:val="00FE3005"/>
    <w:rsid w:val="00FE31BC"/>
    <w:rsid w:val="00FE40E3"/>
    <w:rsid w:val="00FE488E"/>
    <w:rsid w:val="00FE4CBA"/>
    <w:rsid w:val="00FE6AB4"/>
    <w:rsid w:val="00FE723E"/>
    <w:rsid w:val="00FE78B8"/>
    <w:rsid w:val="00FF0B0D"/>
    <w:rsid w:val="00FF1BCE"/>
    <w:rsid w:val="00FF2987"/>
    <w:rsid w:val="00FF2AF3"/>
    <w:rsid w:val="00FF2C88"/>
    <w:rsid w:val="00FF3195"/>
    <w:rsid w:val="00FF36BE"/>
    <w:rsid w:val="00FF389A"/>
    <w:rsid w:val="00FF3BB6"/>
    <w:rsid w:val="00FF40E0"/>
    <w:rsid w:val="00FF5924"/>
    <w:rsid w:val="00FF59BC"/>
    <w:rsid w:val="00FF5F5B"/>
    <w:rsid w:val="00FF669E"/>
    <w:rsid w:val="00FF6C41"/>
    <w:rsid w:val="00FF7379"/>
    <w:rsid w:val="00FF75DC"/>
    <w:rsid w:val="022B0B1D"/>
    <w:rsid w:val="046C5E2A"/>
    <w:rsid w:val="383462AE"/>
    <w:rsid w:val="4690085B"/>
    <w:rsid w:val="4BD5650B"/>
    <w:rsid w:val="54DA2069"/>
    <w:rsid w:val="58D77BC4"/>
    <w:rsid w:val="5AFA5608"/>
    <w:rsid w:val="5C8D2BBC"/>
    <w:rsid w:val="66B6507A"/>
    <w:rsid w:val="6CD40BF2"/>
    <w:rsid w:val="7CEB320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iPriority="9" w:semiHidden="0" w:name="heading 6"/>
    <w:lsdException w:qFormat="1" w:uiPriority="9" w:semiHidden="0" w:name="heading 7"/>
    <w:lsdException w:qFormat="1" w:uiPriority="9" w:semiHidden="0" w:name="heading 8"/>
    <w:lsdException w:qFormat="1" w:uiPriority="9" w:name="heading 9"/>
    <w:lsdException w:qFormat="1" w:uiPriority="99" w:name="index 1"/>
    <w:lsdException w:qFormat="1" w:uiPriority="99" w:name="index 2"/>
    <w:lsdException w:qFormat="1" w:uiPriority="99" w:name="index 3"/>
    <w:lsdException w:qFormat="1" w:uiPriority="99" w:name="index 4"/>
    <w:lsdException w:qFormat="1" w:uiPriority="99" w:name="index 5"/>
    <w:lsdException w:qFormat="1" w:uiPriority="99" w:name="index 6"/>
    <w:lsdException w:qFormat="1" w:uiPriority="99" w:name="index 7"/>
    <w:lsdException w:qFormat="1" w:uiPriority="99" w:name="index 8"/>
    <w:lsdException w:qFormat="1"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iPriority="99" w:name="Normal Indent"/>
    <w:lsdException w:qFormat="1" w:uiPriority="99" w:name="footnote text"/>
    <w:lsdException w:qFormat="1" w:uiPriority="99" w:semiHidden="0" w:name="annotation text"/>
    <w:lsdException w:qFormat="1" w:uiPriority="99" w:semiHidden="0" w:name="header"/>
    <w:lsdException w:qFormat="1" w:uiPriority="99" w:semiHidden="0" w:name="footer"/>
    <w:lsdException w:qFormat="1" w:uiPriority="99" w:name="index heading"/>
    <w:lsdException w:qFormat="1" w:uiPriority="35" w:name="caption"/>
    <w:lsdException w:qFormat="1" w:unhideWhenUsed="0" w:uiPriority="0" w:name="table of figures"/>
    <w:lsdException w:qFormat="1" w:uiPriority="99" w:name="envelope address"/>
    <w:lsdException w:qFormat="1" w:uiPriority="99" w:name="envelope return"/>
    <w:lsdException w:uiPriority="99" w:name="footnote reference"/>
    <w:lsdException w:qFormat="1" w:uiPriority="99" w:semiHidden="0" w:name="annotation reference"/>
    <w:lsdException w:uiPriority="99" w:name="line number"/>
    <w:lsdException w:uiPriority="99" w:name="page number"/>
    <w:lsdException w:uiPriority="99" w:name="endnote reference"/>
    <w:lsdException w:qFormat="1" w:uiPriority="99" w:name="endnote text"/>
    <w:lsdException w:qFormat="1" w:uiPriority="99" w:name="table of authorities"/>
    <w:lsdException w:qFormat="1" w:uiPriority="99" w:name="macro"/>
    <w:lsdException w:qFormat="1" w:uiPriority="99" w:name="toa heading"/>
    <w:lsdException w:qFormat="1" w:uiPriority="99" w:name="List"/>
    <w:lsdException w:qFormat="1" w:uiPriority="99" w:name="List Bullet"/>
    <w:lsdException w:qFormat="1" w:unhideWhenUsed="0" w:uiPriority="0" w:name="List Number"/>
    <w:lsdException w:qFormat="1" w:uiPriority="99" w:name="List 2"/>
    <w:lsdException w:qFormat="1" w:uiPriority="99" w:name="List 3"/>
    <w:lsdException w:qFormat="1" w:uiPriority="99" w:name="List 4"/>
    <w:lsdException w:qFormat="1" w:uiPriority="99" w:name="List 5"/>
    <w:lsdException w:qFormat="1" w:uiPriority="99" w:name="List Bullet 2"/>
    <w:lsdException w:qFormat="1" w:uiPriority="99" w:name="List Bullet 3"/>
    <w:lsdException w:qFormat="1" w:uiPriority="99" w:name="List Bullet 4"/>
    <w:lsdException w:qFormat="1" w:uiPriority="99" w:name="List Bullet 5"/>
    <w:lsdException w:qFormat="1" w:uiPriority="99" w:name="List Number 2"/>
    <w:lsdException w:qFormat="1" w:uiPriority="99" w:name="List Number 3"/>
    <w:lsdException w:qFormat="1" w:unhideWhenUsed="0" w:uiPriority="0" w:name="List Number 4"/>
    <w:lsdException w:qFormat="1" w:uiPriority="99" w:name="List Number 5"/>
    <w:lsdException w:qFormat="1" w:unhideWhenUsed="0" w:uiPriority="10" w:semiHidden="0" w:name="Title"/>
    <w:lsdException w:qFormat="1" w:uiPriority="99" w:name="Closing"/>
    <w:lsdException w:qFormat="1" w:uiPriority="99" w:name="Signature"/>
    <w:lsdException w:qFormat="1" w:uiPriority="1" w:name="Default Paragraph Font"/>
    <w:lsdException w:qFormat="1" w:uiPriority="99" w:semiHidden="0" w:name="Body Text"/>
    <w:lsdException w:qFormat="1" w:uiPriority="99" w:name="Body Text Indent"/>
    <w:lsdException w:qFormat="1" w:uiPriority="99" w:name="List Continue"/>
    <w:lsdException w:qFormat="1" w:uiPriority="99" w:name="List Continue 2"/>
    <w:lsdException w:qFormat="1" w:uiPriority="99" w:name="List Continue 3"/>
    <w:lsdException w:qFormat="1" w:uiPriority="99" w:name="List Continue 4"/>
    <w:lsdException w:qFormat="1" w:uiPriority="99" w:name="List Continue 5"/>
    <w:lsdException w:qFormat="1" w:uiPriority="99" w:name="Message Header"/>
    <w:lsdException w:qFormat="1" w:unhideWhenUsed="0" w:uiPriority="11" w:semiHidden="0" w:name="Subtitle"/>
    <w:lsdException w:qFormat="1" w:uiPriority="99" w:name="Salutation"/>
    <w:lsdException w:qFormat="1" w:uiPriority="99" w:name="Date"/>
    <w:lsdException w:qFormat="1" w:uiPriority="99" w:name="Body Text First Indent"/>
    <w:lsdException w:qFormat="1" w:uiPriority="99" w:name="Body Text First Indent 2"/>
    <w:lsdException w:qFormat="1" w:uiPriority="99" w:name="Note Heading"/>
    <w:lsdException w:qFormat="1" w:uiPriority="99" w:name="Body Text 2"/>
    <w:lsdException w:qFormat="1" w:uiPriority="99" w:name="Body Text 3"/>
    <w:lsdException w:qFormat="1" w:uiPriority="99" w:name="Body Text Indent 2"/>
    <w:lsdException w:qFormat="1" w:uiPriority="99" w:name="Body Text Indent 3"/>
    <w:lsdException w:qFormat="1" w:uiPriority="99" w:name="Block Text"/>
    <w:lsdException w:qFormat="1" w:unhideWhenUsed="0"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qFormat="1" w:uiPriority="99" w:name="Document Map"/>
    <w:lsdException w:qFormat="1" w:uiPriority="99" w:name="Plain Text"/>
    <w:lsdException w:qFormat="1" w:uiPriority="99" w:name="E-mail Signature"/>
    <w:lsdException w:qFormat="1" w:uiPriority="99" w:name="Normal (Web)"/>
    <w:lsdException w:uiPriority="99" w:name="HTML Acronym"/>
    <w:lsdException w:qFormat="1" w:uiPriority="99" w:name="HTML Address"/>
    <w:lsdException w:uiPriority="99" w:name="HTML Cite"/>
    <w:lsdException w:uiPriority="99" w:name="HTML Code"/>
    <w:lsdException w:uiPriority="99" w:name="HTML Definition"/>
    <w:lsdException w:uiPriority="99" w:name="HTML Keyboard"/>
    <w:lsdException w:qFormat="1"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qFormat="1"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50" w:afterLines="50" w:line="240" w:lineRule="auto"/>
    </w:pPr>
    <w:rPr>
      <w:rFonts w:ascii="Calibri" w:hAnsi="Calibri" w:eastAsia="思源黑体 CN Regular" w:cstheme="minorBidi"/>
      <w:kern w:val="2"/>
      <w:sz w:val="24"/>
      <w:szCs w:val="21"/>
      <w:lang w:val="en-US" w:eastAsia="zh-CN" w:bidi="ar-SA"/>
    </w:rPr>
  </w:style>
  <w:style w:type="paragraph" w:styleId="3">
    <w:name w:val="heading 1"/>
    <w:basedOn w:val="1"/>
    <w:next w:val="1"/>
    <w:link w:val="98"/>
    <w:qFormat/>
    <w:uiPriority w:val="0"/>
    <w:pPr>
      <w:keepNext/>
      <w:pageBreakBefore/>
      <w:widowControl/>
      <w:numPr>
        <w:ilvl w:val="0"/>
        <w:numId w:val="1"/>
      </w:numPr>
      <w:topLinePunct/>
      <w:adjustRightInd w:val="0"/>
      <w:snapToGrid w:val="0"/>
      <w:spacing w:after="300" w:afterLines="300" w:line="240" w:lineRule="atLeast"/>
      <w:outlineLvl w:val="0"/>
    </w:pPr>
    <w:rPr>
      <w:rFonts w:cs="Book Antiqua"/>
      <w:b/>
      <w:bCs/>
      <w:sz w:val="84"/>
      <w:szCs w:val="44"/>
    </w:rPr>
  </w:style>
  <w:style w:type="paragraph" w:styleId="4">
    <w:name w:val="heading 2"/>
    <w:basedOn w:val="1"/>
    <w:next w:val="1"/>
    <w:link w:val="99"/>
    <w:qFormat/>
    <w:uiPriority w:val="0"/>
    <w:pPr>
      <w:keepNext/>
      <w:keepLines/>
      <w:widowControl/>
      <w:numPr>
        <w:ilvl w:val="1"/>
        <w:numId w:val="1"/>
      </w:numPr>
      <w:topLinePunct/>
      <w:adjustRightInd w:val="0"/>
      <w:snapToGrid w:val="0"/>
      <w:spacing w:before="600" w:after="400" w:line="240" w:lineRule="atLeast"/>
      <w:outlineLvl w:val="1"/>
    </w:pPr>
    <w:rPr>
      <w:rFonts w:cs="Book Antiqua"/>
      <w:b/>
      <w:bCs/>
      <w:kern w:val="0"/>
      <w:sz w:val="44"/>
      <w:szCs w:val="36"/>
      <w:lang w:eastAsia="en-US"/>
    </w:rPr>
  </w:style>
  <w:style w:type="paragraph" w:styleId="5">
    <w:name w:val="heading 3"/>
    <w:basedOn w:val="1"/>
    <w:next w:val="6"/>
    <w:link w:val="104"/>
    <w:qFormat/>
    <w:uiPriority w:val="0"/>
    <w:pPr>
      <w:keepNext/>
      <w:keepLines/>
      <w:widowControl/>
      <w:numPr>
        <w:ilvl w:val="2"/>
        <w:numId w:val="1"/>
      </w:numPr>
      <w:topLinePunct/>
      <w:adjustRightInd w:val="0"/>
      <w:snapToGrid w:val="0"/>
      <w:spacing w:before="200" w:after="300" w:line="240" w:lineRule="atLeast"/>
      <w:outlineLvl w:val="2"/>
    </w:pPr>
    <w:rPr>
      <w:rFonts w:cs="宋体"/>
      <w:b/>
      <w:kern w:val="0"/>
      <w:sz w:val="36"/>
      <w:szCs w:val="32"/>
    </w:rPr>
  </w:style>
  <w:style w:type="paragraph" w:styleId="6">
    <w:name w:val="heading 4"/>
    <w:basedOn w:val="1"/>
    <w:next w:val="7"/>
    <w:link w:val="124"/>
    <w:qFormat/>
    <w:uiPriority w:val="0"/>
    <w:pPr>
      <w:keepNext/>
      <w:keepLines/>
      <w:widowControl/>
      <w:topLinePunct/>
      <w:adjustRightInd w:val="0"/>
      <w:snapToGrid w:val="0"/>
      <w:spacing w:before="300" w:after="160" w:line="240" w:lineRule="atLeast"/>
      <w:outlineLvl w:val="3"/>
    </w:pPr>
    <w:rPr>
      <w:rFonts w:cs="宋体"/>
      <w:b/>
      <w:kern w:val="0"/>
      <w:sz w:val="30"/>
      <w:szCs w:val="28"/>
    </w:rPr>
  </w:style>
  <w:style w:type="paragraph" w:styleId="7">
    <w:name w:val="heading 5"/>
    <w:basedOn w:val="1"/>
    <w:next w:val="1"/>
    <w:link w:val="108"/>
    <w:qFormat/>
    <w:uiPriority w:val="0"/>
    <w:pPr>
      <w:keepNext/>
      <w:keepLines/>
      <w:widowControl/>
      <w:numPr>
        <w:ilvl w:val="4"/>
        <w:numId w:val="1"/>
      </w:numPr>
      <w:topLinePunct/>
      <w:adjustRightInd w:val="0"/>
      <w:snapToGrid w:val="0"/>
      <w:spacing w:after="160" w:line="240" w:lineRule="atLeast"/>
      <w:outlineLvl w:val="4"/>
    </w:pPr>
    <w:rPr>
      <w:rFonts w:ascii="Book Antiqua" w:hAnsi="Book Antiqua" w:eastAsia="黑体" w:cs="宋体"/>
      <w:b/>
      <w:kern w:val="0"/>
      <w:szCs w:val="24"/>
    </w:rPr>
  </w:style>
  <w:style w:type="paragraph" w:styleId="8">
    <w:name w:val="heading 6"/>
    <w:basedOn w:val="1"/>
    <w:next w:val="1"/>
    <w:link w:val="125"/>
    <w:unhideWhenUsed/>
    <w:qFormat/>
    <w:uiPriority w:val="9"/>
    <w:pPr>
      <w:keepNext/>
      <w:keepLines/>
      <w:spacing w:before="240" w:after="64" w:line="320" w:lineRule="auto"/>
      <w:outlineLvl w:val="5"/>
    </w:pPr>
    <w:rPr>
      <w:rFonts w:asciiTheme="majorHAnsi" w:hAnsiTheme="majorHAnsi" w:eastAsiaTheme="majorEastAsia" w:cstheme="majorBidi"/>
      <w:b/>
      <w:bCs/>
      <w:szCs w:val="24"/>
    </w:rPr>
  </w:style>
  <w:style w:type="paragraph" w:styleId="9">
    <w:name w:val="heading 7"/>
    <w:basedOn w:val="1"/>
    <w:next w:val="1"/>
    <w:link w:val="126"/>
    <w:unhideWhenUsed/>
    <w:qFormat/>
    <w:uiPriority w:val="9"/>
    <w:pPr>
      <w:keepNext/>
      <w:keepLines/>
      <w:spacing w:before="240" w:after="64" w:line="320" w:lineRule="auto"/>
      <w:outlineLvl w:val="6"/>
    </w:pPr>
    <w:rPr>
      <w:b/>
      <w:bCs/>
      <w:szCs w:val="24"/>
    </w:rPr>
  </w:style>
  <w:style w:type="paragraph" w:styleId="10">
    <w:name w:val="heading 8"/>
    <w:basedOn w:val="1"/>
    <w:next w:val="1"/>
    <w:link w:val="179"/>
    <w:unhideWhenUsed/>
    <w:qFormat/>
    <w:uiPriority w:val="9"/>
    <w:pPr>
      <w:keepNext/>
      <w:keepLines/>
      <w:spacing w:before="240" w:after="64" w:line="320" w:lineRule="atLeast"/>
      <w:jc w:val="both"/>
      <w:outlineLvl w:val="7"/>
    </w:pPr>
    <w:rPr>
      <w:rFonts w:asciiTheme="majorHAnsi" w:hAnsiTheme="majorHAnsi" w:eastAsiaTheme="majorEastAsia" w:cstheme="majorBidi"/>
      <w:szCs w:val="24"/>
    </w:rPr>
  </w:style>
  <w:style w:type="paragraph" w:styleId="11">
    <w:name w:val="heading 9"/>
    <w:basedOn w:val="1"/>
    <w:next w:val="1"/>
    <w:link w:val="180"/>
    <w:semiHidden/>
    <w:unhideWhenUsed/>
    <w:qFormat/>
    <w:uiPriority w:val="9"/>
    <w:pPr>
      <w:keepNext/>
      <w:keepLines/>
      <w:spacing w:before="240" w:beforeLines="50" w:after="64" w:line="320" w:lineRule="atLeast"/>
      <w:jc w:val="both"/>
      <w:outlineLvl w:val="8"/>
    </w:pPr>
    <w:rPr>
      <w:rFonts w:asciiTheme="majorHAnsi" w:hAnsiTheme="majorHAnsi" w:eastAsiaTheme="majorEastAsia" w:cstheme="majorBidi"/>
      <w:sz w:val="21"/>
    </w:rPr>
  </w:style>
  <w:style w:type="character" w:default="1" w:styleId="91">
    <w:name w:val="Default Paragraph Font"/>
    <w:semiHidden/>
    <w:unhideWhenUsed/>
    <w:qFormat/>
    <w:uiPriority w:val="1"/>
  </w:style>
  <w:style w:type="table" w:default="1" w:styleId="88">
    <w:name w:val="Normal Table"/>
    <w:semiHidden/>
    <w:unhideWhenUsed/>
    <w:qFormat/>
    <w:uiPriority w:val="99"/>
    <w:tblPr>
      <w:tblCellMar>
        <w:top w:w="0" w:type="dxa"/>
        <w:left w:w="108" w:type="dxa"/>
        <w:bottom w:w="0" w:type="dxa"/>
        <w:right w:w="108" w:type="dxa"/>
      </w:tblCellMar>
    </w:tblPr>
  </w:style>
  <w:style w:type="paragraph" w:styleId="2">
    <w:name w:val="macro"/>
    <w:link w:val="287"/>
    <w:semiHidden/>
    <w:unhideWhenUsed/>
    <w:qFormat/>
    <w:uiPriority w:val="99"/>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spacing w:beforeLines="40" w:after="0" w:afterLines="40" w:line="240" w:lineRule="auto"/>
    </w:pPr>
    <w:rPr>
      <w:rFonts w:ascii="Courier New" w:hAnsi="Courier New" w:eastAsia="宋体" w:cs="Courier New"/>
      <w:kern w:val="2"/>
      <w:sz w:val="24"/>
      <w:szCs w:val="24"/>
      <w:lang w:val="en-US" w:eastAsia="zh-CN" w:bidi="ar-SA"/>
    </w:rPr>
  </w:style>
  <w:style w:type="paragraph" w:styleId="12">
    <w:name w:val="List 3"/>
    <w:basedOn w:val="1"/>
    <w:semiHidden/>
    <w:unhideWhenUsed/>
    <w:qFormat/>
    <w:uiPriority w:val="99"/>
    <w:pPr>
      <w:spacing w:after="0"/>
      <w:ind w:left="100" w:leftChars="400" w:hanging="200" w:hangingChars="200"/>
      <w:contextualSpacing/>
      <w:jc w:val="both"/>
    </w:pPr>
    <w:rPr>
      <w:sz w:val="21"/>
    </w:rPr>
  </w:style>
  <w:style w:type="paragraph" w:styleId="13">
    <w:name w:val="toc 7"/>
    <w:basedOn w:val="1"/>
    <w:next w:val="1"/>
    <w:unhideWhenUsed/>
    <w:qFormat/>
    <w:uiPriority w:val="39"/>
    <w:pPr>
      <w:spacing w:after="0"/>
      <w:jc w:val="both"/>
    </w:pPr>
    <w:rPr>
      <w:rFonts w:cstheme="minorHAnsi"/>
      <w:sz w:val="22"/>
    </w:rPr>
  </w:style>
  <w:style w:type="paragraph" w:styleId="14">
    <w:name w:val="List Number 2"/>
    <w:basedOn w:val="1"/>
    <w:semiHidden/>
    <w:unhideWhenUsed/>
    <w:qFormat/>
    <w:uiPriority w:val="99"/>
    <w:pPr>
      <w:numPr>
        <w:ilvl w:val="0"/>
        <w:numId w:val="2"/>
      </w:numPr>
      <w:spacing w:after="0"/>
      <w:contextualSpacing/>
      <w:jc w:val="both"/>
    </w:pPr>
    <w:rPr>
      <w:sz w:val="21"/>
    </w:rPr>
  </w:style>
  <w:style w:type="paragraph" w:styleId="15">
    <w:name w:val="table of authorities"/>
    <w:basedOn w:val="1"/>
    <w:next w:val="1"/>
    <w:semiHidden/>
    <w:unhideWhenUsed/>
    <w:qFormat/>
    <w:uiPriority w:val="99"/>
    <w:pPr>
      <w:spacing w:after="0"/>
      <w:ind w:left="420" w:leftChars="200"/>
      <w:jc w:val="both"/>
    </w:pPr>
    <w:rPr>
      <w:sz w:val="21"/>
    </w:rPr>
  </w:style>
  <w:style w:type="paragraph" w:styleId="16">
    <w:name w:val="Note Heading"/>
    <w:basedOn w:val="1"/>
    <w:next w:val="1"/>
    <w:link w:val="305"/>
    <w:semiHidden/>
    <w:unhideWhenUsed/>
    <w:qFormat/>
    <w:uiPriority w:val="99"/>
    <w:pPr>
      <w:spacing w:after="0"/>
      <w:jc w:val="center"/>
    </w:pPr>
    <w:rPr>
      <w:sz w:val="21"/>
    </w:rPr>
  </w:style>
  <w:style w:type="paragraph" w:styleId="17">
    <w:name w:val="List Bullet 4"/>
    <w:basedOn w:val="1"/>
    <w:semiHidden/>
    <w:unhideWhenUsed/>
    <w:qFormat/>
    <w:uiPriority w:val="99"/>
    <w:pPr>
      <w:numPr>
        <w:ilvl w:val="0"/>
        <w:numId w:val="3"/>
      </w:numPr>
      <w:spacing w:after="0"/>
      <w:contextualSpacing/>
      <w:jc w:val="both"/>
    </w:pPr>
    <w:rPr>
      <w:sz w:val="21"/>
    </w:rPr>
  </w:style>
  <w:style w:type="paragraph" w:styleId="18">
    <w:name w:val="index 8"/>
    <w:basedOn w:val="1"/>
    <w:next w:val="1"/>
    <w:semiHidden/>
    <w:unhideWhenUsed/>
    <w:qFormat/>
    <w:uiPriority w:val="99"/>
    <w:pPr>
      <w:spacing w:after="0"/>
      <w:ind w:left="1400" w:leftChars="1400"/>
      <w:jc w:val="both"/>
    </w:pPr>
    <w:rPr>
      <w:sz w:val="21"/>
    </w:rPr>
  </w:style>
  <w:style w:type="paragraph" w:styleId="19">
    <w:name w:val="E-mail Signature"/>
    <w:basedOn w:val="1"/>
    <w:link w:val="286"/>
    <w:semiHidden/>
    <w:unhideWhenUsed/>
    <w:qFormat/>
    <w:uiPriority w:val="99"/>
    <w:pPr>
      <w:spacing w:after="0"/>
      <w:jc w:val="both"/>
    </w:pPr>
    <w:rPr>
      <w:sz w:val="21"/>
    </w:rPr>
  </w:style>
  <w:style w:type="paragraph" w:styleId="20">
    <w:name w:val="List Number"/>
    <w:basedOn w:val="1"/>
    <w:semiHidden/>
    <w:qFormat/>
    <w:uiPriority w:val="0"/>
    <w:pPr>
      <w:widowControl/>
      <w:numPr>
        <w:ilvl w:val="0"/>
        <w:numId w:val="4"/>
      </w:numPr>
      <w:topLinePunct/>
      <w:adjustRightInd w:val="0"/>
      <w:snapToGrid w:val="0"/>
      <w:spacing w:after="160" w:line="240" w:lineRule="atLeast"/>
    </w:pPr>
    <w:rPr>
      <w:rFonts w:cs="Arial"/>
    </w:rPr>
  </w:style>
  <w:style w:type="paragraph" w:styleId="21">
    <w:name w:val="Normal Indent"/>
    <w:basedOn w:val="1"/>
    <w:semiHidden/>
    <w:unhideWhenUsed/>
    <w:qFormat/>
    <w:uiPriority w:val="99"/>
    <w:pPr>
      <w:spacing w:after="0"/>
      <w:ind w:firstLine="420" w:firstLineChars="200"/>
      <w:jc w:val="both"/>
    </w:pPr>
    <w:rPr>
      <w:sz w:val="21"/>
    </w:rPr>
  </w:style>
  <w:style w:type="paragraph" w:styleId="22">
    <w:name w:val="caption"/>
    <w:basedOn w:val="1"/>
    <w:next w:val="1"/>
    <w:semiHidden/>
    <w:unhideWhenUsed/>
    <w:qFormat/>
    <w:uiPriority w:val="35"/>
    <w:pPr>
      <w:spacing w:after="0"/>
      <w:jc w:val="both"/>
    </w:pPr>
    <w:rPr>
      <w:rFonts w:eastAsia="黑体" w:asciiTheme="majorHAnsi" w:hAnsiTheme="majorHAnsi" w:cstheme="majorBidi"/>
      <w:sz w:val="20"/>
      <w:szCs w:val="20"/>
    </w:rPr>
  </w:style>
  <w:style w:type="paragraph" w:styleId="23">
    <w:name w:val="index 5"/>
    <w:basedOn w:val="1"/>
    <w:next w:val="1"/>
    <w:semiHidden/>
    <w:unhideWhenUsed/>
    <w:qFormat/>
    <w:uiPriority w:val="99"/>
    <w:pPr>
      <w:spacing w:after="0"/>
      <w:ind w:left="800" w:leftChars="800"/>
      <w:jc w:val="both"/>
    </w:pPr>
    <w:rPr>
      <w:sz w:val="21"/>
    </w:rPr>
  </w:style>
  <w:style w:type="paragraph" w:styleId="24">
    <w:name w:val="List Bullet"/>
    <w:basedOn w:val="1"/>
    <w:semiHidden/>
    <w:unhideWhenUsed/>
    <w:qFormat/>
    <w:uiPriority w:val="99"/>
    <w:pPr>
      <w:numPr>
        <w:ilvl w:val="0"/>
        <w:numId w:val="5"/>
      </w:numPr>
      <w:spacing w:after="0"/>
      <w:contextualSpacing/>
    </w:pPr>
  </w:style>
  <w:style w:type="paragraph" w:styleId="25">
    <w:name w:val="envelope address"/>
    <w:basedOn w:val="1"/>
    <w:semiHidden/>
    <w:unhideWhenUsed/>
    <w:qFormat/>
    <w:uiPriority w:val="99"/>
    <w:pPr>
      <w:framePr w:w="7920" w:h="1980" w:hRule="exact" w:hSpace="180" w:wrap="auto" w:vAnchor="margin" w:hAnchor="page" w:xAlign="center" w:yAlign="bottom"/>
      <w:snapToGrid w:val="0"/>
      <w:spacing w:after="0"/>
      <w:ind w:left="100" w:leftChars="1400"/>
      <w:jc w:val="both"/>
    </w:pPr>
    <w:rPr>
      <w:rFonts w:asciiTheme="majorHAnsi" w:hAnsiTheme="majorHAnsi" w:eastAsiaTheme="majorEastAsia" w:cstheme="majorBidi"/>
      <w:szCs w:val="24"/>
    </w:rPr>
  </w:style>
  <w:style w:type="paragraph" w:styleId="26">
    <w:name w:val="Document Map"/>
    <w:basedOn w:val="1"/>
    <w:link w:val="253"/>
    <w:semiHidden/>
    <w:unhideWhenUsed/>
    <w:qFormat/>
    <w:uiPriority w:val="99"/>
    <w:pPr>
      <w:spacing w:after="0"/>
      <w:jc w:val="both"/>
    </w:pPr>
    <w:rPr>
      <w:rFonts w:ascii="宋体" w:eastAsia="宋体"/>
      <w:sz w:val="18"/>
      <w:szCs w:val="18"/>
    </w:rPr>
  </w:style>
  <w:style w:type="paragraph" w:styleId="27">
    <w:name w:val="toa heading"/>
    <w:basedOn w:val="1"/>
    <w:next w:val="1"/>
    <w:semiHidden/>
    <w:unhideWhenUsed/>
    <w:qFormat/>
    <w:uiPriority w:val="99"/>
    <w:pPr>
      <w:spacing w:before="120" w:after="0"/>
      <w:jc w:val="both"/>
    </w:pPr>
    <w:rPr>
      <w:rFonts w:eastAsia="宋体" w:asciiTheme="majorHAnsi" w:hAnsiTheme="majorHAnsi" w:cstheme="majorBidi"/>
      <w:szCs w:val="24"/>
    </w:rPr>
  </w:style>
  <w:style w:type="paragraph" w:styleId="28">
    <w:name w:val="annotation text"/>
    <w:basedOn w:val="1"/>
    <w:link w:val="105"/>
    <w:unhideWhenUsed/>
    <w:qFormat/>
    <w:uiPriority w:val="99"/>
  </w:style>
  <w:style w:type="paragraph" w:styleId="29">
    <w:name w:val="index 6"/>
    <w:basedOn w:val="1"/>
    <w:next w:val="1"/>
    <w:semiHidden/>
    <w:unhideWhenUsed/>
    <w:qFormat/>
    <w:uiPriority w:val="99"/>
    <w:pPr>
      <w:spacing w:after="0"/>
      <w:ind w:left="1000" w:leftChars="1000"/>
      <w:jc w:val="both"/>
    </w:pPr>
    <w:rPr>
      <w:sz w:val="21"/>
    </w:rPr>
  </w:style>
  <w:style w:type="paragraph" w:styleId="30">
    <w:name w:val="Salutation"/>
    <w:basedOn w:val="1"/>
    <w:next w:val="1"/>
    <w:link w:val="284"/>
    <w:semiHidden/>
    <w:unhideWhenUsed/>
    <w:qFormat/>
    <w:uiPriority w:val="99"/>
    <w:pPr>
      <w:spacing w:after="0"/>
      <w:jc w:val="both"/>
    </w:pPr>
    <w:rPr>
      <w:sz w:val="21"/>
    </w:rPr>
  </w:style>
  <w:style w:type="paragraph" w:styleId="31">
    <w:name w:val="Body Text 3"/>
    <w:basedOn w:val="1"/>
    <w:link w:val="302"/>
    <w:semiHidden/>
    <w:unhideWhenUsed/>
    <w:qFormat/>
    <w:uiPriority w:val="99"/>
    <w:pPr>
      <w:spacing w:after="120"/>
      <w:jc w:val="both"/>
    </w:pPr>
    <w:rPr>
      <w:sz w:val="16"/>
      <w:szCs w:val="16"/>
    </w:rPr>
  </w:style>
  <w:style w:type="paragraph" w:styleId="32">
    <w:name w:val="Closing"/>
    <w:basedOn w:val="1"/>
    <w:link w:val="289"/>
    <w:semiHidden/>
    <w:unhideWhenUsed/>
    <w:qFormat/>
    <w:uiPriority w:val="99"/>
    <w:pPr>
      <w:spacing w:after="0"/>
      <w:ind w:left="100" w:leftChars="2100"/>
      <w:jc w:val="both"/>
    </w:pPr>
    <w:rPr>
      <w:sz w:val="21"/>
    </w:rPr>
  </w:style>
  <w:style w:type="paragraph" w:styleId="33">
    <w:name w:val="List Bullet 3"/>
    <w:basedOn w:val="1"/>
    <w:semiHidden/>
    <w:unhideWhenUsed/>
    <w:qFormat/>
    <w:uiPriority w:val="99"/>
    <w:pPr>
      <w:numPr>
        <w:ilvl w:val="0"/>
        <w:numId w:val="6"/>
      </w:numPr>
      <w:spacing w:after="0"/>
      <w:contextualSpacing/>
      <w:jc w:val="both"/>
    </w:pPr>
    <w:rPr>
      <w:sz w:val="21"/>
    </w:rPr>
  </w:style>
  <w:style w:type="paragraph" w:styleId="34">
    <w:name w:val="Body Text"/>
    <w:basedOn w:val="1"/>
    <w:link w:val="155"/>
    <w:unhideWhenUsed/>
    <w:qFormat/>
    <w:uiPriority w:val="99"/>
    <w:pPr>
      <w:snapToGrid w:val="0"/>
      <w:spacing w:after="0"/>
    </w:pPr>
  </w:style>
  <w:style w:type="paragraph" w:styleId="35">
    <w:name w:val="Body Text Indent"/>
    <w:basedOn w:val="1"/>
    <w:link w:val="299"/>
    <w:semiHidden/>
    <w:unhideWhenUsed/>
    <w:qFormat/>
    <w:uiPriority w:val="99"/>
    <w:pPr>
      <w:spacing w:after="120"/>
      <w:ind w:left="420" w:leftChars="200"/>
      <w:jc w:val="both"/>
    </w:pPr>
    <w:rPr>
      <w:sz w:val="21"/>
    </w:rPr>
  </w:style>
  <w:style w:type="paragraph" w:styleId="36">
    <w:name w:val="List Number 3"/>
    <w:basedOn w:val="1"/>
    <w:semiHidden/>
    <w:unhideWhenUsed/>
    <w:qFormat/>
    <w:uiPriority w:val="99"/>
    <w:pPr>
      <w:numPr>
        <w:ilvl w:val="0"/>
        <w:numId w:val="7"/>
      </w:numPr>
      <w:spacing w:after="0"/>
      <w:contextualSpacing/>
      <w:jc w:val="both"/>
    </w:pPr>
    <w:rPr>
      <w:sz w:val="21"/>
    </w:rPr>
  </w:style>
  <w:style w:type="paragraph" w:styleId="37">
    <w:name w:val="List 2"/>
    <w:basedOn w:val="1"/>
    <w:semiHidden/>
    <w:unhideWhenUsed/>
    <w:qFormat/>
    <w:uiPriority w:val="99"/>
    <w:pPr>
      <w:spacing w:after="0"/>
      <w:ind w:left="100" w:leftChars="200" w:hanging="200" w:hangingChars="200"/>
      <w:contextualSpacing/>
      <w:jc w:val="both"/>
    </w:pPr>
    <w:rPr>
      <w:sz w:val="21"/>
    </w:rPr>
  </w:style>
  <w:style w:type="paragraph" w:styleId="38">
    <w:name w:val="List Continue"/>
    <w:basedOn w:val="1"/>
    <w:semiHidden/>
    <w:unhideWhenUsed/>
    <w:qFormat/>
    <w:uiPriority w:val="99"/>
    <w:pPr>
      <w:spacing w:after="120"/>
      <w:ind w:left="420" w:leftChars="200"/>
      <w:contextualSpacing/>
      <w:jc w:val="both"/>
    </w:pPr>
    <w:rPr>
      <w:sz w:val="21"/>
    </w:rPr>
  </w:style>
  <w:style w:type="paragraph" w:styleId="39">
    <w:name w:val="Block Text"/>
    <w:basedOn w:val="1"/>
    <w:semiHidden/>
    <w:unhideWhenUsed/>
    <w:qFormat/>
    <w:uiPriority w:val="99"/>
    <w:pPr>
      <w:spacing w:after="120"/>
      <w:ind w:left="1440" w:leftChars="700" w:right="1440" w:rightChars="700"/>
      <w:jc w:val="both"/>
    </w:pPr>
    <w:rPr>
      <w:sz w:val="21"/>
    </w:rPr>
  </w:style>
  <w:style w:type="paragraph" w:styleId="40">
    <w:name w:val="List Bullet 2"/>
    <w:basedOn w:val="1"/>
    <w:semiHidden/>
    <w:unhideWhenUsed/>
    <w:qFormat/>
    <w:uiPriority w:val="99"/>
    <w:pPr>
      <w:numPr>
        <w:ilvl w:val="0"/>
        <w:numId w:val="8"/>
      </w:numPr>
      <w:spacing w:line="400" w:lineRule="exact"/>
      <w:contextualSpacing/>
      <w:jc w:val="both"/>
    </w:pPr>
    <w:rPr>
      <w:sz w:val="21"/>
    </w:rPr>
  </w:style>
  <w:style w:type="paragraph" w:styleId="41">
    <w:name w:val="HTML Address"/>
    <w:basedOn w:val="1"/>
    <w:link w:val="282"/>
    <w:semiHidden/>
    <w:unhideWhenUsed/>
    <w:qFormat/>
    <w:uiPriority w:val="99"/>
    <w:pPr>
      <w:spacing w:after="0"/>
      <w:jc w:val="both"/>
    </w:pPr>
    <w:rPr>
      <w:i/>
      <w:iCs/>
      <w:sz w:val="21"/>
    </w:rPr>
  </w:style>
  <w:style w:type="paragraph" w:styleId="42">
    <w:name w:val="index 4"/>
    <w:basedOn w:val="1"/>
    <w:next w:val="1"/>
    <w:semiHidden/>
    <w:unhideWhenUsed/>
    <w:qFormat/>
    <w:uiPriority w:val="99"/>
    <w:pPr>
      <w:spacing w:after="0"/>
      <w:ind w:left="600" w:leftChars="600"/>
      <w:jc w:val="both"/>
    </w:pPr>
    <w:rPr>
      <w:sz w:val="21"/>
    </w:rPr>
  </w:style>
  <w:style w:type="paragraph" w:styleId="43">
    <w:name w:val="toc 5"/>
    <w:basedOn w:val="1"/>
    <w:next w:val="1"/>
    <w:unhideWhenUsed/>
    <w:qFormat/>
    <w:uiPriority w:val="39"/>
    <w:pPr>
      <w:spacing w:after="0"/>
      <w:jc w:val="both"/>
    </w:pPr>
    <w:rPr>
      <w:rFonts w:cstheme="minorHAnsi"/>
      <w:sz w:val="22"/>
    </w:rPr>
  </w:style>
  <w:style w:type="paragraph" w:styleId="44">
    <w:name w:val="toc 3"/>
    <w:basedOn w:val="1"/>
    <w:next w:val="1"/>
    <w:unhideWhenUsed/>
    <w:qFormat/>
    <w:uiPriority w:val="39"/>
    <w:pPr>
      <w:ind w:left="840" w:leftChars="400"/>
    </w:pPr>
  </w:style>
  <w:style w:type="paragraph" w:styleId="45">
    <w:name w:val="Plain Text"/>
    <w:basedOn w:val="1"/>
    <w:link w:val="285"/>
    <w:semiHidden/>
    <w:unhideWhenUsed/>
    <w:qFormat/>
    <w:uiPriority w:val="99"/>
    <w:pPr>
      <w:spacing w:after="0"/>
      <w:jc w:val="both"/>
    </w:pPr>
    <w:rPr>
      <w:rFonts w:ascii="宋体" w:hAnsi="Courier New" w:eastAsia="宋体" w:cs="Courier New"/>
      <w:sz w:val="21"/>
    </w:rPr>
  </w:style>
  <w:style w:type="paragraph" w:styleId="46">
    <w:name w:val="List Bullet 5"/>
    <w:basedOn w:val="1"/>
    <w:semiHidden/>
    <w:unhideWhenUsed/>
    <w:qFormat/>
    <w:uiPriority w:val="99"/>
    <w:pPr>
      <w:numPr>
        <w:ilvl w:val="0"/>
        <w:numId w:val="9"/>
      </w:numPr>
      <w:spacing w:after="0"/>
      <w:contextualSpacing/>
      <w:jc w:val="both"/>
    </w:pPr>
    <w:rPr>
      <w:sz w:val="21"/>
    </w:rPr>
  </w:style>
  <w:style w:type="paragraph" w:styleId="47">
    <w:name w:val="List Number 4"/>
    <w:basedOn w:val="1"/>
    <w:semiHidden/>
    <w:qFormat/>
    <w:uiPriority w:val="0"/>
    <w:pPr>
      <w:widowControl/>
      <w:numPr>
        <w:ilvl w:val="0"/>
        <w:numId w:val="10"/>
      </w:numPr>
      <w:topLinePunct/>
      <w:adjustRightInd w:val="0"/>
      <w:snapToGrid w:val="0"/>
      <w:spacing w:after="160" w:line="240" w:lineRule="atLeast"/>
    </w:pPr>
    <w:rPr>
      <w:rFonts w:cs="Arial"/>
    </w:rPr>
  </w:style>
  <w:style w:type="paragraph" w:styleId="48">
    <w:name w:val="toc 8"/>
    <w:basedOn w:val="1"/>
    <w:next w:val="1"/>
    <w:unhideWhenUsed/>
    <w:qFormat/>
    <w:uiPriority w:val="39"/>
    <w:pPr>
      <w:spacing w:after="0"/>
      <w:jc w:val="both"/>
    </w:pPr>
    <w:rPr>
      <w:rFonts w:cstheme="minorHAnsi"/>
      <w:sz w:val="22"/>
    </w:rPr>
  </w:style>
  <w:style w:type="paragraph" w:styleId="49">
    <w:name w:val="index 3"/>
    <w:basedOn w:val="1"/>
    <w:next w:val="1"/>
    <w:semiHidden/>
    <w:unhideWhenUsed/>
    <w:qFormat/>
    <w:uiPriority w:val="99"/>
    <w:pPr>
      <w:spacing w:after="0"/>
      <w:ind w:left="400" w:leftChars="400"/>
      <w:jc w:val="both"/>
    </w:pPr>
    <w:rPr>
      <w:sz w:val="21"/>
    </w:rPr>
  </w:style>
  <w:style w:type="paragraph" w:styleId="50">
    <w:name w:val="Date"/>
    <w:basedOn w:val="1"/>
    <w:next w:val="1"/>
    <w:link w:val="199"/>
    <w:semiHidden/>
    <w:unhideWhenUsed/>
    <w:qFormat/>
    <w:uiPriority w:val="99"/>
    <w:pPr>
      <w:ind w:left="100" w:leftChars="2500"/>
      <w:jc w:val="both"/>
    </w:pPr>
    <w:rPr>
      <w:sz w:val="21"/>
    </w:rPr>
  </w:style>
  <w:style w:type="paragraph" w:styleId="51">
    <w:name w:val="Body Text Indent 2"/>
    <w:basedOn w:val="1"/>
    <w:link w:val="303"/>
    <w:semiHidden/>
    <w:unhideWhenUsed/>
    <w:qFormat/>
    <w:uiPriority w:val="99"/>
    <w:pPr>
      <w:spacing w:after="120" w:line="480" w:lineRule="auto"/>
      <w:ind w:left="420" w:leftChars="200"/>
      <w:jc w:val="both"/>
    </w:pPr>
    <w:rPr>
      <w:sz w:val="21"/>
    </w:rPr>
  </w:style>
  <w:style w:type="paragraph" w:styleId="52">
    <w:name w:val="endnote text"/>
    <w:basedOn w:val="1"/>
    <w:link w:val="294"/>
    <w:semiHidden/>
    <w:unhideWhenUsed/>
    <w:qFormat/>
    <w:uiPriority w:val="99"/>
    <w:pPr>
      <w:snapToGrid w:val="0"/>
      <w:spacing w:after="0"/>
    </w:pPr>
    <w:rPr>
      <w:sz w:val="21"/>
    </w:rPr>
  </w:style>
  <w:style w:type="paragraph" w:styleId="53">
    <w:name w:val="List Continue 5"/>
    <w:basedOn w:val="1"/>
    <w:semiHidden/>
    <w:unhideWhenUsed/>
    <w:qFormat/>
    <w:uiPriority w:val="99"/>
    <w:pPr>
      <w:spacing w:after="120"/>
      <w:ind w:left="2100" w:leftChars="1000"/>
      <w:contextualSpacing/>
      <w:jc w:val="both"/>
    </w:pPr>
    <w:rPr>
      <w:sz w:val="21"/>
    </w:rPr>
  </w:style>
  <w:style w:type="paragraph" w:styleId="54">
    <w:name w:val="Balloon Text"/>
    <w:basedOn w:val="1"/>
    <w:link w:val="97"/>
    <w:semiHidden/>
    <w:unhideWhenUsed/>
    <w:qFormat/>
    <w:uiPriority w:val="99"/>
    <w:rPr>
      <w:sz w:val="18"/>
      <w:szCs w:val="18"/>
    </w:rPr>
  </w:style>
  <w:style w:type="paragraph" w:styleId="55">
    <w:name w:val="footer"/>
    <w:basedOn w:val="1"/>
    <w:link w:val="164"/>
    <w:unhideWhenUsed/>
    <w:qFormat/>
    <w:uiPriority w:val="99"/>
    <w:pPr>
      <w:tabs>
        <w:tab w:val="center" w:pos="4153"/>
        <w:tab w:val="right" w:pos="8306"/>
      </w:tabs>
      <w:snapToGrid w:val="0"/>
      <w:spacing w:before="200" w:beforeLines="200" w:after="0"/>
    </w:pPr>
    <w:rPr>
      <w:sz w:val="18"/>
      <w:szCs w:val="18"/>
    </w:rPr>
  </w:style>
  <w:style w:type="paragraph" w:styleId="56">
    <w:name w:val="envelope return"/>
    <w:basedOn w:val="1"/>
    <w:semiHidden/>
    <w:unhideWhenUsed/>
    <w:qFormat/>
    <w:uiPriority w:val="99"/>
    <w:pPr>
      <w:snapToGrid w:val="0"/>
      <w:spacing w:after="0"/>
      <w:jc w:val="both"/>
    </w:pPr>
    <w:rPr>
      <w:rFonts w:asciiTheme="majorHAnsi" w:hAnsiTheme="majorHAnsi" w:eastAsiaTheme="majorEastAsia" w:cstheme="majorBidi"/>
      <w:sz w:val="21"/>
    </w:rPr>
  </w:style>
  <w:style w:type="paragraph" w:styleId="57">
    <w:name w:val="header"/>
    <w:basedOn w:val="1"/>
    <w:link w:val="163"/>
    <w:unhideWhenUsed/>
    <w:qFormat/>
    <w:uiPriority w:val="99"/>
    <w:pPr>
      <w:tabs>
        <w:tab w:val="center" w:pos="4153"/>
        <w:tab w:val="right" w:pos="8306"/>
      </w:tabs>
      <w:snapToGrid w:val="0"/>
      <w:jc w:val="center"/>
    </w:pPr>
    <w:rPr>
      <w:sz w:val="18"/>
      <w:szCs w:val="18"/>
    </w:rPr>
  </w:style>
  <w:style w:type="paragraph" w:styleId="58">
    <w:name w:val="Signature"/>
    <w:basedOn w:val="1"/>
    <w:link w:val="292"/>
    <w:semiHidden/>
    <w:unhideWhenUsed/>
    <w:qFormat/>
    <w:uiPriority w:val="99"/>
    <w:pPr>
      <w:spacing w:after="0"/>
      <w:ind w:left="100" w:leftChars="2100"/>
      <w:jc w:val="both"/>
    </w:pPr>
    <w:rPr>
      <w:sz w:val="21"/>
    </w:rPr>
  </w:style>
  <w:style w:type="paragraph" w:styleId="59">
    <w:name w:val="toc 1"/>
    <w:basedOn w:val="1"/>
    <w:next w:val="1"/>
    <w:unhideWhenUsed/>
    <w:qFormat/>
    <w:uiPriority w:val="39"/>
  </w:style>
  <w:style w:type="paragraph" w:styleId="60">
    <w:name w:val="List Continue 4"/>
    <w:basedOn w:val="1"/>
    <w:semiHidden/>
    <w:unhideWhenUsed/>
    <w:qFormat/>
    <w:uiPriority w:val="99"/>
    <w:pPr>
      <w:spacing w:after="120"/>
      <w:ind w:left="1680" w:leftChars="800"/>
      <w:contextualSpacing/>
      <w:jc w:val="both"/>
    </w:pPr>
    <w:rPr>
      <w:sz w:val="21"/>
    </w:rPr>
  </w:style>
  <w:style w:type="paragraph" w:styleId="61">
    <w:name w:val="toc 4"/>
    <w:basedOn w:val="1"/>
    <w:next w:val="1"/>
    <w:unhideWhenUsed/>
    <w:qFormat/>
    <w:uiPriority w:val="39"/>
    <w:pPr>
      <w:spacing w:after="0"/>
      <w:jc w:val="both"/>
    </w:pPr>
    <w:rPr>
      <w:rFonts w:cstheme="minorHAnsi"/>
      <w:sz w:val="22"/>
    </w:rPr>
  </w:style>
  <w:style w:type="paragraph" w:styleId="62">
    <w:name w:val="index heading"/>
    <w:basedOn w:val="1"/>
    <w:next w:val="63"/>
    <w:semiHidden/>
    <w:unhideWhenUsed/>
    <w:qFormat/>
    <w:uiPriority w:val="99"/>
    <w:pPr>
      <w:spacing w:after="0"/>
      <w:jc w:val="both"/>
    </w:pPr>
    <w:rPr>
      <w:rFonts w:asciiTheme="majorHAnsi" w:hAnsiTheme="majorHAnsi" w:eastAsiaTheme="majorEastAsia" w:cstheme="majorBidi"/>
      <w:b/>
      <w:bCs/>
      <w:sz w:val="21"/>
    </w:rPr>
  </w:style>
  <w:style w:type="paragraph" w:styleId="63">
    <w:name w:val="index 1"/>
    <w:basedOn w:val="1"/>
    <w:next w:val="1"/>
    <w:semiHidden/>
    <w:unhideWhenUsed/>
    <w:qFormat/>
    <w:uiPriority w:val="99"/>
    <w:pPr>
      <w:spacing w:after="0"/>
      <w:jc w:val="both"/>
    </w:pPr>
    <w:rPr>
      <w:sz w:val="21"/>
    </w:rPr>
  </w:style>
  <w:style w:type="paragraph" w:styleId="64">
    <w:name w:val="Subtitle"/>
    <w:basedOn w:val="1"/>
    <w:next w:val="1"/>
    <w:link w:val="128"/>
    <w:qFormat/>
    <w:uiPriority w:val="11"/>
    <w:pPr>
      <w:spacing w:before="240" w:after="60" w:line="312" w:lineRule="auto"/>
      <w:outlineLvl w:val="1"/>
    </w:pPr>
    <w:rPr>
      <w:rFonts w:cstheme="majorBidi"/>
      <w:b/>
      <w:bCs/>
      <w:kern w:val="28"/>
      <w:sz w:val="32"/>
      <w:szCs w:val="32"/>
    </w:rPr>
  </w:style>
  <w:style w:type="paragraph" w:styleId="65">
    <w:name w:val="List Number 5"/>
    <w:basedOn w:val="1"/>
    <w:semiHidden/>
    <w:unhideWhenUsed/>
    <w:qFormat/>
    <w:uiPriority w:val="99"/>
    <w:pPr>
      <w:numPr>
        <w:ilvl w:val="0"/>
        <w:numId w:val="11"/>
      </w:numPr>
      <w:spacing w:after="0"/>
      <w:contextualSpacing/>
      <w:jc w:val="both"/>
    </w:pPr>
    <w:rPr>
      <w:sz w:val="21"/>
    </w:rPr>
  </w:style>
  <w:style w:type="paragraph" w:styleId="66">
    <w:name w:val="List"/>
    <w:basedOn w:val="1"/>
    <w:semiHidden/>
    <w:unhideWhenUsed/>
    <w:qFormat/>
    <w:uiPriority w:val="99"/>
    <w:pPr>
      <w:spacing w:after="0"/>
      <w:ind w:left="200" w:hanging="200" w:hangingChars="200"/>
      <w:contextualSpacing/>
      <w:jc w:val="both"/>
    </w:pPr>
    <w:rPr>
      <w:sz w:val="21"/>
    </w:rPr>
  </w:style>
  <w:style w:type="paragraph" w:styleId="67">
    <w:name w:val="footnote text"/>
    <w:basedOn w:val="1"/>
    <w:link w:val="288"/>
    <w:semiHidden/>
    <w:unhideWhenUsed/>
    <w:qFormat/>
    <w:uiPriority w:val="99"/>
    <w:pPr>
      <w:snapToGrid w:val="0"/>
      <w:spacing w:after="0"/>
    </w:pPr>
    <w:rPr>
      <w:sz w:val="18"/>
      <w:szCs w:val="18"/>
    </w:rPr>
  </w:style>
  <w:style w:type="paragraph" w:styleId="68">
    <w:name w:val="toc 6"/>
    <w:basedOn w:val="1"/>
    <w:next w:val="1"/>
    <w:unhideWhenUsed/>
    <w:qFormat/>
    <w:uiPriority w:val="39"/>
    <w:pPr>
      <w:spacing w:after="0"/>
      <w:jc w:val="both"/>
    </w:pPr>
    <w:rPr>
      <w:rFonts w:cstheme="minorHAnsi"/>
      <w:sz w:val="22"/>
    </w:rPr>
  </w:style>
  <w:style w:type="paragraph" w:styleId="69">
    <w:name w:val="List 5"/>
    <w:basedOn w:val="1"/>
    <w:semiHidden/>
    <w:unhideWhenUsed/>
    <w:qFormat/>
    <w:uiPriority w:val="99"/>
    <w:pPr>
      <w:spacing w:after="0"/>
      <w:ind w:left="100" w:leftChars="800" w:hanging="200" w:hangingChars="200"/>
      <w:contextualSpacing/>
      <w:jc w:val="both"/>
    </w:pPr>
    <w:rPr>
      <w:sz w:val="21"/>
    </w:rPr>
  </w:style>
  <w:style w:type="paragraph" w:styleId="70">
    <w:name w:val="Body Text Indent 3"/>
    <w:basedOn w:val="1"/>
    <w:link w:val="304"/>
    <w:semiHidden/>
    <w:unhideWhenUsed/>
    <w:qFormat/>
    <w:uiPriority w:val="99"/>
    <w:pPr>
      <w:spacing w:after="120"/>
      <w:ind w:left="420" w:leftChars="200"/>
      <w:jc w:val="both"/>
    </w:pPr>
    <w:rPr>
      <w:sz w:val="16"/>
      <w:szCs w:val="16"/>
    </w:rPr>
  </w:style>
  <w:style w:type="paragraph" w:styleId="71">
    <w:name w:val="index 7"/>
    <w:basedOn w:val="1"/>
    <w:next w:val="1"/>
    <w:semiHidden/>
    <w:unhideWhenUsed/>
    <w:qFormat/>
    <w:uiPriority w:val="99"/>
    <w:pPr>
      <w:spacing w:after="0"/>
      <w:ind w:left="1200" w:leftChars="1200"/>
      <w:jc w:val="both"/>
    </w:pPr>
    <w:rPr>
      <w:sz w:val="21"/>
    </w:rPr>
  </w:style>
  <w:style w:type="paragraph" w:styleId="72">
    <w:name w:val="index 9"/>
    <w:basedOn w:val="1"/>
    <w:next w:val="1"/>
    <w:semiHidden/>
    <w:unhideWhenUsed/>
    <w:qFormat/>
    <w:uiPriority w:val="99"/>
    <w:pPr>
      <w:spacing w:after="0"/>
      <w:ind w:left="1600" w:leftChars="1600"/>
      <w:jc w:val="both"/>
    </w:pPr>
    <w:rPr>
      <w:sz w:val="21"/>
    </w:rPr>
  </w:style>
  <w:style w:type="paragraph" w:styleId="73">
    <w:name w:val="table of figures"/>
    <w:basedOn w:val="1"/>
    <w:next w:val="1"/>
    <w:semiHidden/>
    <w:qFormat/>
    <w:uiPriority w:val="0"/>
    <w:pPr>
      <w:widowControl/>
      <w:topLinePunct/>
      <w:adjustRightInd w:val="0"/>
      <w:snapToGrid w:val="0"/>
      <w:spacing w:after="160" w:line="240" w:lineRule="atLeast"/>
      <w:ind w:left="300" w:leftChars="300"/>
    </w:pPr>
    <w:rPr>
      <w:rFonts w:cs="Arial"/>
      <w:sz w:val="20"/>
      <w:szCs w:val="20"/>
    </w:rPr>
  </w:style>
  <w:style w:type="paragraph" w:styleId="74">
    <w:name w:val="toc 2"/>
    <w:basedOn w:val="1"/>
    <w:next w:val="1"/>
    <w:unhideWhenUsed/>
    <w:qFormat/>
    <w:uiPriority w:val="39"/>
    <w:pPr>
      <w:ind w:left="420" w:leftChars="200"/>
    </w:pPr>
  </w:style>
  <w:style w:type="paragraph" w:styleId="75">
    <w:name w:val="toc 9"/>
    <w:basedOn w:val="1"/>
    <w:next w:val="1"/>
    <w:unhideWhenUsed/>
    <w:qFormat/>
    <w:uiPriority w:val="39"/>
    <w:pPr>
      <w:spacing w:after="0"/>
      <w:jc w:val="both"/>
    </w:pPr>
    <w:rPr>
      <w:rFonts w:cstheme="minorHAnsi"/>
      <w:sz w:val="22"/>
    </w:rPr>
  </w:style>
  <w:style w:type="paragraph" w:styleId="76">
    <w:name w:val="Body Text 2"/>
    <w:basedOn w:val="1"/>
    <w:link w:val="301"/>
    <w:semiHidden/>
    <w:unhideWhenUsed/>
    <w:qFormat/>
    <w:uiPriority w:val="99"/>
    <w:pPr>
      <w:spacing w:after="120" w:line="480" w:lineRule="auto"/>
      <w:jc w:val="both"/>
    </w:pPr>
    <w:rPr>
      <w:sz w:val="21"/>
    </w:rPr>
  </w:style>
  <w:style w:type="paragraph" w:styleId="77">
    <w:name w:val="List 4"/>
    <w:basedOn w:val="1"/>
    <w:semiHidden/>
    <w:unhideWhenUsed/>
    <w:qFormat/>
    <w:uiPriority w:val="99"/>
    <w:pPr>
      <w:spacing w:after="0"/>
      <w:ind w:left="100" w:leftChars="600" w:hanging="200" w:hangingChars="200"/>
      <w:contextualSpacing/>
      <w:jc w:val="both"/>
    </w:pPr>
    <w:rPr>
      <w:sz w:val="21"/>
    </w:rPr>
  </w:style>
  <w:style w:type="paragraph" w:styleId="78">
    <w:name w:val="List Continue 2"/>
    <w:basedOn w:val="1"/>
    <w:semiHidden/>
    <w:unhideWhenUsed/>
    <w:qFormat/>
    <w:uiPriority w:val="99"/>
    <w:pPr>
      <w:spacing w:after="120"/>
      <w:ind w:left="840" w:leftChars="400"/>
      <w:contextualSpacing/>
      <w:jc w:val="both"/>
    </w:pPr>
    <w:rPr>
      <w:sz w:val="21"/>
    </w:rPr>
  </w:style>
  <w:style w:type="paragraph" w:styleId="79">
    <w:name w:val="Message Header"/>
    <w:basedOn w:val="1"/>
    <w:link w:val="295"/>
    <w:semiHidden/>
    <w:unhideWhenUsed/>
    <w:qFormat/>
    <w:uiPriority w:val="99"/>
    <w:pPr>
      <w:pBdr>
        <w:top w:val="single" w:color="auto" w:sz="6" w:space="1"/>
        <w:left w:val="single" w:color="auto" w:sz="6" w:space="1"/>
        <w:bottom w:val="single" w:color="auto" w:sz="6" w:space="1"/>
        <w:right w:val="single" w:color="auto" w:sz="6" w:space="1"/>
      </w:pBdr>
      <w:shd w:val="pct20" w:color="auto" w:fill="auto"/>
      <w:spacing w:after="0"/>
      <w:ind w:left="1080" w:leftChars="500" w:hanging="1080" w:hangingChars="500"/>
      <w:jc w:val="both"/>
    </w:pPr>
    <w:rPr>
      <w:rFonts w:asciiTheme="majorHAnsi" w:hAnsiTheme="majorHAnsi" w:eastAsiaTheme="majorEastAsia" w:cstheme="majorBidi"/>
      <w:szCs w:val="24"/>
    </w:rPr>
  </w:style>
  <w:style w:type="paragraph" w:styleId="80">
    <w:name w:val="HTML Preformatted"/>
    <w:basedOn w:val="1"/>
    <w:link w:val="283"/>
    <w:semiHidden/>
    <w:unhideWhenUsed/>
    <w:qFormat/>
    <w:uiPriority w:val="99"/>
    <w:pPr>
      <w:spacing w:after="0"/>
      <w:jc w:val="both"/>
    </w:pPr>
    <w:rPr>
      <w:rFonts w:ascii="Courier New" w:hAnsi="Courier New" w:cs="Courier New"/>
      <w:sz w:val="20"/>
      <w:szCs w:val="20"/>
    </w:rPr>
  </w:style>
  <w:style w:type="paragraph" w:styleId="81">
    <w:name w:val="Normal (Web)"/>
    <w:basedOn w:val="1"/>
    <w:semiHidden/>
    <w:unhideWhenUsed/>
    <w:qFormat/>
    <w:uiPriority w:val="99"/>
    <w:pPr>
      <w:widowControl/>
      <w:spacing w:beforeAutospacing="1" w:after="0" w:afterAutospacing="1"/>
    </w:pPr>
    <w:rPr>
      <w:rFonts w:ascii="宋体" w:hAnsi="宋体" w:eastAsia="宋体" w:cs="宋体"/>
      <w:kern w:val="0"/>
      <w:szCs w:val="24"/>
    </w:rPr>
  </w:style>
  <w:style w:type="paragraph" w:styleId="82">
    <w:name w:val="List Continue 3"/>
    <w:basedOn w:val="1"/>
    <w:semiHidden/>
    <w:unhideWhenUsed/>
    <w:qFormat/>
    <w:uiPriority w:val="99"/>
    <w:pPr>
      <w:spacing w:after="120"/>
      <w:ind w:left="1260" w:leftChars="600"/>
      <w:contextualSpacing/>
      <w:jc w:val="both"/>
    </w:pPr>
    <w:rPr>
      <w:sz w:val="21"/>
    </w:rPr>
  </w:style>
  <w:style w:type="paragraph" w:styleId="83">
    <w:name w:val="index 2"/>
    <w:basedOn w:val="1"/>
    <w:next w:val="1"/>
    <w:semiHidden/>
    <w:unhideWhenUsed/>
    <w:qFormat/>
    <w:uiPriority w:val="99"/>
    <w:pPr>
      <w:spacing w:after="0"/>
      <w:ind w:left="200" w:leftChars="200"/>
      <w:jc w:val="both"/>
    </w:pPr>
    <w:rPr>
      <w:sz w:val="21"/>
    </w:rPr>
  </w:style>
  <w:style w:type="paragraph" w:styleId="84">
    <w:name w:val="Title"/>
    <w:basedOn w:val="1"/>
    <w:next w:val="1"/>
    <w:link w:val="101"/>
    <w:qFormat/>
    <w:uiPriority w:val="10"/>
    <w:pPr>
      <w:pBdr>
        <w:bottom w:val="single" w:color="4F81BD" w:themeColor="accent1" w:sz="8" w:space="4"/>
      </w:pBdr>
      <w:spacing w:after="300"/>
      <w:contextualSpacing/>
    </w:pPr>
    <w:rPr>
      <w:rFonts w:asciiTheme="majorHAnsi" w:hAnsiTheme="majorHAnsi" w:eastAsiaTheme="majorEastAsia" w:cstheme="majorBidi"/>
      <w:color w:val="17375E" w:themeColor="text2" w:themeShade="BF"/>
      <w:spacing w:val="5"/>
      <w:kern w:val="28"/>
      <w:sz w:val="52"/>
      <w:szCs w:val="52"/>
    </w:rPr>
  </w:style>
  <w:style w:type="paragraph" w:styleId="85">
    <w:name w:val="annotation subject"/>
    <w:basedOn w:val="28"/>
    <w:next w:val="28"/>
    <w:link w:val="106"/>
    <w:semiHidden/>
    <w:unhideWhenUsed/>
    <w:qFormat/>
    <w:uiPriority w:val="99"/>
    <w:rPr>
      <w:b/>
      <w:bCs/>
    </w:rPr>
  </w:style>
  <w:style w:type="paragraph" w:styleId="86">
    <w:name w:val="Body Text First Indent"/>
    <w:basedOn w:val="34"/>
    <w:link w:val="298"/>
    <w:semiHidden/>
    <w:unhideWhenUsed/>
    <w:qFormat/>
    <w:uiPriority w:val="99"/>
    <w:pPr>
      <w:spacing w:after="80"/>
      <w:ind w:left="200" w:leftChars="200" w:firstLine="420" w:firstLineChars="100"/>
      <w:jc w:val="both"/>
    </w:pPr>
    <w:rPr>
      <w:sz w:val="21"/>
    </w:rPr>
  </w:style>
  <w:style w:type="paragraph" w:styleId="87">
    <w:name w:val="Body Text First Indent 2"/>
    <w:basedOn w:val="35"/>
    <w:link w:val="300"/>
    <w:semiHidden/>
    <w:unhideWhenUsed/>
    <w:qFormat/>
    <w:uiPriority w:val="99"/>
    <w:pPr>
      <w:ind w:firstLine="420" w:firstLineChars="200"/>
    </w:pPr>
  </w:style>
  <w:style w:type="table" w:styleId="89">
    <w:name w:val="Table Grid"/>
    <w:basedOn w:val="88"/>
    <w:qFormat/>
    <w:uiPriority w:val="0"/>
    <w:pPr>
      <w:spacing w:after="0" w:line="240" w:lineRule="auto"/>
    </w:pPr>
    <w:rPr>
      <w:kern w:val="2"/>
      <w:sz w:val="21"/>
      <w:szCs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0">
    <w:name w:val="Table Professional"/>
    <w:basedOn w:val="88"/>
    <w:semiHidden/>
    <w:unhideWhenUsed/>
    <w:qFormat/>
    <w:uiPriority w:val="99"/>
    <w:pPr>
      <w:widowControl w:val="0"/>
      <w:spacing w:after="0" w:line="240" w:lineRule="auto"/>
      <w:jc w:val="both"/>
    </w:pPr>
    <w:rPr>
      <w:kern w:val="2"/>
      <w:sz w:val="21"/>
      <w:szCs w:val="21"/>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il"/>
          <w:tr2bl w:val="nil"/>
        </w:tcBorders>
        <w:shd w:val="solid" w:color="000000" w:fill="FFFFFF"/>
      </w:tcPr>
    </w:tblStylePr>
  </w:style>
  <w:style w:type="character" w:styleId="92">
    <w:name w:val="Strong"/>
    <w:qFormat/>
    <w:uiPriority w:val="22"/>
    <w:rPr>
      <w:b/>
      <w:bCs/>
    </w:rPr>
  </w:style>
  <w:style w:type="character" w:styleId="93">
    <w:name w:val="FollowedHyperlink"/>
    <w:basedOn w:val="91"/>
    <w:semiHidden/>
    <w:unhideWhenUsed/>
    <w:qFormat/>
    <w:uiPriority w:val="99"/>
    <w:rPr>
      <w:color w:val="800080" w:themeColor="followedHyperlink"/>
      <w:u w:val="single"/>
      <w14:textFill>
        <w14:solidFill>
          <w14:schemeClr w14:val="folHlink"/>
        </w14:solidFill>
      </w14:textFill>
    </w:rPr>
  </w:style>
  <w:style w:type="character" w:styleId="94">
    <w:name w:val="Emphasis"/>
    <w:basedOn w:val="91"/>
    <w:qFormat/>
    <w:uiPriority w:val="20"/>
    <w:rPr>
      <w:rFonts w:eastAsia="宋体"/>
      <w:b/>
      <w:iCs/>
      <w:sz w:val="21"/>
    </w:rPr>
  </w:style>
  <w:style w:type="character" w:styleId="95">
    <w:name w:val="Hyperlink"/>
    <w:qFormat/>
    <w:uiPriority w:val="99"/>
    <w:rPr>
      <w:rFonts w:eastAsia="微软雅黑" w:asciiTheme="minorHAnsi" w:hAnsiTheme="minorHAnsi"/>
      <w:color w:val="1168D9"/>
      <w:sz w:val="21"/>
      <w:u w:val="single"/>
    </w:rPr>
  </w:style>
  <w:style w:type="character" w:styleId="96">
    <w:name w:val="annotation reference"/>
    <w:basedOn w:val="91"/>
    <w:unhideWhenUsed/>
    <w:qFormat/>
    <w:uiPriority w:val="99"/>
    <w:rPr>
      <w:sz w:val="21"/>
      <w:szCs w:val="21"/>
    </w:rPr>
  </w:style>
  <w:style w:type="character" w:customStyle="1" w:styleId="97">
    <w:name w:val="批注框文本 Char"/>
    <w:basedOn w:val="91"/>
    <w:link w:val="54"/>
    <w:semiHidden/>
    <w:qFormat/>
    <w:uiPriority w:val="99"/>
    <w:rPr>
      <w:rFonts w:ascii="Calibri" w:hAnsi="Calibri" w:eastAsia="思源黑体 CN Regular"/>
      <w:kern w:val="2"/>
      <w:sz w:val="18"/>
      <w:szCs w:val="18"/>
    </w:rPr>
  </w:style>
  <w:style w:type="character" w:customStyle="1" w:styleId="98">
    <w:name w:val="标题 1 Char"/>
    <w:basedOn w:val="91"/>
    <w:link w:val="3"/>
    <w:qFormat/>
    <w:uiPriority w:val="0"/>
    <w:rPr>
      <w:rFonts w:ascii="Calibri" w:hAnsi="Calibri" w:eastAsia="思源黑体 CN Regular" w:cs="Book Antiqua"/>
      <w:b/>
      <w:bCs/>
      <w:kern w:val="2"/>
      <w:sz w:val="84"/>
      <w:szCs w:val="44"/>
    </w:rPr>
  </w:style>
  <w:style w:type="character" w:customStyle="1" w:styleId="99">
    <w:name w:val="标题 2 Char"/>
    <w:basedOn w:val="91"/>
    <w:link w:val="4"/>
    <w:qFormat/>
    <w:uiPriority w:val="0"/>
    <w:rPr>
      <w:rFonts w:ascii="Calibri" w:hAnsi="Calibri" w:eastAsia="思源黑体 CN Regular" w:cs="Book Antiqua"/>
      <w:b/>
      <w:bCs/>
      <w:sz w:val="44"/>
      <w:szCs w:val="36"/>
      <w:lang w:eastAsia="en-US"/>
    </w:rPr>
  </w:style>
  <w:style w:type="paragraph" w:styleId="100">
    <w:name w:val="List Paragraph"/>
    <w:basedOn w:val="1"/>
    <w:link w:val="197"/>
    <w:qFormat/>
    <w:uiPriority w:val="34"/>
    <w:pPr>
      <w:spacing w:before="40" w:beforeLines="40" w:after="40" w:afterLines="40" w:line="400" w:lineRule="exact"/>
      <w:ind w:firstLine="420" w:firstLineChars="200"/>
    </w:pPr>
    <w:rPr>
      <w:rFonts w:eastAsiaTheme="minorEastAsia"/>
      <w:szCs w:val="22"/>
    </w:rPr>
  </w:style>
  <w:style w:type="character" w:customStyle="1" w:styleId="101">
    <w:name w:val="标题 Char"/>
    <w:basedOn w:val="91"/>
    <w:link w:val="84"/>
    <w:qFormat/>
    <w:uiPriority w:val="10"/>
    <w:rPr>
      <w:rFonts w:asciiTheme="majorHAnsi" w:hAnsiTheme="majorHAnsi" w:eastAsiaTheme="majorEastAsia" w:cstheme="majorBidi"/>
      <w:color w:val="17375E" w:themeColor="text2" w:themeShade="BF"/>
      <w:spacing w:val="5"/>
      <w:kern w:val="28"/>
      <w:sz w:val="52"/>
      <w:szCs w:val="52"/>
    </w:rPr>
  </w:style>
  <w:style w:type="paragraph" w:customStyle="1" w:styleId="102">
    <w:name w:val="Table Text"/>
    <w:basedOn w:val="1"/>
    <w:qFormat/>
    <w:uiPriority w:val="0"/>
    <w:pPr>
      <w:topLinePunct/>
      <w:adjustRightInd w:val="0"/>
      <w:snapToGrid w:val="0"/>
      <w:spacing w:before="80" w:line="240" w:lineRule="atLeast"/>
    </w:pPr>
    <w:rPr>
      <w:rFonts w:cs="Arial"/>
      <w:snapToGrid w:val="0"/>
      <w:kern w:val="0"/>
    </w:rPr>
  </w:style>
  <w:style w:type="paragraph" w:customStyle="1" w:styleId="103">
    <w:name w:val="Table Heading"/>
    <w:basedOn w:val="1"/>
    <w:qFormat/>
    <w:uiPriority w:val="0"/>
    <w:pPr>
      <w:keepNext/>
      <w:topLinePunct/>
      <w:adjustRightInd w:val="0"/>
      <w:snapToGrid w:val="0"/>
      <w:spacing w:before="80" w:line="240" w:lineRule="atLeast"/>
    </w:pPr>
    <w:rPr>
      <w:rFonts w:ascii="Arial" w:hAnsi="Arial" w:eastAsia="微软雅黑" w:cs="Book Antiqua"/>
      <w:b/>
      <w:bCs/>
      <w:snapToGrid w:val="0"/>
    </w:rPr>
  </w:style>
  <w:style w:type="character" w:customStyle="1" w:styleId="104">
    <w:name w:val="标题 3 Char"/>
    <w:basedOn w:val="91"/>
    <w:link w:val="5"/>
    <w:qFormat/>
    <w:uiPriority w:val="0"/>
    <w:rPr>
      <w:rFonts w:ascii="Calibri" w:hAnsi="Calibri" w:eastAsia="思源黑体 CN Regular" w:cs="宋体"/>
      <w:b/>
      <w:sz w:val="36"/>
      <w:szCs w:val="32"/>
    </w:rPr>
  </w:style>
  <w:style w:type="character" w:customStyle="1" w:styleId="105">
    <w:name w:val="批注文字 Char"/>
    <w:basedOn w:val="91"/>
    <w:link w:val="28"/>
    <w:qFormat/>
    <w:uiPriority w:val="99"/>
    <w:rPr>
      <w:rFonts w:ascii="Calibri" w:hAnsi="Calibri" w:eastAsia="思源黑体 CN Regular"/>
      <w:kern w:val="2"/>
      <w:sz w:val="24"/>
      <w:szCs w:val="21"/>
    </w:rPr>
  </w:style>
  <w:style w:type="character" w:customStyle="1" w:styleId="106">
    <w:name w:val="批注主题 Char"/>
    <w:basedOn w:val="105"/>
    <w:link w:val="85"/>
    <w:semiHidden/>
    <w:qFormat/>
    <w:uiPriority w:val="99"/>
    <w:rPr>
      <w:rFonts w:ascii="Calibri" w:hAnsi="Calibri" w:eastAsia="思源黑体 CN Regular"/>
      <w:b/>
      <w:bCs/>
      <w:kern w:val="2"/>
      <w:sz w:val="24"/>
      <w:szCs w:val="21"/>
    </w:rPr>
  </w:style>
  <w:style w:type="paragraph" w:styleId="107">
    <w:name w:val="No Spacing"/>
    <w:link w:val="158"/>
    <w:qFormat/>
    <w:uiPriority w:val="1"/>
    <w:pPr>
      <w:widowControl w:val="0"/>
      <w:spacing w:after="0" w:line="240" w:lineRule="auto"/>
      <w:jc w:val="both"/>
    </w:pPr>
    <w:rPr>
      <w:rFonts w:asciiTheme="minorHAnsi" w:hAnsiTheme="minorHAnsi" w:eastAsiaTheme="minorEastAsia" w:cstheme="minorBidi"/>
      <w:kern w:val="2"/>
      <w:sz w:val="21"/>
      <w:szCs w:val="21"/>
      <w:lang w:val="en-US" w:eastAsia="zh-CN" w:bidi="ar-SA"/>
    </w:rPr>
  </w:style>
  <w:style w:type="character" w:customStyle="1" w:styleId="108">
    <w:name w:val="标题 5 Char"/>
    <w:basedOn w:val="91"/>
    <w:link w:val="7"/>
    <w:qFormat/>
    <w:uiPriority w:val="0"/>
    <w:rPr>
      <w:rFonts w:ascii="Book Antiqua" w:hAnsi="Book Antiqua" w:eastAsia="黑体" w:cs="宋体"/>
      <w:b/>
      <w:sz w:val="24"/>
      <w:szCs w:val="24"/>
    </w:rPr>
  </w:style>
  <w:style w:type="paragraph" w:customStyle="1" w:styleId="109">
    <w:name w:val="Figure Description"/>
    <w:next w:val="1"/>
    <w:qFormat/>
    <w:uiPriority w:val="0"/>
    <w:pPr>
      <w:keepNext/>
      <w:numPr>
        <w:ilvl w:val="7"/>
        <w:numId w:val="1"/>
      </w:numPr>
      <w:adjustRightInd w:val="0"/>
      <w:snapToGrid w:val="0"/>
      <w:spacing w:before="320" w:after="80" w:line="240" w:lineRule="atLeast"/>
    </w:pPr>
    <w:rPr>
      <w:rFonts w:ascii="Arial" w:hAnsi="Arial" w:eastAsia="微软雅黑" w:cs="Arial"/>
      <w:spacing w:val="-4"/>
      <w:kern w:val="2"/>
      <w:sz w:val="21"/>
      <w:szCs w:val="21"/>
      <w:lang w:val="en-US" w:eastAsia="zh-CN" w:bidi="ar-SA"/>
    </w:rPr>
  </w:style>
  <w:style w:type="paragraph" w:customStyle="1" w:styleId="110">
    <w:name w:val="步骤（二级）"/>
    <w:basedOn w:val="1"/>
    <w:qFormat/>
    <w:uiPriority w:val="0"/>
    <w:pPr>
      <w:widowControl/>
      <w:numPr>
        <w:ilvl w:val="5"/>
        <w:numId w:val="1"/>
      </w:numPr>
      <w:topLinePunct/>
      <w:adjustRightInd w:val="0"/>
      <w:snapToGrid w:val="0"/>
      <w:spacing w:before="50" w:beforeLines="50" w:line="240" w:lineRule="atLeast"/>
    </w:pPr>
    <w:rPr>
      <w:rFonts w:cs="Arial"/>
      <w:snapToGrid w:val="0"/>
      <w:kern w:val="0"/>
    </w:rPr>
  </w:style>
  <w:style w:type="paragraph" w:customStyle="1" w:styleId="111">
    <w:name w:val="步骤（一级）"/>
    <w:basedOn w:val="34"/>
    <w:link w:val="340"/>
    <w:qFormat/>
    <w:uiPriority w:val="0"/>
    <w:pPr>
      <w:numPr>
        <w:ilvl w:val="0"/>
        <w:numId w:val="12"/>
      </w:numPr>
      <w:spacing w:before="120"/>
    </w:pPr>
  </w:style>
  <w:style w:type="paragraph" w:customStyle="1" w:styleId="112">
    <w:name w:val="列表（表内）"/>
    <w:basedOn w:val="1"/>
    <w:link w:val="171"/>
    <w:qFormat/>
    <w:uiPriority w:val="0"/>
    <w:pPr>
      <w:widowControl/>
      <w:numPr>
        <w:ilvl w:val="0"/>
        <w:numId w:val="13"/>
      </w:numPr>
      <w:tabs>
        <w:tab w:val="left" w:pos="284"/>
      </w:tabs>
      <w:topLinePunct/>
      <w:adjustRightInd w:val="0"/>
      <w:snapToGrid w:val="0"/>
      <w:spacing w:before="80" w:line="240" w:lineRule="atLeast"/>
    </w:pPr>
    <w:rPr>
      <w:rFonts w:cs="Arial"/>
      <w:kern w:val="0"/>
    </w:rPr>
  </w:style>
  <w:style w:type="paragraph" w:customStyle="1" w:styleId="113">
    <w:name w:val="Item List in Table"/>
    <w:basedOn w:val="1"/>
    <w:qFormat/>
    <w:uiPriority w:val="0"/>
    <w:pPr>
      <w:tabs>
        <w:tab w:val="left" w:pos="170"/>
        <w:tab w:val="left" w:pos="284"/>
      </w:tabs>
      <w:topLinePunct/>
      <w:adjustRightInd w:val="0"/>
      <w:snapToGrid w:val="0"/>
      <w:spacing w:before="80" w:line="240" w:lineRule="atLeast"/>
      <w:ind w:left="170" w:hanging="170"/>
    </w:pPr>
    <w:rPr>
      <w:rFonts w:ascii="Arial" w:hAnsi="Arial" w:eastAsia="微软雅黑" w:cs="Arial"/>
    </w:rPr>
  </w:style>
  <w:style w:type="paragraph" w:customStyle="1" w:styleId="114">
    <w:name w:val="图片"/>
    <w:basedOn w:val="1"/>
    <w:link w:val="115"/>
    <w:qFormat/>
    <w:uiPriority w:val="1"/>
    <w:pPr>
      <w:spacing w:after="120"/>
    </w:pPr>
    <w:rPr>
      <w:rFonts w:eastAsia="宋体" w:cs="Times New Roman"/>
      <w:lang w:eastAsia="en-US" w:bidi="en-US"/>
    </w:rPr>
  </w:style>
  <w:style w:type="character" w:customStyle="1" w:styleId="115">
    <w:name w:val="图片 Char"/>
    <w:link w:val="114"/>
    <w:qFormat/>
    <w:uiPriority w:val="1"/>
    <w:rPr>
      <w:rFonts w:ascii="Calibri" w:hAnsi="Calibri" w:eastAsia="宋体" w:cs="Times New Roman"/>
      <w:kern w:val="2"/>
      <w:sz w:val="24"/>
      <w:szCs w:val="21"/>
      <w:lang w:eastAsia="en-US" w:bidi="en-US"/>
    </w:rPr>
  </w:style>
  <w:style w:type="paragraph" w:customStyle="1" w:styleId="116">
    <w:name w:val="注意标题"/>
    <w:basedOn w:val="1"/>
    <w:qFormat/>
    <w:uiPriority w:val="0"/>
    <w:pPr>
      <w:keepNext/>
      <w:widowControl/>
      <w:numPr>
        <w:ilvl w:val="0"/>
        <w:numId w:val="14"/>
      </w:numPr>
      <w:pBdr>
        <w:top w:val="dotted" w:color="A5A5A5" w:themeColor="background1" w:themeShade="A6" w:sz="4" w:space="1"/>
      </w:pBdr>
      <w:topLinePunct/>
      <w:adjustRightInd w:val="0"/>
      <w:snapToGrid w:val="0"/>
      <w:spacing w:line="60" w:lineRule="atLeast"/>
    </w:pPr>
    <w:rPr>
      <w:rFonts w:cs="Arial"/>
      <w:bCs/>
      <w:position w:val="-6"/>
      <w:sz w:val="18"/>
      <w:szCs w:val="18"/>
    </w:rPr>
  </w:style>
  <w:style w:type="paragraph" w:customStyle="1" w:styleId="117">
    <w:name w:val="注意内容"/>
    <w:basedOn w:val="1"/>
    <w:link w:val="328"/>
    <w:qFormat/>
    <w:uiPriority w:val="0"/>
    <w:pPr>
      <w:keepLines/>
      <w:widowControl/>
      <w:pBdr>
        <w:bottom w:val="dotted" w:color="A5A5A5" w:themeColor="background1" w:themeShade="A6" w:sz="4" w:space="1"/>
      </w:pBdr>
      <w:topLinePunct/>
      <w:adjustRightInd w:val="0"/>
      <w:snapToGrid w:val="0"/>
      <w:spacing w:line="60" w:lineRule="atLeast"/>
      <w:ind w:left="400" w:leftChars="400"/>
    </w:pPr>
    <w:rPr>
      <w:rFonts w:cs="Arial"/>
      <w:iCs/>
      <w:szCs w:val="18"/>
    </w:rPr>
  </w:style>
  <w:style w:type="paragraph" w:customStyle="1" w:styleId="118">
    <w:name w:val="Block Label"/>
    <w:basedOn w:val="1"/>
    <w:next w:val="1"/>
    <w:qFormat/>
    <w:uiPriority w:val="0"/>
    <w:pPr>
      <w:keepNext/>
      <w:keepLines/>
      <w:topLinePunct/>
      <w:adjustRightInd w:val="0"/>
      <w:snapToGrid w:val="0"/>
      <w:spacing w:before="300" w:line="240" w:lineRule="atLeast"/>
    </w:pPr>
    <w:rPr>
      <w:rFonts w:ascii="Arial" w:hAnsi="Arial" w:eastAsia="微软雅黑" w:cs="Book Antiqua"/>
      <w:b/>
      <w:bCs/>
      <w:sz w:val="26"/>
      <w:szCs w:val="26"/>
    </w:rPr>
  </w:style>
  <w:style w:type="paragraph" w:customStyle="1" w:styleId="119">
    <w:name w:val="表格（内容）"/>
    <w:basedOn w:val="1"/>
    <w:link w:val="318"/>
    <w:qFormat/>
    <w:uiPriority w:val="0"/>
    <w:pPr>
      <w:topLinePunct/>
      <w:adjustRightInd w:val="0"/>
      <w:snapToGrid w:val="0"/>
      <w:spacing w:before="80" w:line="240" w:lineRule="atLeast"/>
    </w:pPr>
    <w:rPr>
      <w:rFonts w:cs="Arial"/>
      <w:snapToGrid w:val="0"/>
      <w:kern w:val="0"/>
      <w:sz w:val="21"/>
    </w:rPr>
  </w:style>
  <w:style w:type="paragraph" w:customStyle="1" w:styleId="120">
    <w:name w:val="样式 注意内容 + 左侧:  4 字符"/>
    <w:basedOn w:val="117"/>
    <w:qFormat/>
    <w:uiPriority w:val="0"/>
    <w:pPr>
      <w:pBdr>
        <w:bottom w:val="single" w:color="E36C09" w:themeColor="accent6" w:themeShade="BF" w:sz="6" w:space="1"/>
      </w:pBdr>
      <w:spacing w:before="40" w:line="360" w:lineRule="auto"/>
    </w:pPr>
    <w:rPr>
      <w:rFonts w:eastAsia="微软雅黑" w:cs="Times New Roman"/>
      <w:iCs w:val="0"/>
      <w:szCs w:val="20"/>
    </w:rPr>
  </w:style>
  <w:style w:type="paragraph" w:customStyle="1" w:styleId="121">
    <w:name w:val="提示标题"/>
    <w:basedOn w:val="1"/>
    <w:link w:val="334"/>
    <w:qFormat/>
    <w:uiPriority w:val="0"/>
    <w:pPr>
      <w:numPr>
        <w:ilvl w:val="0"/>
        <w:numId w:val="15"/>
      </w:numPr>
      <w:pBdr>
        <w:top w:val="dotted" w:color="A5A5A5" w:themeColor="background1" w:themeShade="A6" w:sz="4" w:space="1"/>
      </w:pBdr>
      <w:spacing w:line="240" w:lineRule="atLeast"/>
      <w:contextualSpacing/>
    </w:pPr>
  </w:style>
  <w:style w:type="paragraph" w:customStyle="1" w:styleId="122">
    <w:name w:val="提示内容"/>
    <w:basedOn w:val="117"/>
    <w:link w:val="123"/>
    <w:qFormat/>
    <w:uiPriority w:val="0"/>
    <w:pPr>
      <w:spacing w:line="240" w:lineRule="atLeast"/>
      <w:ind w:left="839" w:leftChars="0"/>
    </w:pPr>
    <w:rPr>
      <w:sz w:val="21"/>
    </w:rPr>
  </w:style>
  <w:style w:type="character" w:customStyle="1" w:styleId="123">
    <w:name w:val="提示内容 Char"/>
    <w:basedOn w:val="91"/>
    <w:link w:val="122"/>
    <w:qFormat/>
    <w:uiPriority w:val="0"/>
    <w:rPr>
      <w:rFonts w:ascii="Calibri" w:hAnsi="Calibri" w:eastAsia="思源黑体 CN Regular" w:cs="Arial"/>
      <w:iCs/>
      <w:kern w:val="2"/>
      <w:sz w:val="21"/>
      <w:szCs w:val="18"/>
    </w:rPr>
  </w:style>
  <w:style w:type="character" w:customStyle="1" w:styleId="124">
    <w:name w:val="标题 4 Char"/>
    <w:basedOn w:val="91"/>
    <w:link w:val="6"/>
    <w:qFormat/>
    <w:uiPriority w:val="0"/>
    <w:rPr>
      <w:rFonts w:ascii="Calibri" w:hAnsi="Calibri" w:eastAsia="思源黑体 CN Regular" w:cs="宋体"/>
      <w:b/>
      <w:sz w:val="30"/>
      <w:szCs w:val="28"/>
    </w:rPr>
  </w:style>
  <w:style w:type="character" w:customStyle="1" w:styleId="125">
    <w:name w:val="标题 6 Char"/>
    <w:basedOn w:val="91"/>
    <w:link w:val="8"/>
    <w:qFormat/>
    <w:uiPriority w:val="9"/>
    <w:rPr>
      <w:rFonts w:asciiTheme="majorHAnsi" w:hAnsiTheme="majorHAnsi" w:eastAsiaTheme="majorEastAsia" w:cstheme="majorBidi"/>
      <w:b/>
      <w:bCs/>
      <w:kern w:val="2"/>
      <w:sz w:val="24"/>
      <w:szCs w:val="24"/>
    </w:rPr>
  </w:style>
  <w:style w:type="character" w:customStyle="1" w:styleId="126">
    <w:name w:val="标题 7 Char"/>
    <w:basedOn w:val="91"/>
    <w:link w:val="9"/>
    <w:qFormat/>
    <w:uiPriority w:val="9"/>
    <w:rPr>
      <w:rFonts w:ascii="Calibri" w:hAnsi="Calibri" w:eastAsia="思源黑体 CN Regular"/>
      <w:b/>
      <w:bCs/>
      <w:kern w:val="2"/>
      <w:sz w:val="24"/>
      <w:szCs w:val="24"/>
    </w:rPr>
  </w:style>
  <w:style w:type="paragraph" w:customStyle="1" w:styleId="127">
    <w:name w:val="列表（一级）内容"/>
    <w:qFormat/>
    <w:uiPriority w:val="0"/>
    <w:pPr>
      <w:adjustRightInd w:val="0"/>
      <w:snapToGrid w:val="0"/>
      <w:spacing w:before="80" w:after="80" w:line="240" w:lineRule="atLeast"/>
      <w:ind w:left="964"/>
      <w:textAlignment w:val="center"/>
    </w:pPr>
    <w:rPr>
      <w:rFonts w:eastAsia="微软雅黑" w:cs="Times New Roman" w:asciiTheme="minorHAnsi" w:hAnsiTheme="minorHAnsi"/>
      <w:kern w:val="2"/>
      <w:sz w:val="21"/>
      <w:szCs w:val="21"/>
      <w:lang w:val="en-US" w:eastAsia="zh-CN" w:bidi="ar-SA"/>
    </w:rPr>
  </w:style>
  <w:style w:type="character" w:customStyle="1" w:styleId="128">
    <w:name w:val="副标题 Char"/>
    <w:basedOn w:val="91"/>
    <w:link w:val="64"/>
    <w:qFormat/>
    <w:uiPriority w:val="11"/>
    <w:rPr>
      <w:rFonts w:ascii="Calibri" w:hAnsi="Calibri" w:eastAsia="思源黑体 CN Regular" w:cstheme="majorBidi"/>
      <w:b/>
      <w:bCs/>
      <w:kern w:val="28"/>
      <w:sz w:val="32"/>
      <w:szCs w:val="32"/>
    </w:rPr>
  </w:style>
  <w:style w:type="paragraph" w:customStyle="1" w:styleId="129">
    <w:name w:val="表格（头）"/>
    <w:basedOn w:val="1"/>
    <w:link w:val="319"/>
    <w:qFormat/>
    <w:uiPriority w:val="0"/>
    <w:pPr>
      <w:keepNext/>
      <w:topLinePunct/>
      <w:adjustRightInd w:val="0"/>
      <w:snapToGrid w:val="0"/>
      <w:spacing w:before="80" w:line="240" w:lineRule="atLeast"/>
    </w:pPr>
    <w:rPr>
      <w:rFonts w:cs="Book Antiqua"/>
      <w:b/>
      <w:bCs/>
      <w:snapToGrid w:val="0"/>
      <w:kern w:val="0"/>
      <w:sz w:val="21"/>
    </w:rPr>
  </w:style>
  <w:style w:type="paragraph" w:customStyle="1" w:styleId="130">
    <w:name w:val="目录"/>
    <w:basedOn w:val="1"/>
    <w:qFormat/>
    <w:uiPriority w:val="0"/>
    <w:pPr>
      <w:keepNext/>
      <w:pageBreakBefore/>
      <w:widowControl/>
      <w:topLinePunct/>
      <w:adjustRightInd w:val="0"/>
      <w:snapToGrid w:val="0"/>
      <w:spacing w:after="200" w:afterLines="200" w:line="240" w:lineRule="atLeast"/>
    </w:pPr>
    <w:rPr>
      <w:rFonts w:cs="Book Antiqua"/>
      <w:b/>
      <w:bCs/>
      <w:color w:val="FD4F00"/>
      <w:sz w:val="84"/>
      <w:szCs w:val="44"/>
    </w:rPr>
  </w:style>
  <w:style w:type="paragraph" w:customStyle="1" w:styleId="131">
    <w:name w:val="列表（一级）"/>
    <w:qFormat/>
    <w:uiPriority w:val="0"/>
    <w:pPr>
      <w:numPr>
        <w:ilvl w:val="0"/>
        <w:numId w:val="16"/>
      </w:numPr>
      <w:adjustRightInd w:val="0"/>
      <w:snapToGrid w:val="0"/>
      <w:spacing w:before="80" w:after="80" w:line="240" w:lineRule="atLeast"/>
    </w:pPr>
    <w:rPr>
      <w:rFonts w:eastAsia="微软雅黑" w:cs="Arial" w:asciiTheme="minorHAnsi" w:hAnsiTheme="minorHAnsi"/>
      <w:kern w:val="2"/>
      <w:sz w:val="24"/>
      <w:szCs w:val="21"/>
      <w:lang w:val="en-US" w:eastAsia="zh-CN" w:bidi="ar-SA"/>
    </w:rPr>
  </w:style>
  <w:style w:type="paragraph" w:customStyle="1" w:styleId="132">
    <w:name w:val="步骤（内容）"/>
    <w:basedOn w:val="1"/>
    <w:qFormat/>
    <w:uiPriority w:val="0"/>
    <w:pPr>
      <w:snapToGrid w:val="0"/>
      <w:spacing w:after="120" w:line="60" w:lineRule="atLeast"/>
      <w:ind w:left="850" w:leftChars="354"/>
    </w:pPr>
    <w:rPr>
      <w:lang w:eastAsia="en-US"/>
    </w:rPr>
  </w:style>
  <w:style w:type="paragraph" w:customStyle="1" w:styleId="133">
    <w:name w:val="图"/>
    <w:basedOn w:val="1"/>
    <w:next w:val="1"/>
    <w:link w:val="169"/>
    <w:qFormat/>
    <w:uiPriority w:val="0"/>
    <w:pPr>
      <w:widowControl/>
      <w:topLinePunct/>
      <w:adjustRightInd w:val="0"/>
      <w:snapToGrid w:val="0"/>
      <w:spacing w:before="80"/>
    </w:pPr>
    <w:rPr>
      <w:rFonts w:cs="Arial"/>
    </w:rPr>
  </w:style>
  <w:style w:type="paragraph" w:customStyle="1" w:styleId="134">
    <w:name w:val="注意标题（表内）"/>
    <w:next w:val="135"/>
    <w:qFormat/>
    <w:uiPriority w:val="0"/>
    <w:pPr>
      <w:keepNext/>
      <w:numPr>
        <w:ilvl w:val="0"/>
        <w:numId w:val="17"/>
      </w:numPr>
      <w:adjustRightInd w:val="0"/>
      <w:snapToGrid w:val="0"/>
      <w:spacing w:before="100" w:beforeLines="100" w:after="40" w:line="240" w:lineRule="atLeast"/>
      <w:textAlignment w:val="center"/>
    </w:pPr>
    <w:rPr>
      <w:rFonts w:ascii="Times New Roman" w:hAnsi="Times New Roman" w:eastAsia="微软雅黑" w:cs="Arial"/>
      <w:bCs/>
      <w:kern w:val="2"/>
      <w:sz w:val="18"/>
      <w:szCs w:val="18"/>
      <w:lang w:val="en-US" w:eastAsia="zh-CN" w:bidi="ar-SA"/>
    </w:rPr>
  </w:style>
  <w:style w:type="paragraph" w:customStyle="1" w:styleId="135">
    <w:name w:val="注意内容（表内）"/>
    <w:qFormat/>
    <w:uiPriority w:val="0"/>
    <w:pPr>
      <w:widowControl w:val="0"/>
      <w:adjustRightInd w:val="0"/>
      <w:snapToGrid w:val="0"/>
      <w:spacing w:before="40" w:after="80" w:line="240" w:lineRule="atLeast"/>
      <w:textAlignment w:val="center"/>
    </w:pPr>
    <w:rPr>
      <w:rFonts w:eastAsia="微软雅黑" w:cs="Arial" w:asciiTheme="minorHAnsi" w:hAnsiTheme="minorHAnsi"/>
      <w:iCs/>
      <w:kern w:val="2"/>
      <w:sz w:val="21"/>
      <w:szCs w:val="18"/>
      <w:lang w:val="en-US" w:eastAsia="zh-CN" w:bidi="ar-SA"/>
    </w:rPr>
  </w:style>
  <w:style w:type="table" w:customStyle="1" w:styleId="136">
    <w:name w:val="Table"/>
    <w:basedOn w:val="90"/>
    <w:qFormat/>
    <w:uiPriority w:val="0"/>
    <w:pPr>
      <w:jc w:val="left"/>
    </w:pPr>
    <w:rPr>
      <w:rFonts w:ascii="Times New Roman" w:hAnsi="Times New Roman" w:eastAsia="宋体" w:cs="Arial"/>
      <w:sz w:val="20"/>
      <w:szCs w:val="20"/>
    </w:rPr>
    <w:tblPr/>
    <w:trPr>
      <w:cantSplit/>
    </w:trPr>
    <w:tcPr>
      <w:shd w:val="clear" w:color="auto" w:fill="auto"/>
    </w:tcPr>
    <w:tblStylePr w:type="firstRow">
      <w:rPr>
        <w:b w:val="0"/>
        <w:bCs w:val="0"/>
        <w:i w:val="0"/>
        <w:iCs w:val="0"/>
        <w:color w:val="auto"/>
        <w:sz w:val="20"/>
        <w:szCs w:val="20"/>
      </w:rPr>
      <w:tcPr>
        <w:tcBorders>
          <w:top w:val="single" w:color="auto" w:sz="6" w:space="0"/>
          <w:left w:val="single" w:color="auto" w:sz="6" w:space="0"/>
          <w:bottom w:val="single" w:color="auto" w:sz="6" w:space="0"/>
          <w:right w:val="single" w:color="auto" w:sz="6" w:space="0"/>
          <w:insideH w:val="single" w:sz="6" w:space="0"/>
          <w:insideV w:val="single" w:sz="6" w:space="0"/>
          <w:tl2br w:val="nil"/>
          <w:tr2bl w:val="nil"/>
        </w:tcBorders>
        <w:shd w:val="clear" w:color="auto" w:fill="D9D9D9"/>
      </w:tcPr>
    </w:tblStylePr>
  </w:style>
  <w:style w:type="paragraph" w:customStyle="1" w:styleId="137">
    <w:name w:val="步骤（表内）"/>
    <w:qFormat/>
    <w:uiPriority w:val="0"/>
    <w:pPr>
      <w:numPr>
        <w:ilvl w:val="0"/>
        <w:numId w:val="18"/>
      </w:numPr>
      <w:topLinePunct/>
      <w:spacing w:before="80" w:after="80" w:line="240" w:lineRule="atLeast"/>
      <w:ind w:hanging="200" w:hangingChars="200"/>
      <w:contextualSpacing/>
      <w:textAlignment w:val="center"/>
    </w:pPr>
    <w:rPr>
      <w:rFonts w:ascii="Arial" w:hAnsi="Arial" w:eastAsia="微软雅黑" w:cs="Arial"/>
      <w:sz w:val="18"/>
      <w:szCs w:val="21"/>
      <w:lang w:val="en-US" w:eastAsia="zh-CN" w:bidi="ar-SA"/>
    </w:rPr>
  </w:style>
  <w:style w:type="paragraph" w:customStyle="1" w:styleId="138">
    <w:name w:val="列表（表内）内容"/>
    <w:basedOn w:val="1"/>
    <w:qFormat/>
    <w:uiPriority w:val="0"/>
    <w:pPr>
      <w:topLinePunct/>
      <w:adjustRightInd w:val="0"/>
      <w:snapToGrid w:val="0"/>
      <w:spacing w:before="80" w:line="240" w:lineRule="atLeast"/>
      <w:ind w:left="100" w:leftChars="100"/>
    </w:pPr>
    <w:rPr>
      <w:rFonts w:cs="Times New Roman"/>
      <w:snapToGrid w:val="0"/>
      <w:color w:val="000000"/>
      <w:kern w:val="0"/>
      <w:sz w:val="18"/>
    </w:rPr>
  </w:style>
  <w:style w:type="paragraph" w:customStyle="1" w:styleId="139">
    <w:name w:val="列表（二级）"/>
    <w:basedOn w:val="1"/>
    <w:link w:val="174"/>
    <w:qFormat/>
    <w:uiPriority w:val="0"/>
    <w:pPr>
      <w:widowControl/>
      <w:numPr>
        <w:ilvl w:val="0"/>
        <w:numId w:val="19"/>
      </w:numPr>
      <w:topLinePunct/>
      <w:adjustRightInd w:val="0"/>
      <w:snapToGrid w:val="0"/>
      <w:spacing w:before="80" w:line="240" w:lineRule="atLeast"/>
    </w:pPr>
    <w:rPr>
      <w:rFonts w:cs="Arial"/>
    </w:rPr>
  </w:style>
  <w:style w:type="paragraph" w:customStyle="1" w:styleId="140">
    <w:name w:val="列表（二级）内容"/>
    <w:qFormat/>
    <w:uiPriority w:val="0"/>
    <w:pPr>
      <w:adjustRightInd w:val="0"/>
      <w:snapToGrid w:val="0"/>
      <w:spacing w:before="80" w:after="80" w:line="240" w:lineRule="atLeast"/>
      <w:ind w:left="1276"/>
      <w:textAlignment w:val="center"/>
    </w:pPr>
    <w:rPr>
      <w:rFonts w:ascii="Arial" w:hAnsi="Arial" w:eastAsia="微软雅黑" w:cs="Times New Roman"/>
      <w:kern w:val="2"/>
      <w:sz w:val="21"/>
      <w:szCs w:val="21"/>
      <w:lang w:val="en-US" w:eastAsia="zh-CN" w:bidi="ar-SA"/>
    </w:rPr>
  </w:style>
  <w:style w:type="paragraph" w:customStyle="1" w:styleId="141">
    <w:name w:val="注意内容（列表）"/>
    <w:basedOn w:val="1"/>
    <w:qFormat/>
    <w:uiPriority w:val="0"/>
    <w:pPr>
      <w:keepNext/>
      <w:keepLines/>
      <w:widowControl/>
      <w:numPr>
        <w:ilvl w:val="0"/>
        <w:numId w:val="20"/>
      </w:numPr>
      <w:pBdr>
        <w:bottom w:val="dotted" w:color="A5A5A5" w:themeColor="background1" w:themeShade="A6" w:sz="4" w:space="1"/>
      </w:pBdr>
      <w:tabs>
        <w:tab w:val="left" w:pos="1985"/>
      </w:tabs>
      <w:topLinePunct/>
      <w:adjustRightInd w:val="0"/>
      <w:snapToGrid w:val="0"/>
      <w:spacing w:line="60" w:lineRule="atLeast"/>
    </w:pPr>
    <w:rPr>
      <w:rFonts w:cs="Arial"/>
      <w:iCs/>
      <w:sz w:val="21"/>
      <w:szCs w:val="18"/>
    </w:rPr>
  </w:style>
  <w:style w:type="paragraph" w:customStyle="1" w:styleId="142">
    <w:name w:val="步骤（结束）"/>
    <w:basedOn w:val="1"/>
    <w:link w:val="315"/>
    <w:qFormat/>
    <w:uiPriority w:val="0"/>
    <w:pPr>
      <w:widowControl/>
      <w:topLinePunct/>
      <w:adjustRightInd w:val="0"/>
      <w:snapToGrid w:val="0"/>
      <w:spacing w:after="400" w:line="240" w:lineRule="atLeast"/>
      <w:ind w:left="400" w:leftChars="400"/>
    </w:pPr>
    <w:rPr>
      <w:rFonts w:cs="Arial"/>
      <w:b/>
      <w:color w:val="FD4F00"/>
    </w:rPr>
  </w:style>
  <w:style w:type="paragraph" w:customStyle="1" w:styleId="143">
    <w:name w:val="附录标题（一级）"/>
    <w:basedOn w:val="3"/>
    <w:next w:val="1"/>
    <w:qFormat/>
    <w:uiPriority w:val="0"/>
    <w:pPr>
      <w:numPr>
        <w:numId w:val="0"/>
      </w:numPr>
    </w:pPr>
  </w:style>
  <w:style w:type="paragraph" w:customStyle="1" w:styleId="144">
    <w:name w:val="Figure Description in Appendix"/>
    <w:basedOn w:val="133"/>
    <w:next w:val="133"/>
    <w:qFormat/>
    <w:uiPriority w:val="0"/>
    <w:pPr>
      <w:keepNext/>
      <w:numPr>
        <w:ilvl w:val="7"/>
        <w:numId w:val="21"/>
      </w:numPr>
      <w:topLinePunct w:val="0"/>
      <w:spacing w:before="320"/>
      <w:outlineLvl w:val="7"/>
    </w:pPr>
    <w:rPr>
      <w:rFonts w:eastAsia="黑体"/>
    </w:rPr>
  </w:style>
  <w:style w:type="paragraph" w:customStyle="1" w:styleId="145">
    <w:name w:val="Appendix heading 1"/>
    <w:basedOn w:val="3"/>
    <w:next w:val="4"/>
    <w:qFormat/>
    <w:uiPriority w:val="0"/>
    <w:pPr>
      <w:keepLines/>
      <w:numPr>
        <w:numId w:val="21"/>
      </w:numPr>
      <w:pBdr>
        <w:bottom w:val="single" w:color="auto" w:sz="6" w:space="1"/>
      </w:pBdr>
      <w:topLinePunct w:val="0"/>
      <w:spacing w:before="1600" w:after="800"/>
      <w:jc w:val="right"/>
    </w:pPr>
    <w:rPr>
      <w:rFonts w:hint="eastAsia"/>
      <w:bCs w:val="0"/>
    </w:rPr>
  </w:style>
  <w:style w:type="paragraph" w:customStyle="1" w:styleId="146">
    <w:name w:val="附录标题（二级）"/>
    <w:basedOn w:val="4"/>
    <w:next w:val="147"/>
    <w:qFormat/>
    <w:uiPriority w:val="0"/>
    <w:pPr>
      <w:numPr>
        <w:numId w:val="21"/>
      </w:numPr>
      <w:topLinePunct w:val="0"/>
      <w:spacing w:before="200"/>
    </w:pPr>
    <w:rPr>
      <w:rFonts w:hint="eastAsia" w:cs="Times New Roman"/>
    </w:rPr>
  </w:style>
  <w:style w:type="paragraph" w:customStyle="1" w:styleId="147">
    <w:name w:val="附录标题（三级）"/>
    <w:basedOn w:val="5"/>
    <w:next w:val="148"/>
    <w:qFormat/>
    <w:uiPriority w:val="0"/>
    <w:pPr>
      <w:numPr>
        <w:numId w:val="21"/>
      </w:numPr>
      <w:topLinePunct w:val="0"/>
    </w:pPr>
    <w:rPr>
      <w:rFonts w:hint="eastAsia" w:cs="Times New Roman"/>
    </w:rPr>
  </w:style>
  <w:style w:type="paragraph" w:customStyle="1" w:styleId="148">
    <w:name w:val="附录标题（四级）"/>
    <w:basedOn w:val="6"/>
    <w:next w:val="149"/>
    <w:qFormat/>
    <w:uiPriority w:val="0"/>
    <w:pPr>
      <w:numPr>
        <w:ilvl w:val="3"/>
        <w:numId w:val="21"/>
      </w:numPr>
      <w:topLinePunct w:val="0"/>
    </w:pPr>
    <w:rPr>
      <w:rFonts w:asciiTheme="minorHAnsi" w:hAnsiTheme="minorHAnsi"/>
      <w:bCs/>
    </w:rPr>
  </w:style>
  <w:style w:type="paragraph" w:customStyle="1" w:styleId="149">
    <w:name w:val="Appendix heading 5"/>
    <w:basedOn w:val="7"/>
    <w:next w:val="1"/>
    <w:qFormat/>
    <w:uiPriority w:val="0"/>
    <w:pPr>
      <w:numPr>
        <w:numId w:val="21"/>
      </w:numPr>
      <w:topLinePunct w:val="0"/>
    </w:pPr>
    <w:rPr>
      <w:rFonts w:cs="Times New Roman"/>
      <w:bCs/>
    </w:rPr>
  </w:style>
  <w:style w:type="paragraph" w:customStyle="1" w:styleId="150">
    <w:name w:val="提示标题（表内）"/>
    <w:basedOn w:val="119"/>
    <w:qFormat/>
    <w:uiPriority w:val="0"/>
    <w:pPr>
      <w:numPr>
        <w:ilvl w:val="0"/>
        <w:numId w:val="22"/>
      </w:numPr>
    </w:pPr>
  </w:style>
  <w:style w:type="paragraph" w:customStyle="1" w:styleId="151">
    <w:name w:val="样式1"/>
    <w:basedOn w:val="135"/>
    <w:next w:val="119"/>
    <w:qFormat/>
    <w:uiPriority w:val="0"/>
    <w:rPr>
      <w:rFonts w:ascii="Times New Roman" w:hAnsi="Times New Roman"/>
      <w:kern w:val="0"/>
    </w:rPr>
  </w:style>
  <w:style w:type="paragraph" w:customStyle="1" w:styleId="152">
    <w:name w:val="提示内容（表内）"/>
    <w:basedOn w:val="1"/>
    <w:qFormat/>
    <w:uiPriority w:val="0"/>
    <w:rPr>
      <w:snapToGrid w:val="0"/>
      <w:kern w:val="0"/>
      <w:sz w:val="21"/>
      <w:szCs w:val="20"/>
    </w:rPr>
  </w:style>
  <w:style w:type="paragraph" w:customStyle="1" w:styleId="153">
    <w:name w:val="提示内容（列表）"/>
    <w:basedOn w:val="141"/>
    <w:qFormat/>
    <w:uiPriority w:val="0"/>
    <w:pPr>
      <w:ind w:left="549" w:hanging="149"/>
    </w:pPr>
  </w:style>
  <w:style w:type="paragraph" w:customStyle="1" w:styleId="154">
    <w:name w:val="前言"/>
    <w:basedOn w:val="1"/>
    <w:qFormat/>
    <w:uiPriority w:val="0"/>
    <w:pPr>
      <w:spacing w:before="240" w:after="0"/>
    </w:pPr>
    <w:rPr>
      <w:b/>
      <w:sz w:val="32"/>
    </w:rPr>
  </w:style>
  <w:style w:type="character" w:customStyle="1" w:styleId="155">
    <w:name w:val="正文文本 Char"/>
    <w:basedOn w:val="91"/>
    <w:link w:val="34"/>
    <w:qFormat/>
    <w:uiPriority w:val="99"/>
    <w:rPr>
      <w:rFonts w:ascii="Calibri" w:hAnsi="Calibri" w:eastAsia="思源黑体 CN Regular"/>
      <w:kern w:val="2"/>
      <w:sz w:val="24"/>
      <w:szCs w:val="21"/>
    </w:rPr>
  </w:style>
  <w:style w:type="paragraph" w:customStyle="1" w:styleId="156">
    <w:name w:val="FAQ标题（一级）"/>
    <w:basedOn w:val="143"/>
    <w:qFormat/>
    <w:uiPriority w:val="0"/>
    <w:pPr>
      <w:jc w:val="right"/>
    </w:pPr>
  </w:style>
  <w:style w:type="paragraph" w:customStyle="1" w:styleId="157">
    <w:name w:val="FAQ标题（二级）"/>
    <w:basedOn w:val="1"/>
    <w:next w:val="1"/>
    <w:qFormat/>
    <w:uiPriority w:val="0"/>
    <w:pPr>
      <w:numPr>
        <w:ilvl w:val="0"/>
        <w:numId w:val="23"/>
      </w:numPr>
      <w:spacing w:before="400"/>
    </w:pPr>
    <w:rPr>
      <w:b/>
    </w:rPr>
  </w:style>
  <w:style w:type="character" w:customStyle="1" w:styleId="158">
    <w:name w:val="无间隔 Char"/>
    <w:basedOn w:val="91"/>
    <w:link w:val="107"/>
    <w:qFormat/>
    <w:uiPriority w:val="1"/>
    <w:rPr>
      <w:kern w:val="2"/>
      <w:sz w:val="21"/>
      <w:szCs w:val="21"/>
    </w:rPr>
  </w:style>
  <w:style w:type="table" w:customStyle="1" w:styleId="159">
    <w:name w:val="网格型6"/>
    <w:basedOn w:val="88"/>
    <w:qFormat/>
    <w:uiPriority w:val="0"/>
    <w:pPr>
      <w:widowControl w:val="0"/>
      <w:suppressAutoHyphens/>
      <w:spacing w:after="0" w:line="408" w:lineRule="auto"/>
      <w:jc w:val="both"/>
    </w:pPr>
    <w:rPr>
      <w:rFonts w:ascii="Times New Roman" w:hAnsi="Times New Roman"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60">
    <w:name w:val="网格型8"/>
    <w:basedOn w:val="88"/>
    <w:qFormat/>
    <w:uiPriority w:val="59"/>
    <w:pPr>
      <w:spacing w:after="0" w:line="240" w:lineRule="auto"/>
    </w:pPr>
    <w:rPr>
      <w:kern w:val="2"/>
      <w:sz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61">
    <w:name w:val="网格型9"/>
    <w:basedOn w:val="88"/>
    <w:qFormat/>
    <w:uiPriority w:val="59"/>
    <w:pPr>
      <w:spacing w:after="0" w:line="240" w:lineRule="auto"/>
    </w:pPr>
    <w:rPr>
      <w:kern w:val="2"/>
      <w:sz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62">
    <w:name w:val="tw4winMark"/>
    <w:qFormat/>
    <w:uiPriority w:val="99"/>
    <w:rPr>
      <w:rFonts w:ascii="Arial Unicode MS" w:eastAsia="Arial Unicode MS"/>
      <w:vanish/>
      <w:color w:val="800080"/>
      <w:vertAlign w:val="subscript"/>
    </w:rPr>
  </w:style>
  <w:style w:type="character" w:customStyle="1" w:styleId="163">
    <w:name w:val="页眉 Char"/>
    <w:basedOn w:val="91"/>
    <w:link w:val="57"/>
    <w:qFormat/>
    <w:uiPriority w:val="99"/>
    <w:rPr>
      <w:rFonts w:ascii="Calibri" w:hAnsi="Calibri" w:eastAsia="思源黑体 CN Regular"/>
      <w:kern w:val="2"/>
      <w:sz w:val="18"/>
      <w:szCs w:val="18"/>
    </w:rPr>
  </w:style>
  <w:style w:type="character" w:customStyle="1" w:styleId="164">
    <w:name w:val="页脚 Char"/>
    <w:basedOn w:val="91"/>
    <w:link w:val="55"/>
    <w:qFormat/>
    <w:uiPriority w:val="99"/>
    <w:rPr>
      <w:rFonts w:ascii="Calibri" w:hAnsi="Calibri" w:eastAsia="思源黑体 CN Regular"/>
      <w:kern w:val="2"/>
      <w:sz w:val="18"/>
      <w:szCs w:val="18"/>
    </w:rPr>
  </w:style>
  <w:style w:type="character" w:customStyle="1" w:styleId="165">
    <w:name w:val="apple-converted-space"/>
    <w:qFormat/>
    <w:uiPriority w:val="0"/>
  </w:style>
  <w:style w:type="table" w:customStyle="1" w:styleId="166">
    <w:name w:val="网格型10"/>
    <w:basedOn w:val="88"/>
    <w:qFormat/>
    <w:uiPriority w:val="59"/>
    <w:pPr>
      <w:spacing w:after="0" w:line="240" w:lineRule="auto"/>
    </w:pPr>
    <w:rPr>
      <w:kern w:val="2"/>
      <w:sz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67">
    <w:name w:val="步骤（三级）"/>
    <w:qFormat/>
    <w:uiPriority w:val="0"/>
    <w:pPr>
      <w:numPr>
        <w:ilvl w:val="6"/>
        <w:numId w:val="1"/>
      </w:numPr>
      <w:adjustRightInd w:val="0"/>
      <w:snapToGrid w:val="0"/>
      <w:spacing w:before="80" w:after="80" w:line="240" w:lineRule="atLeast"/>
      <w:textAlignment w:val="center"/>
    </w:pPr>
    <w:rPr>
      <w:rFonts w:ascii="Arial" w:hAnsi="Arial" w:eastAsia="微软雅黑" w:cs="Arial"/>
      <w:sz w:val="21"/>
      <w:szCs w:val="21"/>
      <w:lang w:val="en-US" w:eastAsia="zh-CN" w:bidi="ar-SA"/>
    </w:rPr>
  </w:style>
  <w:style w:type="paragraph" w:customStyle="1" w:styleId="168">
    <w:name w:val="图（步骤）"/>
    <w:basedOn w:val="133"/>
    <w:link w:val="170"/>
    <w:qFormat/>
    <w:uiPriority w:val="0"/>
    <w:pPr>
      <w:ind w:left="420" w:leftChars="420"/>
    </w:pPr>
  </w:style>
  <w:style w:type="character" w:customStyle="1" w:styleId="169">
    <w:name w:val="图 Char"/>
    <w:basedOn w:val="91"/>
    <w:link w:val="133"/>
    <w:qFormat/>
    <w:uiPriority w:val="0"/>
    <w:rPr>
      <w:rFonts w:ascii="Calibri" w:hAnsi="Calibri" w:eastAsia="思源黑体 CN Regular" w:cs="Arial"/>
      <w:kern w:val="2"/>
      <w:sz w:val="24"/>
      <w:szCs w:val="21"/>
    </w:rPr>
  </w:style>
  <w:style w:type="character" w:customStyle="1" w:styleId="170">
    <w:name w:val="图（步骤） Char"/>
    <w:basedOn w:val="169"/>
    <w:link w:val="168"/>
    <w:qFormat/>
    <w:uiPriority w:val="0"/>
    <w:rPr>
      <w:rFonts w:ascii="Calibri" w:hAnsi="Calibri" w:eastAsia="思源黑体 CN Regular" w:cs="Arial"/>
      <w:kern w:val="2"/>
      <w:sz w:val="24"/>
      <w:szCs w:val="21"/>
    </w:rPr>
  </w:style>
  <w:style w:type="character" w:customStyle="1" w:styleId="171">
    <w:name w:val="列表（表内） Char"/>
    <w:basedOn w:val="91"/>
    <w:link w:val="112"/>
    <w:qFormat/>
    <w:uiPriority w:val="0"/>
    <w:rPr>
      <w:rFonts w:ascii="Calibri" w:hAnsi="Calibri" w:eastAsia="思源黑体 CN Regular" w:cs="Arial"/>
      <w:sz w:val="24"/>
      <w:szCs w:val="21"/>
    </w:rPr>
  </w:style>
  <w:style w:type="paragraph" w:customStyle="1" w:styleId="172">
    <w:name w:val="Item List"/>
    <w:qFormat/>
    <w:uiPriority w:val="0"/>
    <w:pPr>
      <w:tabs>
        <w:tab w:val="left" w:pos="2126"/>
      </w:tabs>
      <w:adjustRightInd w:val="0"/>
      <w:snapToGrid w:val="0"/>
      <w:spacing w:before="80" w:after="80" w:line="360" w:lineRule="auto"/>
      <w:ind w:left="2131" w:hanging="432"/>
    </w:pPr>
    <w:rPr>
      <w:rFonts w:ascii="Arial" w:hAnsi="Arial" w:eastAsia="微软雅黑" w:cs="Arial"/>
      <w:kern w:val="2"/>
      <w:sz w:val="21"/>
      <w:szCs w:val="21"/>
      <w:lang w:val="en-US" w:eastAsia="zh-CN" w:bidi="ar-SA"/>
    </w:rPr>
  </w:style>
  <w:style w:type="paragraph" w:customStyle="1" w:styleId="173">
    <w:name w:val="TOC Heading"/>
    <w:basedOn w:val="3"/>
    <w:next w:val="1"/>
    <w:semiHidden/>
    <w:unhideWhenUsed/>
    <w:qFormat/>
    <w:uiPriority w:val="39"/>
    <w:pPr>
      <w:keepLines/>
      <w:pageBreakBefore w:val="0"/>
      <w:numPr>
        <w:numId w:val="0"/>
      </w:numPr>
      <w:topLinePunct w:val="0"/>
      <w:adjustRightInd/>
      <w:snapToGrid/>
      <w:spacing w:before="480" w:after="0" w:afterLines="0" w:line="276" w:lineRule="auto"/>
      <w:outlineLvl w:val="9"/>
    </w:pPr>
    <w:rPr>
      <w:rFonts w:asciiTheme="majorHAnsi" w:hAnsiTheme="majorHAnsi" w:eastAsiaTheme="majorEastAsia" w:cstheme="majorBidi"/>
      <w:color w:val="376092" w:themeColor="accent1" w:themeShade="BF"/>
      <w:kern w:val="0"/>
      <w:sz w:val="28"/>
      <w:szCs w:val="28"/>
    </w:rPr>
  </w:style>
  <w:style w:type="character" w:customStyle="1" w:styleId="174">
    <w:name w:val="列表（二级） Char"/>
    <w:basedOn w:val="91"/>
    <w:link w:val="139"/>
    <w:qFormat/>
    <w:uiPriority w:val="0"/>
    <w:rPr>
      <w:rFonts w:ascii="Calibri" w:hAnsi="Calibri" w:eastAsia="思源黑体 CN Regular" w:cs="Arial"/>
      <w:kern w:val="2"/>
      <w:sz w:val="24"/>
      <w:szCs w:val="21"/>
    </w:rPr>
  </w:style>
  <w:style w:type="paragraph" w:customStyle="1" w:styleId="175">
    <w:name w:val="2??¨¨¡ê¡§¨¨y??¡ê?"/>
    <w:qFormat/>
    <w:uiPriority w:val="0"/>
    <w:pPr>
      <w:tabs>
        <w:tab w:val="left" w:pos="1332"/>
      </w:tabs>
      <w:adjustRightInd w:val="0"/>
      <w:snapToGrid w:val="0"/>
      <w:spacing w:before="80" w:after="80" w:line="240" w:lineRule="atLeast"/>
      <w:ind w:left="1332" w:hanging="481"/>
    </w:pPr>
    <w:rPr>
      <w:rFonts w:ascii="Arial" w:hAnsi="Arial" w:eastAsia="微软雅黑" w:cs="Arial"/>
      <w:sz w:val="21"/>
      <w:szCs w:val="21"/>
      <w:lang w:val="en-US" w:eastAsia="zh-CN" w:bidi="ar-SA"/>
    </w:rPr>
  </w:style>
  <w:style w:type="paragraph" w:customStyle="1" w:styleId="176">
    <w:name w:val="¡À¨ª??¡ê¡§¨ª¡¤¡ê?"/>
    <w:basedOn w:val="1"/>
    <w:qFormat/>
    <w:uiPriority w:val="0"/>
    <w:pPr>
      <w:keepNext/>
      <w:topLinePunct/>
      <w:adjustRightInd w:val="0"/>
      <w:snapToGrid w:val="0"/>
      <w:spacing w:before="80" w:line="240" w:lineRule="atLeast"/>
    </w:pPr>
    <w:rPr>
      <w:rFonts w:cs="Book Antiqua" w:asciiTheme="minorHAnsi" w:hAnsiTheme="minorHAnsi"/>
      <w:b/>
      <w:bCs/>
      <w:snapToGrid w:val="0"/>
      <w:kern w:val="0"/>
      <w:sz w:val="21"/>
    </w:rPr>
  </w:style>
  <w:style w:type="paragraph" w:customStyle="1" w:styleId="177">
    <w:name w:val="¡À¨ª??¡ê¡§?¨²¨¨Y¡ê?"/>
    <w:basedOn w:val="1"/>
    <w:qFormat/>
    <w:uiPriority w:val="0"/>
    <w:pPr>
      <w:topLinePunct/>
      <w:adjustRightInd w:val="0"/>
      <w:snapToGrid w:val="0"/>
      <w:spacing w:before="80" w:line="240" w:lineRule="atLeast"/>
    </w:pPr>
    <w:rPr>
      <w:rFonts w:cs="Arial" w:asciiTheme="minorHAnsi" w:hAnsiTheme="minorHAnsi"/>
      <w:snapToGrid w:val="0"/>
      <w:kern w:val="0"/>
      <w:sz w:val="21"/>
    </w:rPr>
  </w:style>
  <w:style w:type="paragraph" w:customStyle="1" w:styleId="178">
    <w:name w:val="2?¨ºy?¦Ì?¡Â"/>
    <w:basedOn w:val="1"/>
    <w:qFormat/>
    <w:uiPriority w:val="0"/>
    <w:rPr>
      <w:rFonts w:cs="Times New Roman" w:asciiTheme="minorHAnsi" w:hAnsiTheme="minorHAnsi"/>
      <w:b/>
      <w:sz w:val="21"/>
      <w:lang w:val="zh-CN"/>
    </w:rPr>
  </w:style>
  <w:style w:type="character" w:customStyle="1" w:styleId="179">
    <w:name w:val="标题 8 Char"/>
    <w:basedOn w:val="91"/>
    <w:link w:val="10"/>
    <w:qFormat/>
    <w:uiPriority w:val="9"/>
    <w:rPr>
      <w:rFonts w:asciiTheme="majorHAnsi" w:hAnsiTheme="majorHAnsi" w:eastAsiaTheme="majorEastAsia" w:cstheme="majorBidi"/>
      <w:kern w:val="2"/>
      <w:sz w:val="24"/>
      <w:szCs w:val="24"/>
    </w:rPr>
  </w:style>
  <w:style w:type="character" w:customStyle="1" w:styleId="180">
    <w:name w:val="标题 9 Char"/>
    <w:basedOn w:val="91"/>
    <w:link w:val="11"/>
    <w:semiHidden/>
    <w:qFormat/>
    <w:uiPriority w:val="9"/>
    <w:rPr>
      <w:rFonts w:asciiTheme="majorHAnsi" w:hAnsiTheme="majorHAnsi" w:eastAsiaTheme="majorEastAsia" w:cstheme="majorBidi"/>
      <w:kern w:val="2"/>
      <w:sz w:val="21"/>
      <w:szCs w:val="21"/>
    </w:rPr>
  </w:style>
  <w:style w:type="table" w:customStyle="1" w:styleId="181">
    <w:name w:val="网格型1"/>
    <w:basedOn w:val="88"/>
    <w:qFormat/>
    <w:uiPriority w:val="0"/>
    <w:pPr>
      <w:spacing w:after="0" w:line="240" w:lineRule="auto"/>
    </w:pPr>
    <w:rPr>
      <w:kern w:val="2"/>
      <w:sz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2">
    <w:name w:val="网格型2"/>
    <w:basedOn w:val="88"/>
    <w:qFormat/>
    <w:uiPriority w:val="0"/>
    <w:pPr>
      <w:spacing w:after="0" w:line="240" w:lineRule="auto"/>
    </w:pPr>
    <w:rPr>
      <w:kern w:val="2"/>
      <w:sz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3">
    <w:name w:val="网格型3"/>
    <w:basedOn w:val="88"/>
    <w:qFormat/>
    <w:uiPriority w:val="0"/>
    <w:pPr>
      <w:spacing w:after="0" w:line="240" w:lineRule="auto"/>
    </w:pPr>
    <w:rPr>
      <w:kern w:val="2"/>
      <w:sz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4">
    <w:name w:val="网格型4"/>
    <w:basedOn w:val="88"/>
    <w:qFormat/>
    <w:uiPriority w:val="0"/>
    <w:pPr>
      <w:spacing w:after="0" w:line="240" w:lineRule="auto"/>
    </w:pPr>
    <w:rPr>
      <w:kern w:val="2"/>
      <w:sz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5">
    <w:name w:val="网格型5"/>
    <w:basedOn w:val="88"/>
    <w:qFormat/>
    <w:uiPriority w:val="0"/>
    <w:pPr>
      <w:spacing w:after="0" w:line="240" w:lineRule="auto"/>
    </w:pPr>
    <w:rPr>
      <w:kern w:val="2"/>
      <w:sz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86">
    <w:name w:val="Revision"/>
    <w:hidden/>
    <w:semiHidden/>
    <w:qFormat/>
    <w:uiPriority w:val="99"/>
    <w:pPr>
      <w:spacing w:after="0" w:line="240" w:lineRule="auto"/>
    </w:pPr>
    <w:rPr>
      <w:rFonts w:asciiTheme="minorHAnsi" w:hAnsiTheme="minorHAnsi" w:eastAsiaTheme="minorEastAsia" w:cstheme="minorBidi"/>
      <w:kern w:val="2"/>
      <w:sz w:val="21"/>
      <w:szCs w:val="22"/>
      <w:lang w:val="en-US" w:eastAsia="zh-CN" w:bidi="ar-SA"/>
    </w:rPr>
  </w:style>
  <w:style w:type="paragraph" w:customStyle="1" w:styleId="187">
    <w:name w:val="Default"/>
    <w:qFormat/>
    <w:uiPriority w:val="0"/>
    <w:pPr>
      <w:widowControl w:val="0"/>
      <w:autoSpaceDE w:val="0"/>
      <w:autoSpaceDN w:val="0"/>
      <w:adjustRightInd w:val="0"/>
      <w:spacing w:after="0" w:line="240" w:lineRule="auto"/>
    </w:pPr>
    <w:rPr>
      <w:rFonts w:ascii="Arial" w:hAnsi="Arial" w:eastAsia="宋体" w:cs="Arial"/>
      <w:color w:val="000000"/>
      <w:sz w:val="24"/>
      <w:szCs w:val="24"/>
      <w:lang w:val="en-US" w:eastAsia="zh-CN" w:bidi="ar-SA"/>
    </w:rPr>
  </w:style>
  <w:style w:type="table" w:customStyle="1" w:styleId="188">
    <w:name w:val="网格型21"/>
    <w:basedOn w:val="88"/>
    <w:qFormat/>
    <w:uiPriority w:val="0"/>
    <w:pPr>
      <w:spacing w:after="0" w:line="240" w:lineRule="auto"/>
    </w:pPr>
    <w:rPr>
      <w:kern w:val="2"/>
      <w:sz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89">
    <w:name w:val="Book Title"/>
    <w:basedOn w:val="91"/>
    <w:qFormat/>
    <w:uiPriority w:val="33"/>
    <w:rPr>
      <w:b/>
      <w:bCs/>
      <w:smallCaps/>
      <w:spacing w:val="5"/>
    </w:rPr>
  </w:style>
  <w:style w:type="table" w:customStyle="1" w:styleId="190">
    <w:name w:val="网格型7"/>
    <w:basedOn w:val="88"/>
    <w:qFormat/>
    <w:uiPriority w:val="59"/>
    <w:pPr>
      <w:spacing w:after="0" w:line="240" w:lineRule="auto"/>
    </w:pPr>
    <w:rPr>
      <w:kern w:val="2"/>
      <w:sz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91">
    <w:name w:val="网格型11"/>
    <w:basedOn w:val="88"/>
    <w:qFormat/>
    <w:uiPriority w:val="59"/>
    <w:pPr>
      <w:spacing w:after="0" w:line="240" w:lineRule="auto"/>
    </w:pPr>
    <w:rPr>
      <w:kern w:val="2"/>
      <w:sz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92">
    <w:name w:val="表格"/>
    <w:basedOn w:val="1"/>
    <w:link w:val="194"/>
    <w:qFormat/>
    <w:uiPriority w:val="0"/>
    <w:pPr>
      <w:spacing w:before="30" w:beforeLines="30" w:after="30" w:afterLines="30"/>
      <w:jc w:val="both"/>
    </w:pPr>
    <w:rPr>
      <w:sz w:val="15"/>
      <w:szCs w:val="18"/>
      <w:lang w:val="zh-CN"/>
    </w:rPr>
  </w:style>
  <w:style w:type="paragraph" w:customStyle="1" w:styleId="193">
    <w:name w:val="参数说明"/>
    <w:basedOn w:val="1"/>
    <w:link w:val="195"/>
    <w:qFormat/>
    <w:uiPriority w:val="0"/>
    <w:pPr>
      <w:jc w:val="both"/>
    </w:pPr>
    <w:rPr>
      <w:b/>
      <w:sz w:val="21"/>
      <w:lang w:val="zh-CN"/>
    </w:rPr>
  </w:style>
  <w:style w:type="character" w:customStyle="1" w:styleId="194">
    <w:name w:val="表格 Char"/>
    <w:basedOn w:val="91"/>
    <w:link w:val="192"/>
    <w:qFormat/>
    <w:uiPriority w:val="0"/>
    <w:rPr>
      <w:rFonts w:ascii="Calibri" w:hAnsi="Calibri" w:eastAsia="思源黑体 CN Regular"/>
      <w:kern w:val="2"/>
      <w:sz w:val="15"/>
      <w:szCs w:val="18"/>
      <w:lang w:val="zh-CN"/>
    </w:rPr>
  </w:style>
  <w:style w:type="character" w:customStyle="1" w:styleId="195">
    <w:name w:val="参数说明 Char"/>
    <w:basedOn w:val="91"/>
    <w:link w:val="193"/>
    <w:qFormat/>
    <w:uiPriority w:val="0"/>
    <w:rPr>
      <w:rFonts w:ascii="Calibri" w:hAnsi="Calibri" w:eastAsia="思源黑体 CN Regular"/>
      <w:b/>
      <w:kern w:val="2"/>
      <w:sz w:val="21"/>
      <w:szCs w:val="21"/>
      <w:lang w:val="zh-CN"/>
    </w:rPr>
  </w:style>
  <w:style w:type="paragraph" w:customStyle="1" w:styleId="196">
    <w:name w:val="步骤"/>
    <w:basedOn w:val="100"/>
    <w:link w:val="198"/>
    <w:qFormat/>
    <w:uiPriority w:val="0"/>
    <w:pPr>
      <w:numPr>
        <w:ilvl w:val="0"/>
        <w:numId w:val="24"/>
      </w:numPr>
      <w:ind w:firstLine="0" w:firstLineChars="0"/>
      <w:jc w:val="both"/>
    </w:pPr>
    <w:rPr>
      <w:sz w:val="21"/>
    </w:rPr>
  </w:style>
  <w:style w:type="character" w:customStyle="1" w:styleId="197">
    <w:name w:val="列出段落 Char"/>
    <w:basedOn w:val="91"/>
    <w:link w:val="100"/>
    <w:qFormat/>
    <w:uiPriority w:val="34"/>
    <w:rPr>
      <w:rFonts w:ascii="Calibri" w:hAnsi="Calibri"/>
      <w:kern w:val="2"/>
      <w:sz w:val="24"/>
    </w:rPr>
  </w:style>
  <w:style w:type="character" w:customStyle="1" w:styleId="198">
    <w:name w:val="步骤 Char"/>
    <w:basedOn w:val="197"/>
    <w:link w:val="196"/>
    <w:qFormat/>
    <w:uiPriority w:val="0"/>
    <w:rPr>
      <w:rFonts w:ascii="Calibri" w:hAnsi="Calibri"/>
      <w:kern w:val="2"/>
      <w:sz w:val="21"/>
    </w:rPr>
  </w:style>
  <w:style w:type="character" w:customStyle="1" w:styleId="199">
    <w:name w:val="日期 Char"/>
    <w:basedOn w:val="91"/>
    <w:link w:val="50"/>
    <w:semiHidden/>
    <w:qFormat/>
    <w:uiPriority w:val="99"/>
    <w:rPr>
      <w:rFonts w:ascii="Calibri" w:hAnsi="Calibri" w:eastAsia="思源黑体 CN Regular"/>
      <w:kern w:val="2"/>
      <w:sz w:val="21"/>
      <w:szCs w:val="21"/>
    </w:rPr>
  </w:style>
  <w:style w:type="paragraph" w:customStyle="1" w:styleId="200">
    <w:name w:val="无间隔1"/>
    <w:qFormat/>
    <w:uiPriority w:val="1"/>
    <w:pPr>
      <w:widowControl w:val="0"/>
      <w:spacing w:before="40" w:beforeLines="40" w:after="40" w:afterLines="40" w:line="400" w:lineRule="exact"/>
      <w:jc w:val="both"/>
    </w:pPr>
    <w:rPr>
      <w:rFonts w:ascii="Calibri" w:hAnsi="Calibri" w:cs="Times New Roman" w:eastAsiaTheme="minorEastAsia"/>
      <w:b/>
      <w:kern w:val="2"/>
      <w:sz w:val="21"/>
      <w:szCs w:val="22"/>
      <w:lang w:val="en-US" w:eastAsia="zh-CN" w:bidi="ar-SA"/>
    </w:rPr>
  </w:style>
  <w:style w:type="paragraph" w:customStyle="1" w:styleId="201">
    <w:name w:val="0级步骤"/>
    <w:basedOn w:val="34"/>
    <w:link w:val="202"/>
    <w:qFormat/>
    <w:uiPriority w:val="0"/>
    <w:pPr>
      <w:spacing w:after="50" w:line="400" w:lineRule="exact"/>
      <w:jc w:val="both"/>
    </w:pPr>
    <w:rPr>
      <w:b/>
      <w:sz w:val="21"/>
    </w:rPr>
  </w:style>
  <w:style w:type="character" w:customStyle="1" w:styleId="202">
    <w:name w:val="0级步骤 Char"/>
    <w:basedOn w:val="126"/>
    <w:link w:val="201"/>
    <w:qFormat/>
    <w:uiPriority w:val="0"/>
    <w:rPr>
      <w:rFonts w:ascii="Calibri" w:hAnsi="Calibri" w:eastAsia="思源黑体 CN Regular"/>
      <w:bCs w:val="0"/>
      <w:kern w:val="2"/>
      <w:sz w:val="21"/>
      <w:szCs w:val="21"/>
    </w:rPr>
  </w:style>
  <w:style w:type="paragraph" w:customStyle="1" w:styleId="203">
    <w:name w:val="提示图标"/>
    <w:basedOn w:val="1"/>
    <w:link w:val="204"/>
    <w:qFormat/>
    <w:uiPriority w:val="0"/>
    <w:pPr>
      <w:pBdr>
        <w:top w:val="dotted" w:color="8DB3E2" w:themeColor="text2" w:themeTint="66" w:sz="2" w:space="1"/>
        <w:bottom w:val="dotted" w:color="8DB3E2" w:themeColor="text2" w:themeTint="66" w:sz="2" w:space="1"/>
      </w:pBdr>
      <w:spacing w:before="100" w:beforeLines="100" w:after="0" w:line="360" w:lineRule="auto"/>
    </w:pPr>
    <w:rPr>
      <w:rFonts w:cs="Times New Roman" w:asciiTheme="minorEastAsia" w:hAnsiTheme="minorEastAsia"/>
      <w:sz w:val="21"/>
      <w:szCs w:val="22"/>
    </w:rPr>
  </w:style>
  <w:style w:type="character" w:customStyle="1" w:styleId="204">
    <w:name w:val="提示图标 Char"/>
    <w:basedOn w:val="91"/>
    <w:link w:val="203"/>
    <w:qFormat/>
    <w:uiPriority w:val="0"/>
    <w:rPr>
      <w:rFonts w:eastAsia="思源黑体 CN Regular" w:cs="Times New Roman" w:asciiTheme="minorEastAsia" w:hAnsiTheme="minorEastAsia"/>
      <w:kern w:val="2"/>
      <w:sz w:val="21"/>
    </w:rPr>
  </w:style>
  <w:style w:type="table" w:customStyle="1" w:styleId="205">
    <w:name w:val="网格型52"/>
    <w:basedOn w:val="88"/>
    <w:qFormat/>
    <w:uiPriority w:val="0"/>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06">
    <w:name w:val="网格型111"/>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07">
    <w:name w:val="网格型91"/>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08">
    <w:name w:val="a"/>
    <w:basedOn w:val="1"/>
    <w:qFormat/>
    <w:uiPriority w:val="0"/>
    <w:pPr>
      <w:widowControl/>
      <w:spacing w:before="100" w:beforeAutospacing="1" w:after="100" w:afterAutospacing="1"/>
    </w:pPr>
    <w:rPr>
      <w:rFonts w:ascii="宋体" w:hAnsi="宋体" w:eastAsia="宋体" w:cs="宋体"/>
      <w:kern w:val="0"/>
      <w:szCs w:val="24"/>
    </w:rPr>
  </w:style>
  <w:style w:type="paragraph" w:customStyle="1" w:styleId="209">
    <w:name w:val="±í¸ñ£¨Í·£©"/>
    <w:basedOn w:val="1"/>
    <w:qFormat/>
    <w:uiPriority w:val="0"/>
    <w:pPr>
      <w:keepNext/>
      <w:topLinePunct/>
      <w:adjustRightInd w:val="0"/>
      <w:snapToGrid w:val="0"/>
      <w:spacing w:before="80" w:line="240" w:lineRule="atLeast"/>
    </w:pPr>
    <w:rPr>
      <w:rFonts w:cs="Book Antiqua" w:asciiTheme="minorHAnsi" w:hAnsiTheme="minorHAnsi"/>
      <w:b/>
      <w:bCs/>
      <w:kern w:val="0"/>
      <w:sz w:val="21"/>
    </w:rPr>
  </w:style>
  <w:style w:type="paragraph" w:customStyle="1" w:styleId="210">
    <w:name w:val="±í¸ñ£¨ÄÚÈÝ£©"/>
    <w:basedOn w:val="1"/>
    <w:qFormat/>
    <w:uiPriority w:val="0"/>
    <w:pPr>
      <w:topLinePunct/>
      <w:adjustRightInd w:val="0"/>
      <w:snapToGrid w:val="0"/>
      <w:spacing w:before="80" w:line="240" w:lineRule="atLeast"/>
    </w:pPr>
    <w:rPr>
      <w:rFonts w:cs="Arial" w:asciiTheme="minorHAnsi" w:hAnsiTheme="minorHAnsi"/>
      <w:kern w:val="0"/>
      <w:sz w:val="21"/>
    </w:rPr>
  </w:style>
  <w:style w:type="paragraph" w:customStyle="1" w:styleId="211">
    <w:name w:val="²½Öè£¨Ò»¼¶£©"/>
    <w:qFormat/>
    <w:uiPriority w:val="0"/>
    <w:pPr>
      <w:widowControl w:val="0"/>
      <w:tabs>
        <w:tab w:val="left" w:pos="360"/>
      </w:tabs>
      <w:snapToGrid w:val="0"/>
      <w:spacing w:before="120" w:after="0" w:line="240" w:lineRule="auto"/>
      <w:jc w:val="both"/>
    </w:pPr>
    <w:rPr>
      <w:rFonts w:eastAsia="思源黑体 CN Regular" w:cs="Times New Roman" w:asciiTheme="minorHAnsi" w:hAnsiTheme="minorHAnsi"/>
      <w:snapToGrid w:val="0"/>
      <w:kern w:val="2"/>
      <w:sz w:val="21"/>
      <w:szCs w:val="21"/>
      <w:lang w:val="en-US" w:eastAsia="zh-CN" w:bidi="ar-SA"/>
    </w:rPr>
  </w:style>
  <w:style w:type="paragraph" w:customStyle="1" w:styleId="212">
    <w:name w:val="2??¨¨¡ê¡§¨°???¡ê?"/>
    <w:qFormat/>
    <w:uiPriority w:val="0"/>
    <w:pPr>
      <w:widowControl w:val="0"/>
      <w:tabs>
        <w:tab w:val="left" w:pos="360"/>
      </w:tabs>
      <w:snapToGrid w:val="0"/>
      <w:spacing w:before="120" w:after="0" w:line="240" w:lineRule="auto"/>
      <w:jc w:val="both"/>
    </w:pPr>
    <w:rPr>
      <w:rFonts w:eastAsia="思源黑体 CN Regular" w:cs="Times New Roman" w:asciiTheme="minorHAnsi" w:hAnsiTheme="minorHAnsi"/>
      <w:kern w:val="2"/>
      <w:sz w:val="21"/>
      <w:szCs w:val="21"/>
      <w:lang w:val="en-US" w:eastAsia="zh-CN" w:bidi="ar-SA"/>
    </w:rPr>
  </w:style>
  <w:style w:type="paragraph" w:customStyle="1" w:styleId="213">
    <w:name w:val="²½Öè£¨½áÊø£©"/>
    <w:basedOn w:val="1"/>
    <w:qFormat/>
    <w:uiPriority w:val="0"/>
    <w:pPr>
      <w:widowControl/>
      <w:topLinePunct/>
      <w:adjustRightInd w:val="0"/>
      <w:snapToGrid w:val="0"/>
      <w:spacing w:after="400" w:line="240" w:lineRule="atLeast"/>
      <w:ind w:left="400" w:leftChars="400"/>
    </w:pPr>
    <w:rPr>
      <w:rFonts w:cs="Arial" w:asciiTheme="minorHAnsi" w:hAnsiTheme="minorHAnsi"/>
      <w:b/>
      <w:snapToGrid w:val="0"/>
      <w:color w:val="FD4F00"/>
      <w:sz w:val="21"/>
    </w:rPr>
  </w:style>
  <w:style w:type="paragraph" w:customStyle="1" w:styleId="214">
    <w:name w:val="2??¨¨¡ê¡§?¨¢¨º?¡ê?"/>
    <w:basedOn w:val="1"/>
    <w:qFormat/>
    <w:uiPriority w:val="0"/>
    <w:pPr>
      <w:widowControl/>
      <w:topLinePunct/>
      <w:adjustRightInd w:val="0"/>
      <w:snapToGrid w:val="0"/>
      <w:spacing w:after="400" w:line="240" w:lineRule="atLeast"/>
      <w:ind w:left="400" w:leftChars="400"/>
    </w:pPr>
    <w:rPr>
      <w:rFonts w:cs="Arial" w:asciiTheme="minorHAnsi" w:hAnsiTheme="minorHAnsi"/>
      <w:b/>
      <w:color w:val="FD4F00"/>
      <w:sz w:val="21"/>
    </w:rPr>
  </w:style>
  <w:style w:type="paragraph" w:customStyle="1" w:styleId="215">
    <w:name w:val="ÌáÊ¾ÄÚÈÝ"/>
    <w:basedOn w:val="1"/>
    <w:link w:val="337"/>
    <w:qFormat/>
    <w:uiPriority w:val="0"/>
    <w:pPr>
      <w:keepLines/>
      <w:widowControl/>
      <w:pBdr>
        <w:bottom w:val="dotted" w:color="A6A6A6" w:sz="4" w:space="1"/>
      </w:pBdr>
      <w:topLinePunct/>
      <w:adjustRightInd w:val="0"/>
      <w:snapToGrid w:val="0"/>
      <w:spacing w:line="240" w:lineRule="atLeast"/>
      <w:ind w:left="400" w:leftChars="400"/>
    </w:pPr>
    <w:rPr>
      <w:rFonts w:cs="Arial" w:asciiTheme="minorHAnsi" w:hAnsiTheme="minorHAnsi"/>
      <w:iCs/>
      <w:snapToGrid w:val="0"/>
      <w:sz w:val="21"/>
      <w:szCs w:val="18"/>
    </w:rPr>
  </w:style>
  <w:style w:type="paragraph" w:customStyle="1" w:styleId="216">
    <w:name w:val="¨¬¨¢¨º??¨²¨¨Y"/>
    <w:basedOn w:val="1"/>
    <w:qFormat/>
    <w:uiPriority w:val="0"/>
    <w:pPr>
      <w:keepLines/>
      <w:widowControl/>
      <w:pBdr>
        <w:bottom w:val="dotted" w:color="A6A6A6" w:sz="4" w:space="1"/>
      </w:pBdr>
      <w:topLinePunct/>
      <w:adjustRightInd w:val="0"/>
      <w:snapToGrid w:val="0"/>
      <w:spacing w:line="240" w:lineRule="atLeast"/>
      <w:ind w:left="400" w:leftChars="400"/>
    </w:pPr>
    <w:rPr>
      <w:rFonts w:cs="Arial" w:asciiTheme="minorHAnsi" w:hAnsiTheme="minorHAnsi"/>
      <w:iCs/>
      <w:sz w:val="21"/>
      <w:szCs w:val="18"/>
    </w:rPr>
  </w:style>
  <w:style w:type="paragraph" w:customStyle="1" w:styleId="217">
    <w:name w:val="?¨¤¡§a???¨º?¡ì?¡§2¡§¡§Y?¨º?"/>
    <w:basedOn w:val="1"/>
    <w:qFormat/>
    <w:uiPriority w:val="0"/>
    <w:pPr>
      <w:topLinePunct/>
      <w:adjustRightInd w:val="0"/>
      <w:snapToGrid w:val="0"/>
      <w:spacing w:before="80" w:line="240" w:lineRule="atLeast"/>
    </w:pPr>
    <w:rPr>
      <w:rFonts w:cs="Arial" w:asciiTheme="minorHAnsi" w:hAnsiTheme="minorHAnsi"/>
      <w:kern w:val="0"/>
      <w:sz w:val="21"/>
    </w:rPr>
  </w:style>
  <w:style w:type="paragraph" w:customStyle="1" w:styleId="218">
    <w:name w:val="?¡§¡è?¡ìa???¡§o??¨¬??¡ì2?¡ì?¡ìY?¡§o?"/>
    <w:basedOn w:val="1"/>
    <w:qFormat/>
    <w:uiPriority w:val="0"/>
    <w:pPr>
      <w:topLinePunct/>
      <w:adjustRightInd w:val="0"/>
      <w:snapToGrid w:val="0"/>
      <w:spacing w:before="80" w:line="240" w:lineRule="atLeast"/>
    </w:pPr>
    <w:rPr>
      <w:rFonts w:cs="Arial" w:asciiTheme="minorHAnsi" w:hAnsiTheme="minorHAnsi"/>
      <w:snapToGrid w:val="0"/>
      <w:kern w:val="0"/>
      <w:sz w:val="21"/>
    </w:rPr>
  </w:style>
  <w:style w:type="paragraph" w:customStyle="1" w:styleId="219">
    <w:name w:val="ÁÐ±í£¨Ò»¼¶£©"/>
    <w:qFormat/>
    <w:uiPriority w:val="0"/>
    <w:pPr>
      <w:tabs>
        <w:tab w:val="left" w:pos="360"/>
      </w:tabs>
      <w:adjustRightInd w:val="0"/>
      <w:snapToGrid w:val="0"/>
      <w:spacing w:before="80" w:after="80" w:line="240" w:lineRule="atLeast"/>
    </w:pPr>
    <w:rPr>
      <w:rFonts w:eastAsia="微软雅黑" w:cs="Arial" w:asciiTheme="minorHAnsi" w:hAnsiTheme="minorHAnsi"/>
      <w:snapToGrid w:val="0"/>
      <w:kern w:val="2"/>
      <w:sz w:val="21"/>
      <w:szCs w:val="21"/>
      <w:lang w:val="en-US" w:eastAsia="zh-CN" w:bidi="ar-SA"/>
    </w:rPr>
  </w:style>
  <w:style w:type="paragraph" w:customStyle="1" w:styleId="220">
    <w:name w:val="¨¢D¡À¨ª¡ê¡§¨°???¡ê?"/>
    <w:qFormat/>
    <w:uiPriority w:val="0"/>
    <w:pPr>
      <w:tabs>
        <w:tab w:val="left" w:pos="360"/>
      </w:tabs>
      <w:adjustRightInd w:val="0"/>
      <w:snapToGrid w:val="0"/>
      <w:spacing w:before="80" w:after="80" w:line="240" w:lineRule="atLeast"/>
    </w:pPr>
    <w:rPr>
      <w:rFonts w:eastAsia="微软雅黑" w:cs="Arial" w:asciiTheme="minorHAnsi" w:hAnsiTheme="minorHAnsi"/>
      <w:kern w:val="2"/>
      <w:sz w:val="21"/>
      <w:szCs w:val="21"/>
      <w:lang w:val="en-US" w:eastAsia="zh-CN" w:bidi="ar-SA"/>
    </w:rPr>
  </w:style>
  <w:style w:type="paragraph" w:customStyle="1" w:styleId="221">
    <w:name w:val="ÁÐ±í£¨Ò»¼¶£©ÄÚÈÝ"/>
    <w:qFormat/>
    <w:uiPriority w:val="0"/>
    <w:pPr>
      <w:adjustRightInd w:val="0"/>
      <w:snapToGrid w:val="0"/>
      <w:spacing w:before="80" w:after="80" w:line="240" w:lineRule="atLeast"/>
      <w:ind w:left="964"/>
    </w:pPr>
    <w:rPr>
      <w:rFonts w:eastAsia="微软雅黑" w:cs="Times New Roman" w:asciiTheme="minorHAnsi" w:hAnsiTheme="minorHAnsi"/>
      <w:snapToGrid w:val="0"/>
      <w:kern w:val="2"/>
      <w:sz w:val="21"/>
      <w:szCs w:val="21"/>
      <w:lang w:val="en-US" w:eastAsia="zh-CN" w:bidi="ar-SA"/>
    </w:rPr>
  </w:style>
  <w:style w:type="paragraph" w:customStyle="1" w:styleId="222">
    <w:name w:val="¨¢D¡À¨ª¡ê¡§¨°???¡ê??¨²¨¨Y"/>
    <w:qFormat/>
    <w:uiPriority w:val="0"/>
    <w:pPr>
      <w:adjustRightInd w:val="0"/>
      <w:snapToGrid w:val="0"/>
      <w:spacing w:before="80" w:after="80" w:line="240" w:lineRule="atLeast"/>
      <w:ind w:left="964"/>
    </w:pPr>
    <w:rPr>
      <w:rFonts w:eastAsia="微软雅黑" w:cs="Times New Roman" w:asciiTheme="minorHAnsi" w:hAnsiTheme="minorHAnsi"/>
      <w:kern w:val="2"/>
      <w:sz w:val="21"/>
      <w:szCs w:val="21"/>
      <w:lang w:val="en-US" w:eastAsia="zh-CN" w:bidi="ar-SA"/>
    </w:rPr>
  </w:style>
  <w:style w:type="paragraph" w:customStyle="1" w:styleId="223">
    <w:name w:val="²ÎÊýËµÃ÷"/>
    <w:basedOn w:val="1"/>
    <w:qFormat/>
    <w:uiPriority w:val="0"/>
    <w:pPr>
      <w:jc w:val="both"/>
    </w:pPr>
    <w:rPr>
      <w:rFonts w:cs="Times New Roman" w:asciiTheme="minorHAnsi" w:hAnsiTheme="minorHAnsi"/>
      <w:b/>
      <w:snapToGrid w:val="0"/>
      <w:sz w:val="21"/>
      <w:lang w:val="zh-CN"/>
    </w:rPr>
  </w:style>
  <w:style w:type="paragraph" w:customStyle="1" w:styleId="224">
    <w:name w:val="ÁÐ±í£¨±íÄÚ£©"/>
    <w:basedOn w:val="1"/>
    <w:qFormat/>
    <w:uiPriority w:val="0"/>
    <w:pPr>
      <w:widowControl/>
      <w:tabs>
        <w:tab w:val="left" w:pos="170"/>
        <w:tab w:val="left" w:pos="284"/>
      </w:tabs>
      <w:topLinePunct/>
      <w:adjustRightInd w:val="0"/>
      <w:snapToGrid w:val="0"/>
      <w:spacing w:before="80" w:line="240" w:lineRule="atLeast"/>
      <w:ind w:left="170" w:hanging="170"/>
    </w:pPr>
    <w:rPr>
      <w:rFonts w:cs="Arial" w:asciiTheme="minorHAnsi" w:hAnsiTheme="minorHAnsi"/>
      <w:snapToGrid w:val="0"/>
      <w:kern w:val="0"/>
      <w:sz w:val="21"/>
    </w:rPr>
  </w:style>
  <w:style w:type="paragraph" w:customStyle="1" w:styleId="225">
    <w:name w:val="¨¢D¡À¨ª¡ê¡§¡À¨ª?¨²¡ê?"/>
    <w:basedOn w:val="1"/>
    <w:qFormat/>
    <w:uiPriority w:val="0"/>
    <w:pPr>
      <w:widowControl/>
      <w:tabs>
        <w:tab w:val="left" w:pos="170"/>
        <w:tab w:val="left" w:pos="284"/>
      </w:tabs>
      <w:topLinePunct/>
      <w:adjustRightInd w:val="0"/>
      <w:snapToGrid w:val="0"/>
      <w:spacing w:before="80" w:line="240" w:lineRule="atLeast"/>
      <w:ind w:left="170" w:hanging="170"/>
    </w:pPr>
    <w:rPr>
      <w:rFonts w:cs="Arial" w:asciiTheme="minorHAnsi" w:hAnsiTheme="minorHAnsi"/>
      <w:kern w:val="0"/>
      <w:sz w:val="21"/>
    </w:rPr>
  </w:style>
  <w:style w:type="paragraph" w:customStyle="1" w:styleId="226">
    <w:name w:val="²½Öè£¨¶þ¼¶£©"/>
    <w:basedOn w:val="1"/>
    <w:qFormat/>
    <w:uiPriority w:val="0"/>
    <w:pPr>
      <w:widowControl/>
      <w:tabs>
        <w:tab w:val="left" w:pos="851"/>
      </w:tabs>
      <w:topLinePunct/>
      <w:adjustRightInd w:val="0"/>
      <w:snapToGrid w:val="0"/>
      <w:spacing w:before="50" w:beforeLines="50" w:line="240" w:lineRule="atLeast"/>
      <w:ind w:left="851" w:hanging="256"/>
    </w:pPr>
    <w:rPr>
      <w:rFonts w:cs="Arial" w:asciiTheme="minorHAnsi" w:hAnsiTheme="minorHAnsi"/>
      <w:kern w:val="0"/>
      <w:sz w:val="21"/>
    </w:rPr>
  </w:style>
  <w:style w:type="paragraph" w:customStyle="1" w:styleId="227">
    <w:name w:val="2??¨¨¡ê¡§?t??¡ê?"/>
    <w:basedOn w:val="1"/>
    <w:qFormat/>
    <w:uiPriority w:val="0"/>
    <w:pPr>
      <w:widowControl/>
      <w:tabs>
        <w:tab w:val="left" w:pos="851"/>
      </w:tabs>
      <w:topLinePunct/>
      <w:adjustRightInd w:val="0"/>
      <w:snapToGrid w:val="0"/>
      <w:spacing w:before="50" w:beforeLines="50" w:line="240" w:lineRule="atLeast"/>
      <w:ind w:left="851" w:hanging="256"/>
    </w:pPr>
    <w:rPr>
      <w:rFonts w:cs="Arial" w:asciiTheme="minorHAnsi" w:hAnsiTheme="minorHAnsi"/>
      <w:snapToGrid w:val="0"/>
      <w:kern w:val="0"/>
      <w:sz w:val="21"/>
    </w:rPr>
  </w:style>
  <w:style w:type="paragraph" w:customStyle="1" w:styleId="228">
    <w:name w:val="?¨¤¡§a???¨º?¡ì¡§a?¡è?¨º?"/>
    <w:basedOn w:val="1"/>
    <w:qFormat/>
    <w:uiPriority w:val="0"/>
    <w:pPr>
      <w:keepNext/>
      <w:topLinePunct/>
      <w:adjustRightInd w:val="0"/>
      <w:snapToGrid w:val="0"/>
      <w:spacing w:before="80" w:line="240" w:lineRule="atLeast"/>
    </w:pPr>
    <w:rPr>
      <w:rFonts w:cs="Book Antiqua" w:asciiTheme="minorHAnsi" w:hAnsiTheme="minorHAnsi"/>
      <w:b/>
      <w:bCs/>
      <w:kern w:val="0"/>
      <w:sz w:val="21"/>
    </w:rPr>
  </w:style>
  <w:style w:type="paragraph" w:customStyle="1" w:styleId="229">
    <w:name w:val="?¡§¡è?¡ìa???¡§o??¨¬?¡ìa??¨¨?¡§o?"/>
    <w:basedOn w:val="1"/>
    <w:qFormat/>
    <w:uiPriority w:val="0"/>
    <w:pPr>
      <w:keepNext/>
      <w:topLinePunct/>
      <w:adjustRightInd w:val="0"/>
      <w:snapToGrid w:val="0"/>
      <w:spacing w:before="80" w:line="240" w:lineRule="atLeast"/>
    </w:pPr>
    <w:rPr>
      <w:rFonts w:cs="Book Antiqua" w:asciiTheme="minorHAnsi" w:hAnsiTheme="minorHAnsi"/>
      <w:b/>
      <w:bCs/>
      <w:snapToGrid w:val="0"/>
      <w:kern w:val="0"/>
      <w:sz w:val="21"/>
    </w:rPr>
  </w:style>
  <w:style w:type="paragraph" w:customStyle="1" w:styleId="230">
    <w:name w:val="2??¡§¡§?¨º?¡ì¡§¡ã????¨º?"/>
    <w:qFormat/>
    <w:uiPriority w:val="0"/>
    <w:pPr>
      <w:widowControl w:val="0"/>
      <w:tabs>
        <w:tab w:val="left" w:pos="360"/>
      </w:tabs>
      <w:snapToGrid w:val="0"/>
      <w:spacing w:before="120" w:after="0" w:line="240" w:lineRule="auto"/>
      <w:jc w:val="both"/>
    </w:pPr>
    <w:rPr>
      <w:rFonts w:eastAsia="思源黑体 CN Regular" w:cs="Times New Roman" w:asciiTheme="minorHAnsi" w:hAnsiTheme="minorHAnsi"/>
      <w:snapToGrid w:val="0"/>
      <w:kern w:val="2"/>
      <w:sz w:val="21"/>
      <w:szCs w:val="21"/>
      <w:lang w:val="en-US" w:eastAsia="zh-CN" w:bidi="ar-SA"/>
    </w:rPr>
  </w:style>
  <w:style w:type="paragraph" w:customStyle="1" w:styleId="231">
    <w:name w:val="2???¡ì?¡ì?¡§o??¨¬?¡ì??????¡§o?"/>
    <w:qFormat/>
    <w:uiPriority w:val="0"/>
    <w:pPr>
      <w:widowControl w:val="0"/>
      <w:tabs>
        <w:tab w:val="left" w:pos="360"/>
      </w:tabs>
      <w:snapToGrid w:val="0"/>
      <w:spacing w:before="120" w:after="0" w:line="240" w:lineRule="auto"/>
      <w:jc w:val="both"/>
    </w:pPr>
    <w:rPr>
      <w:rFonts w:eastAsia="思源黑体 CN Regular" w:cs="Times New Roman" w:asciiTheme="minorHAnsi" w:hAnsiTheme="minorHAnsi"/>
      <w:kern w:val="2"/>
      <w:sz w:val="21"/>
      <w:szCs w:val="21"/>
      <w:lang w:val="en-US" w:eastAsia="zh-CN" w:bidi="ar-SA"/>
    </w:rPr>
  </w:style>
  <w:style w:type="paragraph" w:customStyle="1" w:styleId="232">
    <w:name w:val="¡§¡éD?¨¤¡§a?¨º?¡ì¡§¡ã????¨º?"/>
    <w:qFormat/>
    <w:uiPriority w:val="0"/>
    <w:pPr>
      <w:tabs>
        <w:tab w:val="left" w:pos="360"/>
      </w:tabs>
      <w:adjustRightInd w:val="0"/>
      <w:snapToGrid w:val="0"/>
      <w:spacing w:before="80" w:after="80" w:line="240" w:lineRule="atLeast"/>
    </w:pPr>
    <w:rPr>
      <w:rFonts w:eastAsia="微软雅黑" w:cs="Arial" w:asciiTheme="minorHAnsi" w:hAnsiTheme="minorHAnsi"/>
      <w:snapToGrid w:val="0"/>
      <w:kern w:val="2"/>
      <w:sz w:val="21"/>
      <w:szCs w:val="21"/>
      <w:lang w:val="en-US" w:eastAsia="zh-CN" w:bidi="ar-SA"/>
    </w:rPr>
  </w:style>
  <w:style w:type="paragraph" w:customStyle="1" w:styleId="233">
    <w:name w:val="?¡ì?¨¦D?¡§¡è?¡ìa?¡§o??¨¬?¡ì??????¡§o?"/>
    <w:qFormat/>
    <w:uiPriority w:val="0"/>
    <w:pPr>
      <w:tabs>
        <w:tab w:val="left" w:pos="360"/>
      </w:tabs>
      <w:adjustRightInd w:val="0"/>
      <w:snapToGrid w:val="0"/>
      <w:spacing w:before="80" w:after="80" w:line="240" w:lineRule="atLeast"/>
    </w:pPr>
    <w:rPr>
      <w:rFonts w:eastAsia="微软雅黑" w:cs="Arial" w:asciiTheme="minorHAnsi" w:hAnsiTheme="minorHAnsi"/>
      <w:kern w:val="2"/>
      <w:sz w:val="21"/>
      <w:szCs w:val="21"/>
      <w:lang w:val="en-US" w:eastAsia="zh-CN" w:bidi="ar-SA"/>
    </w:rPr>
  </w:style>
  <w:style w:type="paragraph" w:customStyle="1" w:styleId="234">
    <w:name w:val="¡§¡éD?¨¤¡§a?¨º?¡ì¡§¡ã????¨º??¡§2¡§¡§Y"/>
    <w:qFormat/>
    <w:uiPriority w:val="0"/>
    <w:pPr>
      <w:adjustRightInd w:val="0"/>
      <w:snapToGrid w:val="0"/>
      <w:spacing w:before="80" w:after="80" w:line="240" w:lineRule="atLeast"/>
      <w:ind w:left="964"/>
    </w:pPr>
    <w:rPr>
      <w:rFonts w:eastAsia="微软雅黑" w:cs="Times New Roman" w:asciiTheme="minorHAnsi" w:hAnsiTheme="minorHAnsi"/>
      <w:snapToGrid w:val="0"/>
      <w:kern w:val="2"/>
      <w:sz w:val="21"/>
      <w:szCs w:val="21"/>
      <w:lang w:val="en-US" w:eastAsia="zh-CN" w:bidi="ar-SA"/>
    </w:rPr>
  </w:style>
  <w:style w:type="paragraph" w:customStyle="1" w:styleId="235">
    <w:name w:val="?¡ì?¨¦D?¡§¡è?¡ìa?¡§o??¨¬?¡ì??????¡§o???¡ì2?¡ì?¡ìY"/>
    <w:qFormat/>
    <w:uiPriority w:val="0"/>
    <w:pPr>
      <w:adjustRightInd w:val="0"/>
      <w:snapToGrid w:val="0"/>
      <w:spacing w:before="80" w:after="80" w:line="240" w:lineRule="atLeast"/>
      <w:ind w:left="964"/>
    </w:pPr>
    <w:rPr>
      <w:rFonts w:eastAsia="微软雅黑" w:cs="Times New Roman" w:asciiTheme="minorHAnsi" w:hAnsiTheme="minorHAnsi"/>
      <w:kern w:val="2"/>
      <w:sz w:val="21"/>
      <w:szCs w:val="21"/>
      <w:lang w:val="en-US" w:eastAsia="zh-CN" w:bidi="ar-SA"/>
    </w:rPr>
  </w:style>
  <w:style w:type="paragraph" w:customStyle="1" w:styleId="236">
    <w:name w:val="??¨¬?¡§|D??¡ì?¨¨??¨¬a??¡ìo??¡§???¨¬???????¡ìo????¨¬2??¨¬??¨¬Y"/>
    <w:qFormat/>
    <w:uiPriority w:val="0"/>
    <w:pPr>
      <w:adjustRightInd w:val="0"/>
      <w:snapToGrid w:val="0"/>
      <w:spacing w:before="80" w:after="80" w:line="240" w:lineRule="atLeast"/>
      <w:ind w:left="964"/>
    </w:pPr>
    <w:rPr>
      <w:rFonts w:eastAsia="微软雅黑" w:cs="Times New Roman" w:asciiTheme="minorHAnsi" w:hAnsiTheme="minorHAnsi"/>
      <w:snapToGrid w:val="0"/>
      <w:kern w:val="2"/>
      <w:sz w:val="21"/>
      <w:szCs w:val="21"/>
      <w:lang w:val="en-US" w:eastAsia="zh-CN" w:bidi="ar-SA"/>
    </w:rPr>
  </w:style>
  <w:style w:type="paragraph" w:customStyle="1" w:styleId="237">
    <w:name w:val="??¡§???¡ì|D???¨¬?¡§¡§??¡§?a???¨¬o???¡ì???¡§?????????¨¬o????¡§?2??¡§???¡§?Y"/>
    <w:qFormat/>
    <w:uiPriority w:val="0"/>
    <w:pPr>
      <w:adjustRightInd w:val="0"/>
      <w:snapToGrid w:val="0"/>
      <w:spacing w:before="80" w:after="80" w:line="240" w:lineRule="atLeast"/>
      <w:ind w:left="964"/>
    </w:pPr>
    <w:rPr>
      <w:rFonts w:eastAsia="微软雅黑" w:cs="Times New Roman" w:asciiTheme="minorHAnsi" w:hAnsiTheme="minorHAnsi"/>
      <w:kern w:val="2"/>
      <w:sz w:val="21"/>
      <w:szCs w:val="21"/>
      <w:lang w:val="en-US" w:eastAsia="zh-CN" w:bidi="ar-SA"/>
    </w:rPr>
  </w:style>
  <w:style w:type="paragraph" w:customStyle="1" w:styleId="238">
    <w:name w:val="ÌáÊ¾ÄÚÈÝ£¨±íÄÚ£©"/>
    <w:basedOn w:val="1"/>
    <w:qFormat/>
    <w:uiPriority w:val="0"/>
    <w:pPr>
      <w:jc w:val="both"/>
    </w:pPr>
    <w:rPr>
      <w:rFonts w:cs="Arial" w:asciiTheme="minorHAnsi" w:hAnsiTheme="minorHAnsi"/>
      <w:snapToGrid w:val="0"/>
      <w:kern w:val="0"/>
      <w:sz w:val="18"/>
      <w:szCs w:val="20"/>
    </w:rPr>
  </w:style>
  <w:style w:type="paragraph" w:customStyle="1" w:styleId="239">
    <w:name w:val="¨¬¨¢¨º??¨²¨¨Y¡ê¡§¡À¨ª?¨²¡ê?"/>
    <w:basedOn w:val="1"/>
    <w:qFormat/>
    <w:uiPriority w:val="0"/>
    <w:pPr>
      <w:jc w:val="both"/>
    </w:pPr>
    <w:rPr>
      <w:rFonts w:cs="Arial" w:asciiTheme="minorHAnsi" w:hAnsiTheme="minorHAnsi"/>
      <w:kern w:val="0"/>
      <w:sz w:val="18"/>
      <w:szCs w:val="20"/>
    </w:rPr>
  </w:style>
  <w:style w:type="paragraph" w:customStyle="1" w:styleId="240">
    <w:name w:val="正文1"/>
    <w:basedOn w:val="6"/>
    <w:link w:val="241"/>
    <w:qFormat/>
    <w:uiPriority w:val="0"/>
    <w:pPr>
      <w:widowControl w:val="0"/>
      <w:topLinePunct w:val="0"/>
      <w:adjustRightInd/>
      <w:snapToGrid/>
      <w:spacing w:before="156" w:beforeLines="50" w:after="156" w:line="240" w:lineRule="auto"/>
      <w:jc w:val="both"/>
      <w:outlineLvl w:val="9"/>
    </w:pPr>
    <w:rPr>
      <w:rFonts w:eastAsia="微软雅黑" w:cstheme="minorHAnsi"/>
      <w:bCs/>
      <w:sz w:val="24"/>
    </w:rPr>
  </w:style>
  <w:style w:type="character" w:customStyle="1" w:styleId="241">
    <w:name w:val="正文1 Char"/>
    <w:basedOn w:val="104"/>
    <w:link w:val="240"/>
    <w:qFormat/>
    <w:uiPriority w:val="0"/>
    <w:rPr>
      <w:rFonts w:ascii="Calibri" w:hAnsi="Calibri" w:eastAsia="微软雅黑" w:cstheme="minorHAnsi"/>
      <w:bCs/>
      <w:sz w:val="24"/>
      <w:szCs w:val="28"/>
    </w:rPr>
  </w:style>
  <w:style w:type="paragraph" w:customStyle="1" w:styleId="242">
    <w:name w:val="项目符号"/>
    <w:basedOn w:val="1"/>
    <w:next w:val="1"/>
    <w:link w:val="243"/>
    <w:qFormat/>
    <w:uiPriority w:val="0"/>
    <w:pPr>
      <w:numPr>
        <w:ilvl w:val="0"/>
        <w:numId w:val="25"/>
      </w:numPr>
      <w:spacing w:before="50" w:beforeLines="50"/>
      <w:jc w:val="both"/>
    </w:pPr>
    <w:rPr>
      <w:rFonts w:ascii="微软雅黑" w:hAnsi="微软雅黑" w:eastAsia="微软雅黑"/>
      <w:sz w:val="21"/>
      <w:szCs w:val="22"/>
      <w:lang w:val="zh-CN"/>
    </w:rPr>
  </w:style>
  <w:style w:type="character" w:customStyle="1" w:styleId="243">
    <w:name w:val="项目符号 Char"/>
    <w:basedOn w:val="197"/>
    <w:link w:val="242"/>
    <w:qFormat/>
    <w:uiPriority w:val="0"/>
    <w:rPr>
      <w:rFonts w:ascii="微软雅黑" w:hAnsi="微软雅黑" w:eastAsia="微软雅黑"/>
      <w:kern w:val="2"/>
      <w:sz w:val="21"/>
      <w:lang w:val="zh-CN"/>
    </w:rPr>
  </w:style>
  <w:style w:type="paragraph" w:customStyle="1" w:styleId="244">
    <w:name w:val="项目符号-步骤"/>
    <w:basedOn w:val="192"/>
    <w:link w:val="245"/>
    <w:qFormat/>
    <w:uiPriority w:val="0"/>
    <w:pPr>
      <w:numPr>
        <w:ilvl w:val="0"/>
        <w:numId w:val="26"/>
      </w:numPr>
      <w:spacing w:before="156" w:beforeLines="50" w:after="156" w:afterLines="50"/>
    </w:pPr>
    <w:rPr>
      <w:rFonts w:ascii="Arial" w:hAnsi="Arial" w:eastAsia="微软雅黑"/>
    </w:rPr>
  </w:style>
  <w:style w:type="character" w:customStyle="1" w:styleId="245">
    <w:name w:val="项目符号-步骤 Char"/>
    <w:basedOn w:val="194"/>
    <w:link w:val="244"/>
    <w:qFormat/>
    <w:uiPriority w:val="0"/>
    <w:rPr>
      <w:rFonts w:ascii="Arial" w:hAnsi="Arial" w:eastAsia="微软雅黑"/>
      <w:kern w:val="2"/>
      <w:sz w:val="15"/>
      <w:szCs w:val="18"/>
      <w:lang w:val="zh-CN"/>
    </w:rPr>
  </w:style>
  <w:style w:type="paragraph" w:customStyle="1" w:styleId="246">
    <w:name w:val="列出段落2"/>
    <w:basedOn w:val="1"/>
    <w:qFormat/>
    <w:uiPriority w:val="34"/>
    <w:pPr>
      <w:widowControl/>
      <w:spacing w:after="0" w:line="360" w:lineRule="auto"/>
      <w:ind w:firstLine="420" w:firstLineChars="200"/>
      <w:jc w:val="both"/>
    </w:pPr>
    <w:rPr>
      <w:rFonts w:ascii="微软雅黑" w:hAnsi="微软雅黑" w:eastAsia="微软雅黑" w:cs="宋体"/>
      <w:sz w:val="21"/>
      <w:szCs w:val="22"/>
    </w:rPr>
  </w:style>
  <w:style w:type="character" w:customStyle="1" w:styleId="247">
    <w:name w:val="short_text"/>
    <w:basedOn w:val="91"/>
    <w:qFormat/>
    <w:uiPriority w:val="0"/>
  </w:style>
  <w:style w:type="paragraph" w:customStyle="1" w:styleId="248">
    <w:name w:val="??(??)"/>
    <w:basedOn w:val="1"/>
    <w:qFormat/>
    <w:uiPriority w:val="0"/>
    <w:pPr>
      <w:widowControl/>
      <w:tabs>
        <w:tab w:val="left" w:pos="2409"/>
      </w:tabs>
      <w:topLinePunct/>
      <w:adjustRightInd w:val="0"/>
      <w:snapToGrid w:val="0"/>
      <w:spacing w:before="80" w:line="240" w:lineRule="atLeast"/>
      <w:ind w:left="2410" w:hanging="284"/>
    </w:pPr>
    <w:rPr>
      <w:rFonts w:cs="Arial"/>
      <w:snapToGrid w:val="0"/>
      <w:sz w:val="21"/>
    </w:rPr>
  </w:style>
  <w:style w:type="character" w:customStyle="1" w:styleId="249">
    <w:name w:val="gt-baf-word-clickable"/>
    <w:qFormat/>
    <w:uiPriority w:val="0"/>
  </w:style>
  <w:style w:type="paragraph" w:customStyle="1" w:styleId="250">
    <w:name w:val="????"/>
    <w:basedOn w:val="1"/>
    <w:qFormat/>
    <w:uiPriority w:val="0"/>
    <w:pPr>
      <w:spacing w:after="0"/>
      <w:ind w:left="200" w:leftChars="200"/>
      <w:jc w:val="both"/>
    </w:pPr>
    <w:rPr>
      <w:rFonts w:cs="Times New Roman"/>
      <w:b/>
      <w:snapToGrid w:val="0"/>
      <w:sz w:val="21"/>
      <w:szCs w:val="18"/>
    </w:rPr>
  </w:style>
  <w:style w:type="table" w:customStyle="1" w:styleId="251">
    <w:name w:val="网格型12"/>
    <w:basedOn w:val="88"/>
    <w:qFormat/>
    <w:uiPriority w:val="59"/>
    <w:pPr>
      <w:spacing w:after="0" w:line="240" w:lineRule="auto"/>
    </w:pPr>
    <w:rPr>
      <w:kern w:val="2"/>
      <w:sz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52">
    <w:name w:val="网格型13"/>
    <w:basedOn w:val="88"/>
    <w:qFormat/>
    <w:uiPriority w:val="59"/>
    <w:pPr>
      <w:spacing w:after="0" w:line="240" w:lineRule="auto"/>
    </w:pPr>
    <w:rPr>
      <w:kern w:val="2"/>
      <w:sz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53">
    <w:name w:val="文档结构图 Char"/>
    <w:basedOn w:val="91"/>
    <w:link w:val="26"/>
    <w:semiHidden/>
    <w:qFormat/>
    <w:uiPriority w:val="99"/>
    <w:rPr>
      <w:rFonts w:ascii="宋体" w:hAnsi="Calibri" w:eastAsia="宋体"/>
      <w:kern w:val="2"/>
      <w:sz w:val="18"/>
      <w:szCs w:val="18"/>
    </w:rPr>
  </w:style>
  <w:style w:type="table" w:customStyle="1" w:styleId="254">
    <w:name w:val="网格型14"/>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55">
    <w:name w:val="网格型15"/>
    <w:basedOn w:val="88"/>
    <w:qFormat/>
    <w:uiPriority w:val="0"/>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56">
    <w:name w:val="网格型22"/>
    <w:basedOn w:val="88"/>
    <w:qFormat/>
    <w:uiPriority w:val="0"/>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57">
    <w:name w:val="网格型31"/>
    <w:basedOn w:val="88"/>
    <w:qFormat/>
    <w:uiPriority w:val="0"/>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58">
    <w:name w:val="网格型41"/>
    <w:basedOn w:val="88"/>
    <w:qFormat/>
    <w:uiPriority w:val="0"/>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59">
    <w:name w:val="网格型51"/>
    <w:basedOn w:val="88"/>
    <w:qFormat/>
    <w:uiPriority w:val="0"/>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60">
    <w:name w:val="网格型211"/>
    <w:basedOn w:val="88"/>
    <w:qFormat/>
    <w:uiPriority w:val="0"/>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61">
    <w:name w:val="网格型61"/>
    <w:basedOn w:val="88"/>
    <w:qFormat/>
    <w:uiPriority w:val="0"/>
    <w:pPr>
      <w:widowControl w:val="0"/>
      <w:suppressAutoHyphens/>
      <w:spacing w:after="0" w:line="408" w:lineRule="auto"/>
      <w:jc w:val="both"/>
    </w:pPr>
    <w:rPr>
      <w:rFonts w:ascii="Times New Roman" w:hAnsi="Times New Roman"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62">
    <w:name w:val="网格型71"/>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63">
    <w:name w:val="网格型81"/>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64">
    <w:name w:val="网格型101"/>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65">
    <w:name w:val="网格型121"/>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66">
    <w:name w:val="网格型131"/>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67">
    <w:name w:val="注释"/>
    <w:basedOn w:val="1"/>
    <w:qFormat/>
    <w:uiPriority w:val="0"/>
    <w:pPr>
      <w:autoSpaceDE w:val="0"/>
      <w:autoSpaceDN w:val="0"/>
      <w:adjustRightInd w:val="0"/>
      <w:spacing w:after="0" w:line="360" w:lineRule="auto"/>
    </w:pPr>
    <w:rPr>
      <w:rFonts w:eastAsia="宋体" w:cs="Arial"/>
      <w:color w:val="000000"/>
      <w:kern w:val="0"/>
      <w:sz w:val="21"/>
    </w:rPr>
  </w:style>
  <w:style w:type="table" w:customStyle="1" w:styleId="268">
    <w:name w:val="网格型16"/>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69">
    <w:name w:val="网格型17"/>
    <w:basedOn w:val="88"/>
    <w:qFormat/>
    <w:uiPriority w:val="0"/>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70">
    <w:name w:val="网格型23"/>
    <w:basedOn w:val="88"/>
    <w:qFormat/>
    <w:uiPriority w:val="0"/>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71">
    <w:name w:val="网格型32"/>
    <w:basedOn w:val="88"/>
    <w:qFormat/>
    <w:uiPriority w:val="0"/>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72">
    <w:name w:val="网格型42"/>
    <w:basedOn w:val="88"/>
    <w:qFormat/>
    <w:uiPriority w:val="0"/>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73">
    <w:name w:val="网格型212"/>
    <w:basedOn w:val="88"/>
    <w:qFormat/>
    <w:uiPriority w:val="0"/>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74">
    <w:name w:val="网格型72"/>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75">
    <w:name w:val="网格型82"/>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76">
    <w:name w:val="网格型92"/>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77">
    <w:name w:val="网格型102"/>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78">
    <w:name w:val="网格型112"/>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79">
    <w:name w:val="网格型122"/>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80">
    <w:name w:val="网格型132"/>
    <w:basedOn w:val="88"/>
    <w:qFormat/>
    <w:uiPriority w:val="59"/>
    <w:pPr>
      <w:spacing w:after="0" w:line="240" w:lineRule="auto"/>
    </w:pPr>
    <w:rPr>
      <w:rFonts w:ascii="Calibri" w:hAnsi="Calibri" w:eastAsia="宋体"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81">
    <w:name w:val="表格样式1"/>
    <w:basedOn w:val="88"/>
    <w:qFormat/>
    <w:uiPriority w:val="99"/>
    <w:pPr>
      <w:spacing w:before="40" w:beforeLines="40" w:after="40" w:afterLines="40" w:line="400" w:lineRule="exact"/>
      <w:jc w:val="both"/>
    </w:pPr>
    <w:rPr>
      <w:rFonts w:ascii="Calibri" w:hAnsi="Calibri" w:eastAsia="宋体" w:cs="Times New Roman"/>
      <w:sz w:val="20"/>
      <w:szCs w:val="20"/>
    </w:rPr>
    <w:tblPr>
      <w:tblBorders>
        <w:insideH w:val="dotted" w:color="DBE5F1" w:sz="4" w:space="0"/>
        <w:insideV w:val="dotted" w:color="DBE5F1" w:sz="4" w:space="0"/>
      </w:tblBorders>
      <w:tblCellMar>
        <w:left w:w="0" w:type="dxa"/>
        <w:right w:w="0" w:type="dxa"/>
      </w:tblCellMar>
    </w:tblPr>
    <w:tcPr>
      <w:shd w:val="clear" w:color="auto" w:fill="auto"/>
      <w:vAlign w:val="center"/>
    </w:tcPr>
    <w:tblStylePr w:type="firstRow">
      <w:rPr>
        <w:rFonts w:eastAsia="宋体"/>
        <w:b/>
      </w:rPr>
      <w:tcPr>
        <w:shd w:val="clear" w:color="auto" w:fill="DBE5F1"/>
      </w:tcPr>
    </w:tblStylePr>
  </w:style>
  <w:style w:type="character" w:customStyle="1" w:styleId="282">
    <w:name w:val="HTML 地址 Char"/>
    <w:basedOn w:val="91"/>
    <w:link w:val="41"/>
    <w:semiHidden/>
    <w:qFormat/>
    <w:uiPriority w:val="99"/>
    <w:rPr>
      <w:rFonts w:ascii="Calibri" w:hAnsi="Calibri" w:eastAsia="思源黑体 CN Regular"/>
      <w:i/>
      <w:iCs/>
      <w:kern w:val="2"/>
      <w:sz w:val="21"/>
      <w:szCs w:val="21"/>
    </w:rPr>
  </w:style>
  <w:style w:type="character" w:customStyle="1" w:styleId="283">
    <w:name w:val="HTML 预设格式 Char"/>
    <w:basedOn w:val="91"/>
    <w:link w:val="80"/>
    <w:semiHidden/>
    <w:qFormat/>
    <w:uiPriority w:val="99"/>
    <w:rPr>
      <w:rFonts w:ascii="Courier New" w:hAnsi="Courier New" w:eastAsia="思源黑体 CN Regular" w:cs="Courier New"/>
      <w:kern w:val="2"/>
      <w:sz w:val="20"/>
      <w:szCs w:val="20"/>
    </w:rPr>
  </w:style>
  <w:style w:type="character" w:customStyle="1" w:styleId="284">
    <w:name w:val="称呼 Char"/>
    <w:basedOn w:val="91"/>
    <w:link w:val="30"/>
    <w:semiHidden/>
    <w:qFormat/>
    <w:uiPriority w:val="99"/>
    <w:rPr>
      <w:rFonts w:ascii="Calibri" w:hAnsi="Calibri" w:eastAsia="思源黑体 CN Regular"/>
      <w:kern w:val="2"/>
      <w:sz w:val="21"/>
      <w:szCs w:val="21"/>
    </w:rPr>
  </w:style>
  <w:style w:type="character" w:customStyle="1" w:styleId="285">
    <w:name w:val="纯文本 Char"/>
    <w:basedOn w:val="91"/>
    <w:link w:val="45"/>
    <w:semiHidden/>
    <w:qFormat/>
    <w:uiPriority w:val="99"/>
    <w:rPr>
      <w:rFonts w:ascii="宋体" w:hAnsi="Courier New" w:eastAsia="宋体" w:cs="Courier New"/>
      <w:kern w:val="2"/>
      <w:sz w:val="21"/>
      <w:szCs w:val="21"/>
    </w:rPr>
  </w:style>
  <w:style w:type="character" w:customStyle="1" w:styleId="286">
    <w:name w:val="电子邮件签名 Char"/>
    <w:basedOn w:val="91"/>
    <w:link w:val="19"/>
    <w:semiHidden/>
    <w:qFormat/>
    <w:uiPriority w:val="99"/>
    <w:rPr>
      <w:rFonts w:ascii="Calibri" w:hAnsi="Calibri" w:eastAsia="思源黑体 CN Regular"/>
      <w:kern w:val="2"/>
      <w:sz w:val="21"/>
      <w:szCs w:val="21"/>
    </w:rPr>
  </w:style>
  <w:style w:type="character" w:customStyle="1" w:styleId="287">
    <w:name w:val="宏文本 Char"/>
    <w:basedOn w:val="91"/>
    <w:link w:val="2"/>
    <w:semiHidden/>
    <w:qFormat/>
    <w:uiPriority w:val="99"/>
    <w:rPr>
      <w:rFonts w:ascii="Courier New" w:hAnsi="Courier New" w:eastAsia="宋体" w:cs="Courier New"/>
      <w:kern w:val="2"/>
      <w:sz w:val="24"/>
      <w:szCs w:val="24"/>
    </w:rPr>
  </w:style>
  <w:style w:type="character" w:customStyle="1" w:styleId="288">
    <w:name w:val="脚注文本 Char"/>
    <w:basedOn w:val="91"/>
    <w:link w:val="67"/>
    <w:semiHidden/>
    <w:qFormat/>
    <w:uiPriority w:val="99"/>
    <w:rPr>
      <w:rFonts w:ascii="Calibri" w:hAnsi="Calibri" w:eastAsia="思源黑体 CN Regular"/>
      <w:kern w:val="2"/>
      <w:sz w:val="18"/>
      <w:szCs w:val="18"/>
    </w:rPr>
  </w:style>
  <w:style w:type="character" w:customStyle="1" w:styleId="289">
    <w:name w:val="结束语 Char"/>
    <w:basedOn w:val="91"/>
    <w:link w:val="32"/>
    <w:semiHidden/>
    <w:qFormat/>
    <w:uiPriority w:val="99"/>
    <w:rPr>
      <w:rFonts w:ascii="Calibri" w:hAnsi="Calibri" w:eastAsia="思源黑体 CN Regular"/>
      <w:kern w:val="2"/>
      <w:sz w:val="21"/>
      <w:szCs w:val="21"/>
    </w:rPr>
  </w:style>
  <w:style w:type="paragraph" w:styleId="290">
    <w:name w:val="Intense Quote"/>
    <w:basedOn w:val="1"/>
    <w:next w:val="1"/>
    <w:link w:val="291"/>
    <w:qFormat/>
    <w:uiPriority w:val="30"/>
    <w:pPr>
      <w:pBdr>
        <w:bottom w:val="single" w:color="4F81BD" w:themeColor="accent1" w:sz="4" w:space="4"/>
      </w:pBdr>
      <w:spacing w:before="200" w:after="280"/>
      <w:ind w:left="936" w:right="936"/>
      <w:jc w:val="both"/>
    </w:pPr>
    <w:rPr>
      <w:b/>
      <w:bCs/>
      <w:i/>
      <w:iCs/>
      <w:color w:val="4F81BD" w:themeColor="accent1"/>
      <w:sz w:val="21"/>
      <w14:textFill>
        <w14:solidFill>
          <w14:schemeClr w14:val="accent1"/>
        </w14:solidFill>
      </w14:textFill>
    </w:rPr>
  </w:style>
  <w:style w:type="character" w:customStyle="1" w:styleId="291">
    <w:name w:val="明显引用 Char"/>
    <w:basedOn w:val="91"/>
    <w:link w:val="290"/>
    <w:qFormat/>
    <w:uiPriority w:val="30"/>
    <w:rPr>
      <w:rFonts w:ascii="Calibri" w:hAnsi="Calibri" w:eastAsia="思源黑体 CN Regular"/>
      <w:b/>
      <w:bCs/>
      <w:i/>
      <w:iCs/>
      <w:color w:val="4F81BD" w:themeColor="accent1"/>
      <w:kern w:val="2"/>
      <w:sz w:val="21"/>
      <w:szCs w:val="21"/>
      <w14:textFill>
        <w14:solidFill>
          <w14:schemeClr w14:val="accent1"/>
        </w14:solidFill>
      </w14:textFill>
    </w:rPr>
  </w:style>
  <w:style w:type="character" w:customStyle="1" w:styleId="292">
    <w:name w:val="签名 Char"/>
    <w:basedOn w:val="91"/>
    <w:link w:val="58"/>
    <w:semiHidden/>
    <w:qFormat/>
    <w:uiPriority w:val="99"/>
    <w:rPr>
      <w:rFonts w:ascii="Calibri" w:hAnsi="Calibri" w:eastAsia="思源黑体 CN Regular"/>
      <w:kern w:val="2"/>
      <w:sz w:val="21"/>
      <w:szCs w:val="21"/>
    </w:rPr>
  </w:style>
  <w:style w:type="paragraph" w:customStyle="1" w:styleId="293">
    <w:name w:val="Bibliography"/>
    <w:basedOn w:val="1"/>
    <w:next w:val="1"/>
    <w:semiHidden/>
    <w:unhideWhenUsed/>
    <w:qFormat/>
    <w:uiPriority w:val="37"/>
    <w:pPr>
      <w:spacing w:after="0"/>
      <w:jc w:val="both"/>
    </w:pPr>
    <w:rPr>
      <w:sz w:val="21"/>
    </w:rPr>
  </w:style>
  <w:style w:type="character" w:customStyle="1" w:styleId="294">
    <w:name w:val="尾注文本 Char"/>
    <w:basedOn w:val="91"/>
    <w:link w:val="52"/>
    <w:semiHidden/>
    <w:qFormat/>
    <w:uiPriority w:val="99"/>
    <w:rPr>
      <w:rFonts w:ascii="Calibri" w:hAnsi="Calibri" w:eastAsia="思源黑体 CN Regular"/>
      <w:kern w:val="2"/>
      <w:sz w:val="21"/>
      <w:szCs w:val="21"/>
    </w:rPr>
  </w:style>
  <w:style w:type="character" w:customStyle="1" w:styleId="295">
    <w:name w:val="信息标题 Char"/>
    <w:basedOn w:val="91"/>
    <w:link w:val="79"/>
    <w:semiHidden/>
    <w:qFormat/>
    <w:uiPriority w:val="99"/>
    <w:rPr>
      <w:rFonts w:asciiTheme="majorHAnsi" w:hAnsiTheme="majorHAnsi" w:eastAsiaTheme="majorEastAsia" w:cstheme="majorBidi"/>
      <w:kern w:val="2"/>
      <w:sz w:val="24"/>
      <w:szCs w:val="24"/>
      <w:shd w:val="pct20" w:color="auto" w:fill="auto"/>
    </w:rPr>
  </w:style>
  <w:style w:type="paragraph" w:styleId="296">
    <w:name w:val="Quote"/>
    <w:basedOn w:val="1"/>
    <w:next w:val="1"/>
    <w:link w:val="297"/>
    <w:qFormat/>
    <w:uiPriority w:val="29"/>
    <w:pPr>
      <w:spacing w:after="0"/>
      <w:jc w:val="both"/>
    </w:pPr>
    <w:rPr>
      <w:i/>
      <w:iCs/>
      <w:color w:val="000000" w:themeColor="text1"/>
      <w:sz w:val="21"/>
      <w14:textFill>
        <w14:solidFill>
          <w14:schemeClr w14:val="tx1"/>
        </w14:solidFill>
      </w14:textFill>
    </w:rPr>
  </w:style>
  <w:style w:type="character" w:customStyle="1" w:styleId="297">
    <w:name w:val="引用 Char"/>
    <w:basedOn w:val="91"/>
    <w:link w:val="296"/>
    <w:qFormat/>
    <w:uiPriority w:val="29"/>
    <w:rPr>
      <w:rFonts w:ascii="Calibri" w:hAnsi="Calibri" w:eastAsia="思源黑体 CN Regular"/>
      <w:i/>
      <w:iCs/>
      <w:color w:val="000000" w:themeColor="text1"/>
      <w:kern w:val="2"/>
      <w:sz w:val="21"/>
      <w:szCs w:val="21"/>
      <w14:textFill>
        <w14:solidFill>
          <w14:schemeClr w14:val="tx1"/>
        </w14:solidFill>
      </w14:textFill>
    </w:rPr>
  </w:style>
  <w:style w:type="character" w:customStyle="1" w:styleId="298">
    <w:name w:val="正文首行缩进 Char"/>
    <w:basedOn w:val="155"/>
    <w:link w:val="86"/>
    <w:semiHidden/>
    <w:qFormat/>
    <w:uiPriority w:val="99"/>
    <w:rPr>
      <w:rFonts w:ascii="Calibri" w:hAnsi="Calibri" w:eastAsia="思源黑体 CN Regular"/>
      <w:kern w:val="2"/>
      <w:sz w:val="21"/>
      <w:szCs w:val="21"/>
    </w:rPr>
  </w:style>
  <w:style w:type="character" w:customStyle="1" w:styleId="299">
    <w:name w:val="正文文本缩进 Char"/>
    <w:basedOn w:val="91"/>
    <w:link w:val="35"/>
    <w:semiHidden/>
    <w:qFormat/>
    <w:uiPriority w:val="99"/>
    <w:rPr>
      <w:rFonts w:ascii="Calibri" w:hAnsi="Calibri" w:eastAsia="思源黑体 CN Regular"/>
      <w:kern w:val="2"/>
      <w:sz w:val="21"/>
      <w:szCs w:val="21"/>
    </w:rPr>
  </w:style>
  <w:style w:type="character" w:customStyle="1" w:styleId="300">
    <w:name w:val="正文首行缩进 2 Char"/>
    <w:basedOn w:val="299"/>
    <w:link w:val="87"/>
    <w:semiHidden/>
    <w:qFormat/>
    <w:uiPriority w:val="99"/>
    <w:rPr>
      <w:rFonts w:ascii="Calibri" w:hAnsi="Calibri" w:eastAsia="思源黑体 CN Regular"/>
      <w:kern w:val="2"/>
      <w:sz w:val="21"/>
      <w:szCs w:val="21"/>
    </w:rPr>
  </w:style>
  <w:style w:type="character" w:customStyle="1" w:styleId="301">
    <w:name w:val="正文文本 2 Char"/>
    <w:basedOn w:val="91"/>
    <w:link w:val="76"/>
    <w:semiHidden/>
    <w:qFormat/>
    <w:uiPriority w:val="99"/>
    <w:rPr>
      <w:rFonts w:ascii="Calibri" w:hAnsi="Calibri" w:eastAsia="思源黑体 CN Regular"/>
      <w:kern w:val="2"/>
      <w:sz w:val="21"/>
      <w:szCs w:val="21"/>
    </w:rPr>
  </w:style>
  <w:style w:type="character" w:customStyle="1" w:styleId="302">
    <w:name w:val="正文文本 3 Char"/>
    <w:basedOn w:val="91"/>
    <w:link w:val="31"/>
    <w:semiHidden/>
    <w:qFormat/>
    <w:uiPriority w:val="99"/>
    <w:rPr>
      <w:rFonts w:ascii="Calibri" w:hAnsi="Calibri" w:eastAsia="思源黑体 CN Regular"/>
      <w:kern w:val="2"/>
      <w:sz w:val="16"/>
      <w:szCs w:val="16"/>
    </w:rPr>
  </w:style>
  <w:style w:type="character" w:customStyle="1" w:styleId="303">
    <w:name w:val="正文文本缩进 2 Char"/>
    <w:basedOn w:val="91"/>
    <w:link w:val="51"/>
    <w:semiHidden/>
    <w:qFormat/>
    <w:uiPriority w:val="99"/>
    <w:rPr>
      <w:rFonts w:ascii="Calibri" w:hAnsi="Calibri" w:eastAsia="思源黑体 CN Regular"/>
      <w:kern w:val="2"/>
      <w:sz w:val="21"/>
      <w:szCs w:val="21"/>
    </w:rPr>
  </w:style>
  <w:style w:type="character" w:customStyle="1" w:styleId="304">
    <w:name w:val="正文文本缩进 3 Char"/>
    <w:basedOn w:val="91"/>
    <w:link w:val="70"/>
    <w:semiHidden/>
    <w:qFormat/>
    <w:uiPriority w:val="99"/>
    <w:rPr>
      <w:rFonts w:ascii="Calibri" w:hAnsi="Calibri" w:eastAsia="思源黑体 CN Regular"/>
      <w:kern w:val="2"/>
      <w:sz w:val="16"/>
      <w:szCs w:val="16"/>
    </w:rPr>
  </w:style>
  <w:style w:type="character" w:customStyle="1" w:styleId="305">
    <w:name w:val="注释标题 Char"/>
    <w:basedOn w:val="91"/>
    <w:link w:val="16"/>
    <w:semiHidden/>
    <w:qFormat/>
    <w:uiPriority w:val="99"/>
    <w:rPr>
      <w:rFonts w:ascii="Calibri" w:hAnsi="Calibri" w:eastAsia="思源黑体 CN Regular"/>
      <w:kern w:val="2"/>
      <w:sz w:val="21"/>
      <w:szCs w:val="21"/>
    </w:rPr>
  </w:style>
  <w:style w:type="paragraph" w:customStyle="1" w:styleId="306">
    <w:name w:val="版权声明内容"/>
    <w:basedOn w:val="1"/>
    <w:qFormat/>
    <w:uiPriority w:val="0"/>
    <w:pPr>
      <w:snapToGrid w:val="0"/>
      <w:spacing w:after="0" w:line="60" w:lineRule="atLeast"/>
      <w:jc w:val="both"/>
    </w:pPr>
    <w:rPr>
      <w:sz w:val="21"/>
    </w:rPr>
  </w:style>
  <w:style w:type="paragraph" w:customStyle="1" w:styleId="307">
    <w:name w:val="侧边栏"/>
    <w:basedOn w:val="1"/>
    <w:qFormat/>
    <w:uiPriority w:val="0"/>
    <w:pPr>
      <w:spacing w:after="0"/>
      <w:jc w:val="center"/>
    </w:pPr>
    <w:rPr>
      <w:color w:val="FFFFFF" w:themeColor="background1"/>
      <w:sz w:val="32"/>
      <w14:textFill>
        <w14:solidFill>
          <w14:schemeClr w14:val="bg1"/>
        </w14:solidFill>
      </w14:textFill>
    </w:rPr>
  </w:style>
  <w:style w:type="paragraph" w:customStyle="1" w:styleId="308">
    <w:name w:val="列表（步骤内二级）"/>
    <w:basedOn w:val="139"/>
    <w:link w:val="310"/>
    <w:qFormat/>
    <w:uiPriority w:val="0"/>
    <w:pPr>
      <w:numPr>
        <w:numId w:val="0"/>
      </w:numPr>
      <w:tabs>
        <w:tab w:val="left" w:pos="284"/>
      </w:tabs>
      <w:spacing w:before="0"/>
      <w:ind w:left="860" w:leftChars="660" w:hanging="200" w:hangingChars="200"/>
    </w:pPr>
    <w:rPr>
      <w:sz w:val="20"/>
    </w:rPr>
  </w:style>
  <w:style w:type="paragraph" w:customStyle="1" w:styleId="309">
    <w:name w:val="列表（步骤内一级）"/>
    <w:basedOn w:val="308"/>
    <w:link w:val="311"/>
    <w:qFormat/>
    <w:uiPriority w:val="0"/>
    <w:pPr>
      <w:ind w:left="620" w:leftChars="420"/>
    </w:pPr>
  </w:style>
  <w:style w:type="character" w:customStyle="1" w:styleId="310">
    <w:name w:val="列表（步骤内二级） Char"/>
    <w:basedOn w:val="174"/>
    <w:link w:val="308"/>
    <w:qFormat/>
    <w:uiPriority w:val="0"/>
    <w:rPr>
      <w:rFonts w:ascii="Calibri" w:hAnsi="Calibri" w:eastAsia="思源黑体 CN Regular" w:cs="Arial"/>
      <w:kern w:val="2"/>
      <w:sz w:val="20"/>
      <w:szCs w:val="21"/>
    </w:rPr>
  </w:style>
  <w:style w:type="character" w:customStyle="1" w:styleId="311">
    <w:name w:val="列表（步骤内一级） Char"/>
    <w:basedOn w:val="310"/>
    <w:link w:val="309"/>
    <w:qFormat/>
    <w:uiPriority w:val="0"/>
    <w:rPr>
      <w:rFonts w:ascii="Calibri" w:hAnsi="Calibri" w:eastAsia="思源黑体 CN Regular" w:cs="Arial"/>
      <w:kern w:val="2"/>
      <w:sz w:val="20"/>
      <w:szCs w:val="21"/>
    </w:rPr>
  </w:style>
  <w:style w:type="paragraph" w:customStyle="1" w:styleId="312">
    <w:name w:val="标题6"/>
    <w:basedOn w:val="100"/>
    <w:link w:val="313"/>
    <w:qFormat/>
    <w:uiPriority w:val="0"/>
    <w:pPr>
      <w:numPr>
        <w:ilvl w:val="0"/>
        <w:numId w:val="27"/>
      </w:numPr>
      <w:spacing w:before="156" w:beforeLines="0" w:after="156" w:afterLines="0" w:line="240" w:lineRule="auto"/>
      <w:ind w:firstLine="0" w:firstLineChars="0"/>
      <w:jc w:val="both"/>
    </w:pPr>
    <w:rPr>
      <w:rFonts w:eastAsia="思源黑体 CN Regular" w:cstheme="minorHAnsi"/>
      <w:b/>
      <w:bCs/>
      <w:sz w:val="21"/>
      <w:szCs w:val="21"/>
    </w:rPr>
  </w:style>
  <w:style w:type="character" w:customStyle="1" w:styleId="313">
    <w:name w:val="标题6 Char"/>
    <w:basedOn w:val="197"/>
    <w:link w:val="312"/>
    <w:qFormat/>
    <w:uiPriority w:val="0"/>
    <w:rPr>
      <w:rFonts w:ascii="Calibri" w:hAnsi="Calibri" w:eastAsia="思源黑体 CN Regular" w:cstheme="minorHAnsi"/>
      <w:b/>
      <w:bCs/>
      <w:kern w:val="2"/>
      <w:sz w:val="21"/>
      <w:szCs w:val="21"/>
    </w:rPr>
  </w:style>
  <w:style w:type="paragraph" w:customStyle="1" w:styleId="314">
    <w:name w:val="End结束"/>
    <w:basedOn w:val="142"/>
    <w:link w:val="316"/>
    <w:qFormat/>
    <w:uiPriority w:val="0"/>
    <w:pPr>
      <w:spacing w:after="156"/>
      <w:ind w:left="840"/>
    </w:pPr>
  </w:style>
  <w:style w:type="character" w:customStyle="1" w:styleId="315">
    <w:name w:val="步骤（结束） Char"/>
    <w:basedOn w:val="91"/>
    <w:link w:val="142"/>
    <w:qFormat/>
    <w:uiPriority w:val="0"/>
    <w:rPr>
      <w:rFonts w:ascii="Calibri" w:hAnsi="Calibri" w:eastAsia="思源黑体 CN Regular" w:cs="Arial"/>
      <w:b/>
      <w:color w:val="FD4F00"/>
      <w:kern w:val="2"/>
      <w:sz w:val="24"/>
      <w:szCs w:val="21"/>
    </w:rPr>
  </w:style>
  <w:style w:type="character" w:customStyle="1" w:styleId="316">
    <w:name w:val="End结束 Char"/>
    <w:basedOn w:val="91"/>
    <w:link w:val="314"/>
    <w:qFormat/>
    <w:uiPriority w:val="0"/>
    <w:rPr>
      <w:rFonts w:ascii="Calibri" w:hAnsi="Calibri" w:eastAsia="思源黑体 CN Regular" w:cs="Arial"/>
      <w:b/>
      <w:color w:val="FD4F00"/>
      <w:kern w:val="2"/>
      <w:sz w:val="24"/>
      <w:szCs w:val="21"/>
    </w:rPr>
  </w:style>
  <w:style w:type="paragraph" w:customStyle="1" w:styleId="317">
    <w:name w:val="¡Á¡é¨°a?¨²¨¨Y"/>
    <w:basedOn w:val="1"/>
    <w:qFormat/>
    <w:uiPriority w:val="0"/>
    <w:pPr>
      <w:keepLines/>
      <w:widowControl/>
      <w:pBdr>
        <w:bottom w:val="single" w:color="A6A6A6" w:sz="6" w:space="1"/>
      </w:pBdr>
      <w:topLinePunct/>
      <w:adjustRightInd w:val="0"/>
      <w:snapToGrid w:val="0"/>
      <w:spacing w:after="0" w:line="60" w:lineRule="atLeast"/>
      <w:ind w:left="400" w:leftChars="400"/>
    </w:pPr>
    <w:rPr>
      <w:rFonts w:cs="Arial"/>
      <w:iCs/>
      <w:szCs w:val="18"/>
    </w:rPr>
  </w:style>
  <w:style w:type="character" w:customStyle="1" w:styleId="318">
    <w:name w:val="表格（内容） Char"/>
    <w:basedOn w:val="91"/>
    <w:link w:val="119"/>
    <w:qFormat/>
    <w:uiPriority w:val="0"/>
    <w:rPr>
      <w:rFonts w:ascii="Calibri" w:hAnsi="Calibri" w:eastAsia="思源黑体 CN Regular" w:cs="Arial"/>
      <w:snapToGrid w:val="0"/>
      <w:sz w:val="21"/>
      <w:szCs w:val="21"/>
    </w:rPr>
  </w:style>
  <w:style w:type="character" w:customStyle="1" w:styleId="319">
    <w:name w:val="表格（头） Char"/>
    <w:basedOn w:val="91"/>
    <w:link w:val="129"/>
    <w:qFormat/>
    <w:uiPriority w:val="0"/>
    <w:rPr>
      <w:rFonts w:ascii="Calibri" w:hAnsi="Calibri" w:eastAsia="思源黑体 CN Regular" w:cs="Book Antiqua"/>
      <w:b/>
      <w:bCs/>
      <w:snapToGrid w:val="0"/>
      <w:sz w:val="21"/>
      <w:szCs w:val="21"/>
    </w:rPr>
  </w:style>
  <w:style w:type="paragraph" w:customStyle="1" w:styleId="320">
    <w:name w:val="表格头"/>
    <w:basedOn w:val="1"/>
    <w:link w:val="322"/>
    <w:qFormat/>
    <w:uiPriority w:val="0"/>
    <w:pPr>
      <w:shd w:val="clear" w:color="auto" w:fill="F1F1F1" w:themeFill="background1" w:themeFillShade="F2"/>
      <w:spacing w:after="0"/>
    </w:pPr>
    <w:rPr>
      <w:rFonts w:eastAsia="微软雅黑"/>
      <w:b/>
      <w:sz w:val="21"/>
      <w:szCs w:val="22"/>
    </w:rPr>
  </w:style>
  <w:style w:type="paragraph" w:customStyle="1" w:styleId="321">
    <w:name w:val="表格内容"/>
    <w:basedOn w:val="1"/>
    <w:link w:val="323"/>
    <w:qFormat/>
    <w:uiPriority w:val="0"/>
    <w:pPr>
      <w:spacing w:after="0"/>
    </w:pPr>
    <w:rPr>
      <w:rFonts w:eastAsia="微软雅黑"/>
      <w:sz w:val="21"/>
      <w:szCs w:val="22"/>
    </w:rPr>
  </w:style>
  <w:style w:type="character" w:customStyle="1" w:styleId="322">
    <w:name w:val="表格头 Char"/>
    <w:basedOn w:val="91"/>
    <w:link w:val="320"/>
    <w:qFormat/>
    <w:uiPriority w:val="0"/>
    <w:rPr>
      <w:rFonts w:ascii="Calibri" w:hAnsi="Calibri" w:eastAsia="微软雅黑"/>
      <w:b/>
      <w:kern w:val="2"/>
      <w:sz w:val="21"/>
      <w:shd w:val="clear" w:color="auto" w:fill="F1F1F1" w:themeFill="background1" w:themeFillShade="F2"/>
    </w:rPr>
  </w:style>
  <w:style w:type="character" w:customStyle="1" w:styleId="323">
    <w:name w:val="表格内容 Char"/>
    <w:basedOn w:val="91"/>
    <w:link w:val="321"/>
    <w:qFormat/>
    <w:uiPriority w:val="0"/>
    <w:rPr>
      <w:rFonts w:ascii="Calibri" w:hAnsi="Calibri" w:eastAsia="微软雅黑"/>
      <w:kern w:val="2"/>
      <w:sz w:val="21"/>
    </w:rPr>
  </w:style>
  <w:style w:type="character" w:customStyle="1" w:styleId="324">
    <w:name w:val="Unresolved Mention"/>
    <w:basedOn w:val="91"/>
    <w:semiHidden/>
    <w:unhideWhenUsed/>
    <w:qFormat/>
    <w:uiPriority w:val="99"/>
    <w:rPr>
      <w:color w:val="605E5C"/>
      <w:shd w:val="clear" w:color="auto" w:fill="E1DFDD"/>
    </w:rPr>
  </w:style>
  <w:style w:type="paragraph" w:customStyle="1" w:styleId="325">
    <w:name w:val="步骤下无序列表"/>
    <w:basedOn w:val="111"/>
    <w:link w:val="326"/>
    <w:qFormat/>
    <w:uiPriority w:val="0"/>
    <w:pPr>
      <w:numPr>
        <w:ilvl w:val="0"/>
        <w:numId w:val="28"/>
      </w:numPr>
    </w:pPr>
  </w:style>
  <w:style w:type="character" w:customStyle="1" w:styleId="326">
    <w:name w:val="步骤下无序列表 字符"/>
    <w:basedOn w:val="91"/>
    <w:link w:val="325"/>
    <w:qFormat/>
    <w:uiPriority w:val="0"/>
    <w:rPr>
      <w:rFonts w:ascii="Calibri" w:hAnsi="Calibri" w:eastAsia="思源黑体 CN Regular"/>
      <w:kern w:val="2"/>
      <w:sz w:val="24"/>
      <w:szCs w:val="21"/>
    </w:rPr>
  </w:style>
  <w:style w:type="paragraph" w:customStyle="1" w:styleId="327">
    <w:name w:val="提示/注意内容"/>
    <w:basedOn w:val="1"/>
    <w:qFormat/>
    <w:uiPriority w:val="0"/>
    <w:pPr>
      <w:keepLines/>
      <w:widowControl/>
      <w:pBdr>
        <w:bottom w:val="dotted" w:color="A5A5A5" w:themeColor="background1" w:themeShade="A6" w:sz="4" w:space="1"/>
      </w:pBdr>
      <w:topLinePunct/>
      <w:adjustRightInd w:val="0"/>
      <w:snapToGrid w:val="0"/>
      <w:spacing w:line="240" w:lineRule="exact"/>
      <w:ind w:left="851"/>
    </w:pPr>
    <w:rPr>
      <w:rFonts w:cs="Arial"/>
      <w:iCs/>
      <w:sz w:val="21"/>
      <w:szCs w:val="18"/>
    </w:rPr>
  </w:style>
  <w:style w:type="character" w:customStyle="1" w:styleId="328">
    <w:name w:val="注意内容 字符"/>
    <w:basedOn w:val="91"/>
    <w:link w:val="117"/>
    <w:qFormat/>
    <w:uiPriority w:val="0"/>
    <w:rPr>
      <w:rFonts w:ascii="Calibri" w:hAnsi="Calibri" w:eastAsia="思源黑体 CN Regular" w:cs="Arial"/>
      <w:iCs/>
      <w:kern w:val="2"/>
      <w:sz w:val="24"/>
      <w:szCs w:val="18"/>
    </w:rPr>
  </w:style>
  <w:style w:type="paragraph" w:customStyle="1" w:styleId="329">
    <w:name w:val="注意/提示内容"/>
    <w:basedOn w:val="117"/>
    <w:link w:val="330"/>
    <w:qFormat/>
    <w:uiPriority w:val="0"/>
    <w:pPr>
      <w:spacing w:line="240" w:lineRule="atLeast"/>
    </w:pPr>
  </w:style>
  <w:style w:type="character" w:customStyle="1" w:styleId="330">
    <w:name w:val="注意/提示内容 字符"/>
    <w:basedOn w:val="328"/>
    <w:link w:val="329"/>
    <w:qFormat/>
    <w:uiPriority w:val="0"/>
    <w:rPr>
      <w:rFonts w:ascii="Calibri" w:hAnsi="Calibri" w:eastAsia="思源黑体 CN Regular" w:cs="Arial"/>
      <w:kern w:val="2"/>
      <w:sz w:val="24"/>
      <w:szCs w:val="18"/>
    </w:rPr>
  </w:style>
  <w:style w:type="paragraph" w:customStyle="1" w:styleId="331">
    <w:name w:val="提示/注意内容（列表）"/>
    <w:basedOn w:val="329"/>
    <w:link w:val="332"/>
    <w:qFormat/>
    <w:uiPriority w:val="0"/>
    <w:pPr>
      <w:numPr>
        <w:ilvl w:val="0"/>
        <w:numId w:val="29"/>
      </w:numPr>
      <w:spacing w:before="120" w:after="120"/>
      <w:ind w:left="0" w:leftChars="0"/>
    </w:pPr>
  </w:style>
  <w:style w:type="character" w:customStyle="1" w:styleId="332">
    <w:name w:val="提示/注意内容（列表） 字符"/>
    <w:basedOn w:val="330"/>
    <w:link w:val="331"/>
    <w:qFormat/>
    <w:uiPriority w:val="0"/>
    <w:rPr>
      <w:rFonts w:ascii="Calibri" w:hAnsi="Calibri" w:eastAsia="思源黑体 CN Regular" w:cs="Arial"/>
      <w:kern w:val="2"/>
      <w:sz w:val="24"/>
      <w:szCs w:val="18"/>
    </w:rPr>
  </w:style>
  <w:style w:type="paragraph" w:customStyle="1" w:styleId="333">
    <w:name w:val="注意/提示内容（表内）"/>
    <w:basedOn w:val="1"/>
    <w:qFormat/>
    <w:uiPriority w:val="0"/>
    <w:rPr>
      <w:rFonts w:cs="Arial"/>
      <w:kern w:val="0"/>
      <w:sz w:val="18"/>
      <w:szCs w:val="20"/>
    </w:rPr>
  </w:style>
  <w:style w:type="character" w:customStyle="1" w:styleId="334">
    <w:name w:val="提示标题 Char"/>
    <w:basedOn w:val="123"/>
    <w:link w:val="121"/>
    <w:qFormat/>
    <w:uiPriority w:val="0"/>
    <w:rPr>
      <w:rFonts w:ascii="Calibri" w:hAnsi="Calibri" w:eastAsia="思源黑体 CN Regular" w:cs="Arial"/>
      <w:iCs w:val="0"/>
      <w:kern w:val="2"/>
      <w:sz w:val="24"/>
      <w:szCs w:val="21"/>
    </w:rPr>
  </w:style>
  <w:style w:type="paragraph" w:customStyle="1" w:styleId="335">
    <w:name w:val="提示内容列表"/>
    <w:basedOn w:val="215"/>
    <w:link w:val="338"/>
    <w:qFormat/>
    <w:uiPriority w:val="0"/>
    <w:pPr>
      <w:numPr>
        <w:ilvl w:val="0"/>
        <w:numId w:val="30"/>
      </w:numPr>
      <w:spacing w:after="120"/>
      <w:ind w:left="0" w:leftChars="0"/>
    </w:pPr>
  </w:style>
  <w:style w:type="paragraph" w:customStyle="1" w:styleId="336">
    <w:name w:val="步骤一级"/>
    <w:basedOn w:val="100"/>
    <w:link w:val="339"/>
    <w:qFormat/>
    <w:uiPriority w:val="0"/>
    <w:pPr>
      <w:numPr>
        <w:ilvl w:val="0"/>
        <w:numId w:val="31"/>
      </w:numPr>
      <w:spacing w:before="100" w:beforeLines="100" w:after="100" w:afterLines="100"/>
      <w:ind w:left="357" w:hanging="357" w:firstLineChars="0"/>
    </w:pPr>
    <w:rPr>
      <w:rFonts w:eastAsia="思源黑体 CN Normal" w:cs="Calibri"/>
      <w:sz w:val="21"/>
      <w:szCs w:val="24"/>
    </w:rPr>
  </w:style>
  <w:style w:type="character" w:customStyle="1" w:styleId="337">
    <w:name w:val="ÌáÊ¾ÄÚÈÝ 字符"/>
    <w:basedOn w:val="91"/>
    <w:link w:val="215"/>
    <w:qFormat/>
    <w:uiPriority w:val="0"/>
    <w:rPr>
      <w:rFonts w:eastAsia="思源黑体 CN Regular" w:cs="Arial"/>
      <w:iCs/>
      <w:snapToGrid w:val="0"/>
      <w:kern w:val="2"/>
      <w:sz w:val="21"/>
      <w:szCs w:val="18"/>
    </w:rPr>
  </w:style>
  <w:style w:type="character" w:customStyle="1" w:styleId="338">
    <w:name w:val="提示内容列表 字符"/>
    <w:basedOn w:val="337"/>
    <w:link w:val="335"/>
    <w:qFormat/>
    <w:uiPriority w:val="0"/>
    <w:rPr>
      <w:rFonts w:eastAsia="思源黑体 CN Regular" w:cs="Arial"/>
      <w:snapToGrid w:val="0"/>
      <w:kern w:val="2"/>
      <w:sz w:val="21"/>
      <w:szCs w:val="18"/>
    </w:rPr>
  </w:style>
  <w:style w:type="character" w:customStyle="1" w:styleId="339">
    <w:name w:val="步骤一级 Char"/>
    <w:basedOn w:val="197"/>
    <w:link w:val="336"/>
    <w:qFormat/>
    <w:uiPriority w:val="0"/>
    <w:rPr>
      <w:rFonts w:ascii="Calibri" w:hAnsi="Calibri" w:eastAsia="思源黑体 CN Normal" w:cs="Calibri"/>
      <w:kern w:val="2"/>
      <w:sz w:val="21"/>
      <w:szCs w:val="24"/>
    </w:rPr>
  </w:style>
  <w:style w:type="character" w:customStyle="1" w:styleId="340">
    <w:name w:val="步骤（一级） 字符"/>
    <w:basedOn w:val="155"/>
    <w:link w:val="111"/>
    <w:qFormat/>
    <w:uiPriority w:val="0"/>
    <w:rPr>
      <w:rFonts w:ascii="Calibri" w:hAnsi="Calibri" w:eastAsia="思源黑体 CN Regular"/>
      <w:kern w:val="2"/>
      <w:sz w:val="24"/>
      <w:szCs w:val="21"/>
    </w:rPr>
  </w:style>
  <w:style w:type="paragraph" w:customStyle="1" w:styleId="341">
    <w:name w:val="列表（表格）"/>
    <w:basedOn w:val="112"/>
    <w:link w:val="342"/>
    <w:qFormat/>
    <w:uiPriority w:val="0"/>
    <w:pPr>
      <w:tabs>
        <w:tab w:val="clear" w:pos="170"/>
        <w:tab w:val="clear" w:pos="284"/>
      </w:tabs>
      <w:spacing w:after="120"/>
      <w:ind w:left="351" w:hanging="351"/>
    </w:pPr>
    <w:rPr>
      <w:sz w:val="21"/>
    </w:rPr>
  </w:style>
  <w:style w:type="character" w:customStyle="1" w:styleId="342">
    <w:name w:val="列表（表格） 字符"/>
    <w:basedOn w:val="171"/>
    <w:link w:val="341"/>
    <w:qFormat/>
    <w:uiPriority w:val="0"/>
    <w:rPr>
      <w:rFonts w:ascii="Calibri" w:hAnsi="Calibri" w:eastAsia="思源黑体 CN Regular" w:cs="Arial"/>
      <w:sz w:val="21"/>
      <w:szCs w:val="21"/>
    </w:rPr>
  </w:style>
  <w:style w:type="table" w:customStyle="1" w:styleId="343">
    <w:name w:val="网格型18"/>
    <w:basedOn w:val="88"/>
    <w:qFormat/>
    <w:uiPriority w:val="0"/>
    <w:pPr>
      <w:spacing w:after="0" w:line="240" w:lineRule="auto"/>
    </w:pPr>
    <w:rPr>
      <w:kern w:val="2"/>
      <w:sz w:val="21"/>
      <w:szCs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9" Type="http://schemas.openxmlformats.org/officeDocument/2006/relationships/fontTable" Target="fontTable.xml"/><Relationship Id="rId28" Type="http://schemas.openxmlformats.org/officeDocument/2006/relationships/customXml" Target="../customXml/item2.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12.png"/><Relationship Id="rId24" Type="http://schemas.openxmlformats.org/officeDocument/2006/relationships/image" Target="media/image11.png"/><Relationship Id="rId23" Type="http://schemas.openxmlformats.org/officeDocument/2006/relationships/image" Target="media/image10.png"/><Relationship Id="rId22" Type="http://schemas.openxmlformats.org/officeDocument/2006/relationships/image" Target="media/image9.png"/><Relationship Id="rId21" Type="http://schemas.openxmlformats.org/officeDocument/2006/relationships/image" Target="media/image8.png"/><Relationship Id="rId20" Type="http://schemas.openxmlformats.org/officeDocument/2006/relationships/image" Target="media/image7.png"/><Relationship Id="rId2" Type="http://schemas.openxmlformats.org/officeDocument/2006/relationships/settings" Target="settings.xml"/><Relationship Id="rId19" Type="http://schemas.openxmlformats.org/officeDocument/2006/relationships/image" Target="media/image6.png"/><Relationship Id="rId18" Type="http://schemas.openxmlformats.org/officeDocument/2006/relationships/image" Target="media/image5.png"/><Relationship Id="rId17" Type="http://schemas.openxmlformats.org/officeDocument/2006/relationships/image" Target="media/image4.png"/><Relationship Id="rId16" Type="http://schemas.openxmlformats.org/officeDocument/2006/relationships/image" Target="media/image3.png"/><Relationship Id="rId15" Type="http://schemas.openxmlformats.org/officeDocument/2006/relationships/image" Target="media/image2.png"/><Relationship Id="rId14" Type="http://schemas.openxmlformats.org/officeDocument/2006/relationships/image" Target="media/image1.png"/><Relationship Id="rId13" Type="http://schemas.openxmlformats.org/officeDocument/2006/relationships/theme" Target="theme/theme1.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numbering.xml.rels><?xml version="1.0" encoding="UTF-8" standalone="yes"?>
<Relationships xmlns="http://schemas.openxmlformats.org/package/2006/relationships"><Relationship Id="rId5" Type="http://schemas.openxmlformats.org/officeDocument/2006/relationships/image" Target="media/image17.png"/><Relationship Id="rId4" Type="http://schemas.openxmlformats.org/officeDocument/2006/relationships/image" Target="media/image16.png"/><Relationship Id="rId3" Type="http://schemas.openxmlformats.org/officeDocument/2006/relationships/image" Target="media/image15.png"/><Relationship Id="rId2" Type="http://schemas.openxmlformats.org/officeDocument/2006/relationships/image" Target="media/image14.png"/><Relationship Id="rId1"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E:\&#24037;&#20316;&#23433;&#25490;\&#27169;&#26495;\&#23433;&#35013;&#25351;&#21335;%26&#35828;&#26126;&#20070;&#27169;&#26495;\Tenda&#33521;&#25991;&#35828;&#26126;&#20070;&#26684;&#24335;&#27169;&#26495;-20180718.dotm"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DFB722F-09E8-47CF-8C12-135813FA4D43}">
  <ds:schemaRefs/>
</ds:datastoreItem>
</file>

<file path=docProps/app.xml><?xml version="1.0" encoding="utf-8"?>
<Properties xmlns="http://schemas.openxmlformats.org/officeDocument/2006/extended-properties" xmlns:vt="http://schemas.openxmlformats.org/officeDocument/2006/docPropsVTypes">
  <Template>Tenda英文说明书格式模板-20180718.dotm</Template>
  <Company>Microsoft</Company>
  <Pages>7</Pages>
  <Words>452</Words>
  <Characters>2262</Characters>
  <Lines>8</Lines>
  <Paragraphs>2</Paragraphs>
  <TotalTime>5</TotalTime>
  <ScaleCrop>false</ScaleCrop>
  <LinksUpToDate>false</LinksUpToDate>
  <CharactersWithSpaces>2681</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2022-06-13T09:06:00Z</dcterms:created>
  <dc:creator>Tenda</dc:creator>
  <cp:lastModifiedBy>Prenurs</cp:lastModifiedBy>
  <cp:lastPrinted>2022-07-27T06:43:00Z</cp:lastPrinted>
  <dcterms:modified xsi:type="dcterms:W3CDTF">2024-10-10T06:01:27Z</dcterms:modified>
  <dc:title>AX1800 Wi-Fi 6 5G NR Router User Guide</dc:title>
  <cp:revision>848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EDA8FDD8BCC047BE887AE1C32A94D67A_12</vt:lpwstr>
  </property>
</Properties>
</file>